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DF3A6A" w14:textId="2B27007A" w:rsidR="001D47C1" w:rsidRPr="00F63926" w:rsidRDefault="00F321E5" w:rsidP="001B6AB3">
      <w:pPr>
        <w:pStyle w:val="tdtablecaption"/>
        <w:rPr>
          <w:lang w:val="en-US"/>
        </w:rPr>
      </w:pPr>
      <w:r>
        <w:t>Пример</w:t>
      </w:r>
      <w:r w:rsidRPr="00F321E5">
        <w:t xml:space="preserve">: </w:t>
      </w:r>
      <w:r w:rsidR="0012435C">
        <w:t xml:space="preserve">Шлюз </w:t>
      </w:r>
      <w:r w:rsidR="0012435C" w:rsidRPr="0012435C">
        <w:t>NLS-Gateway-</w:t>
      </w:r>
      <w:r w:rsidR="00B46E3F">
        <w:rPr>
          <w:lang w:val="en-US"/>
        </w:rPr>
        <w:t>LoRa</w:t>
      </w:r>
      <w:r w:rsidR="0012435C" w:rsidRPr="0012435C">
        <w:t>-2R-HA</w:t>
      </w:r>
      <w:r w:rsidRPr="00F321E5">
        <w:t xml:space="preserve"> + </w:t>
      </w:r>
      <w:r>
        <w:t xml:space="preserve">модули ввода-вывода </w:t>
      </w:r>
      <w:proofErr w:type="spellStart"/>
      <w:r w:rsidR="00A40CEE">
        <w:rPr>
          <w:lang w:val="en-US"/>
        </w:rPr>
        <w:t>Reallab</w:t>
      </w:r>
      <w:proofErr w:type="spellEnd"/>
      <w:r w:rsidR="008131FE" w:rsidRPr="008131FE">
        <w:t xml:space="preserve">, </w:t>
      </w:r>
      <w:r w:rsidR="008131FE">
        <w:t xml:space="preserve">протокол </w:t>
      </w:r>
      <w:r w:rsidR="006E3561">
        <w:rPr>
          <w:lang w:val="en-US"/>
        </w:rPr>
        <w:t>Modbus RTU/TCP</w:t>
      </w:r>
      <w:r w:rsidR="00F63926">
        <w:t xml:space="preserve"> через </w:t>
      </w:r>
      <w:r w:rsidR="00F63926">
        <w:rPr>
          <w:lang w:val="en-US"/>
        </w:rPr>
        <w:t>Node-RED</w:t>
      </w:r>
    </w:p>
    <w:p w14:paraId="5D2763DE" w14:textId="4C6DA04C" w:rsidR="001D47C1" w:rsidRPr="00F47A84" w:rsidRDefault="001D47C1" w:rsidP="00F47A84">
      <w:pPr>
        <w:pStyle w:val="tdtext"/>
      </w:pPr>
      <w:r>
        <w:t xml:space="preserve">В </w:t>
      </w:r>
      <w:r w:rsidRPr="00F47A84">
        <w:t xml:space="preserve">качестве примера будет рассмотрена настройка </w:t>
      </w:r>
      <w:r w:rsidR="00A40CEE">
        <w:t>шлюза</w:t>
      </w:r>
      <w:r w:rsidR="0030100A" w:rsidRPr="00F47A84">
        <w:t xml:space="preserve"> серии </w:t>
      </w:r>
      <w:r w:rsidR="00A40CEE" w:rsidRPr="0012435C">
        <w:t>NLS-Gateway-HA</w:t>
      </w:r>
      <w:r w:rsidR="00A40CEE" w:rsidRPr="00F321E5">
        <w:t xml:space="preserve"> </w:t>
      </w:r>
      <w:r w:rsidRPr="00F47A84">
        <w:t xml:space="preserve">для обмена с модулями </w:t>
      </w:r>
      <w:r w:rsidR="00A40CEE" w:rsidRPr="00A40CEE">
        <w:t>NLS-</w:t>
      </w:r>
      <w:r w:rsidR="00F63926" w:rsidRPr="00F63926">
        <w:t>8</w:t>
      </w:r>
      <w:r w:rsidR="00F63926">
        <w:rPr>
          <w:lang w:val="en-US"/>
        </w:rPr>
        <w:t>R</w:t>
      </w:r>
      <w:r w:rsidR="00F63926" w:rsidRPr="00F63926">
        <w:t>-</w:t>
      </w:r>
      <w:r w:rsidR="00F63926">
        <w:rPr>
          <w:lang w:val="en-US"/>
        </w:rPr>
        <w:t>Ethernet</w:t>
      </w:r>
      <w:r w:rsidRPr="00F47A84">
        <w:t>, NLS-</w:t>
      </w:r>
      <w:r w:rsidR="00F63926" w:rsidRPr="00F63926">
        <w:t>4</w:t>
      </w:r>
      <w:r w:rsidR="00F63926">
        <w:rPr>
          <w:lang w:val="en-US"/>
        </w:rPr>
        <w:t>AO</w:t>
      </w:r>
      <w:r w:rsidRPr="00F47A84">
        <w:t>.</w:t>
      </w:r>
    </w:p>
    <w:p w14:paraId="044DE11E" w14:textId="54146E73" w:rsidR="001D47C1" w:rsidRPr="007F4A4A" w:rsidRDefault="001D47C1" w:rsidP="00F47A84">
      <w:pPr>
        <w:pStyle w:val="tdtext"/>
      </w:pPr>
      <w:r w:rsidRPr="00F47A84">
        <w:t xml:space="preserve">Реализуемый </w:t>
      </w:r>
      <w:r w:rsidR="00296689" w:rsidRPr="00F47A84">
        <w:t xml:space="preserve">алгоритм: </w:t>
      </w:r>
      <w:r w:rsidR="00F63926">
        <w:t xml:space="preserve">Добавление </w:t>
      </w:r>
      <w:r w:rsidR="00F63926">
        <w:rPr>
          <w:lang w:val="en-US"/>
        </w:rPr>
        <w:t>Modbus</w:t>
      </w:r>
      <w:r w:rsidR="00F63926" w:rsidRPr="00F63926">
        <w:t xml:space="preserve"> </w:t>
      </w:r>
      <w:r w:rsidR="00F63926">
        <w:t xml:space="preserve">модулей как отдельных устройств в </w:t>
      </w:r>
      <w:r w:rsidR="00F63926">
        <w:rPr>
          <w:lang w:val="en-US"/>
        </w:rPr>
        <w:t>Home</w:t>
      </w:r>
      <w:r w:rsidR="00F63926" w:rsidRPr="00F63926">
        <w:t xml:space="preserve"> </w:t>
      </w:r>
      <w:r w:rsidR="00F63926">
        <w:rPr>
          <w:lang w:val="en-US"/>
        </w:rPr>
        <w:t>Assistant</w:t>
      </w:r>
      <w:r w:rsidR="00F63926">
        <w:t xml:space="preserve">, используя </w:t>
      </w:r>
      <w:r w:rsidR="00F63926">
        <w:rPr>
          <w:lang w:val="en-US"/>
        </w:rPr>
        <w:t>Node</w:t>
      </w:r>
      <w:r w:rsidR="00F63926" w:rsidRPr="00F63926">
        <w:t>-</w:t>
      </w:r>
      <w:r w:rsidR="00F63926">
        <w:rPr>
          <w:lang w:val="en-US"/>
        </w:rPr>
        <w:t>RED</w:t>
      </w:r>
      <w:r w:rsidR="00F63926" w:rsidRPr="00F63926">
        <w:t xml:space="preserve"> </w:t>
      </w:r>
      <w:r w:rsidR="00F63926">
        <w:t xml:space="preserve">как обёртку для работы с протоколом </w:t>
      </w:r>
      <w:r w:rsidR="00F63926">
        <w:rPr>
          <w:lang w:val="en-US"/>
        </w:rPr>
        <w:t>Modbus</w:t>
      </w:r>
      <w:r w:rsidR="00296689" w:rsidRPr="00F47A84">
        <w:t>.</w:t>
      </w:r>
    </w:p>
    <w:p w14:paraId="224CA363" w14:textId="1020B0E9" w:rsidR="005506EA" w:rsidRPr="00B46E3F" w:rsidRDefault="00B46E3F" w:rsidP="00B46E3F">
      <w:pPr>
        <w:jc w:val="center"/>
        <w:rPr>
          <w:lang w:val="en-US"/>
        </w:rPr>
      </w:pPr>
      <w:r w:rsidRPr="00B46E3F">
        <w:drawing>
          <wp:inline distT="0" distB="0" distL="0" distR="0" wp14:anchorId="5F17C7A3" wp14:editId="5EB51DCE">
            <wp:extent cx="3410217" cy="2385060"/>
            <wp:effectExtent l="0" t="0" r="0" b="0"/>
            <wp:docPr id="141376365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039" cy="2396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5EE7F" w14:textId="561B2787" w:rsidR="001B6AB3" w:rsidRDefault="001B6AB3" w:rsidP="004E6EC3">
      <w:pPr>
        <w:pStyle w:val="afffd"/>
      </w:pPr>
      <w:r w:rsidRPr="00245158">
        <w:t>Рис.</w:t>
      </w:r>
      <w:r w:rsidR="00F47A84">
        <w:t xml:space="preserve"> </w:t>
      </w:r>
      <w:fldSimple w:instr=" SEQ Рисунок \* ARABIC ">
        <w:r w:rsidR="0020698C">
          <w:rPr>
            <w:noProof/>
          </w:rPr>
          <w:t>1</w:t>
        </w:r>
      </w:fldSimple>
      <w:r w:rsidRPr="00245158">
        <w:t xml:space="preserve">. </w:t>
      </w:r>
      <w:r w:rsidRPr="00F47A84">
        <w:t>Схема</w:t>
      </w:r>
      <w:r>
        <w:t xml:space="preserve"> примера</w:t>
      </w:r>
    </w:p>
    <w:p w14:paraId="2F342CB7" w14:textId="74C21686" w:rsidR="00F47A84" w:rsidRPr="00460527" w:rsidRDefault="00F47A84" w:rsidP="00F47A84">
      <w:pPr>
        <w:pStyle w:val="tdtext"/>
        <w:rPr>
          <w:b/>
          <w:bCs/>
        </w:rPr>
      </w:pPr>
      <w:r w:rsidRPr="00460527">
        <w:rPr>
          <w:b/>
          <w:bCs/>
        </w:rPr>
        <w:t xml:space="preserve">Для </w:t>
      </w:r>
      <w:r w:rsidR="00487A5B" w:rsidRPr="00460527">
        <w:rPr>
          <w:b/>
          <w:bCs/>
        </w:rPr>
        <w:t>установки всех необходимых интеграций</w:t>
      </w:r>
      <w:r w:rsidRPr="00460527">
        <w:rPr>
          <w:b/>
          <w:bCs/>
        </w:rPr>
        <w:t xml:space="preserve"> следует:</w:t>
      </w:r>
    </w:p>
    <w:p w14:paraId="55175B72" w14:textId="41B88438" w:rsidR="00263BE6" w:rsidRPr="002811FF" w:rsidRDefault="00263BE6" w:rsidP="001C2A61">
      <w:pPr>
        <w:pStyle w:val="tdorderedlistlevel1"/>
      </w:pPr>
      <w:r>
        <w:t xml:space="preserve">Узнать </w:t>
      </w:r>
      <w:r>
        <w:rPr>
          <w:lang w:val="en-US"/>
        </w:rPr>
        <w:t>IP</w:t>
      </w:r>
      <w:r w:rsidRPr="00263BE6">
        <w:t xml:space="preserve"> </w:t>
      </w:r>
      <w:r>
        <w:t xml:space="preserve">адрес шлюза </w:t>
      </w:r>
      <w:r w:rsidRPr="0012435C">
        <w:t>NLS-Gateway-</w:t>
      </w:r>
      <w:r w:rsidR="00B46E3F">
        <w:rPr>
          <w:lang w:val="en-US"/>
        </w:rPr>
        <w:t>LoRa</w:t>
      </w:r>
      <w:r w:rsidRPr="0012435C">
        <w:t>-2R-HA</w:t>
      </w:r>
      <w:r>
        <w:t>.</w:t>
      </w:r>
    </w:p>
    <w:p w14:paraId="732D7DDD" w14:textId="31040BDB" w:rsidR="002811FF" w:rsidRPr="002811FF" w:rsidRDefault="002811FF" w:rsidP="001C2A61">
      <w:pPr>
        <w:pStyle w:val="tdorderedlistlevel1"/>
      </w:pPr>
      <w:r>
        <w:t>Установ</w:t>
      </w:r>
      <w:r w:rsidR="005E08E2">
        <w:t>ка</w:t>
      </w:r>
      <w:r>
        <w:t xml:space="preserve"> </w:t>
      </w:r>
      <w:r>
        <w:rPr>
          <w:lang w:val="en-US"/>
        </w:rPr>
        <w:t>Node-RED:</w:t>
      </w:r>
    </w:p>
    <w:p w14:paraId="56DBC4FE" w14:textId="77777777" w:rsidR="00F67C0A" w:rsidRPr="002C569D" w:rsidRDefault="002811FF" w:rsidP="002811FF">
      <w:pPr>
        <w:pStyle w:val="tdorderedlistlevel1"/>
        <w:numPr>
          <w:ilvl w:val="0"/>
          <w:numId w:val="0"/>
        </w:numPr>
        <w:ind w:left="851"/>
      </w:pPr>
      <w:r w:rsidRPr="00F67C0A">
        <w:t xml:space="preserve">2.1) </w:t>
      </w:r>
      <w:r>
        <w:t>Подключиться к</w:t>
      </w:r>
      <w:r w:rsidR="00F67C0A">
        <w:t xml:space="preserve"> терминалу</w:t>
      </w:r>
      <w:r>
        <w:t xml:space="preserve"> шлюз</w:t>
      </w:r>
      <w:r w:rsidR="00F67C0A">
        <w:t xml:space="preserve">а по </w:t>
      </w:r>
      <w:r w:rsidR="00F67C0A">
        <w:rPr>
          <w:lang w:val="en-US"/>
        </w:rPr>
        <w:t>SSH</w:t>
      </w:r>
      <w:r w:rsidR="00F67C0A" w:rsidRPr="00F67C0A">
        <w:t xml:space="preserve">. </w:t>
      </w:r>
      <w:r w:rsidR="00F67C0A">
        <w:t xml:space="preserve">Например, через </w:t>
      </w:r>
      <w:proofErr w:type="spellStart"/>
      <w:r w:rsidR="00F67C0A">
        <w:rPr>
          <w:lang w:val="en-US"/>
        </w:rPr>
        <w:t>Bitvise</w:t>
      </w:r>
      <w:proofErr w:type="spellEnd"/>
      <w:r w:rsidR="00F67C0A" w:rsidRPr="002C569D">
        <w:t xml:space="preserve"> </w:t>
      </w:r>
      <w:r w:rsidR="00F67C0A">
        <w:rPr>
          <w:lang w:val="en-US"/>
        </w:rPr>
        <w:t>SSH</w:t>
      </w:r>
      <w:r w:rsidR="00F67C0A" w:rsidRPr="002C569D">
        <w:t xml:space="preserve"> </w:t>
      </w:r>
      <w:r w:rsidR="00F67C0A">
        <w:rPr>
          <w:lang w:val="en-US"/>
        </w:rPr>
        <w:t>Client</w:t>
      </w:r>
      <w:r w:rsidR="00F67C0A" w:rsidRPr="002C569D">
        <w:t>.</w:t>
      </w:r>
    </w:p>
    <w:p w14:paraId="3EB80FE7" w14:textId="7FE10DBB" w:rsidR="002811FF" w:rsidRPr="000951A4" w:rsidRDefault="00F67C0A" w:rsidP="002811FF">
      <w:pPr>
        <w:pStyle w:val="tdorderedlistlevel1"/>
        <w:numPr>
          <w:ilvl w:val="0"/>
          <w:numId w:val="0"/>
        </w:numPr>
        <w:ind w:left="851"/>
      </w:pPr>
      <w:r w:rsidRPr="002C569D">
        <w:t xml:space="preserve">2.2) </w:t>
      </w:r>
      <w:r>
        <w:t>Перейти</w:t>
      </w:r>
      <w:r w:rsidRPr="002C569D">
        <w:t xml:space="preserve"> </w:t>
      </w:r>
      <w:r>
        <w:t>к</w:t>
      </w:r>
      <w:r w:rsidRPr="002C569D">
        <w:t xml:space="preserve"> </w:t>
      </w:r>
      <w:r>
        <w:t>папке</w:t>
      </w:r>
      <w:r w:rsidR="00265E2F">
        <w:t xml:space="preserve"> (</w:t>
      </w:r>
      <w:r>
        <w:rPr>
          <w:lang w:val="en-US"/>
        </w:rPr>
        <w:t>cd</w:t>
      </w:r>
      <w:r w:rsidRPr="002C569D">
        <w:t xml:space="preserve"> ~/</w:t>
      </w:r>
      <w:proofErr w:type="spellStart"/>
      <w:r>
        <w:rPr>
          <w:lang w:val="en-US"/>
        </w:rPr>
        <w:t>homeassistant</w:t>
      </w:r>
      <w:proofErr w:type="spellEnd"/>
      <w:r w:rsidR="00265E2F">
        <w:t>)</w:t>
      </w:r>
    </w:p>
    <w:p w14:paraId="3A650E16" w14:textId="685C4C82" w:rsidR="00A516C2" w:rsidRPr="000951A4" w:rsidRDefault="00A516C2" w:rsidP="002811FF">
      <w:pPr>
        <w:pStyle w:val="tdorderedlistlevel1"/>
        <w:numPr>
          <w:ilvl w:val="0"/>
          <w:numId w:val="0"/>
        </w:numPr>
        <w:ind w:left="851"/>
      </w:pPr>
      <w:r w:rsidRPr="00A516C2">
        <w:t xml:space="preserve">2.3) </w:t>
      </w:r>
      <w:r>
        <w:t>Создать</w:t>
      </w:r>
      <w:r w:rsidRPr="00A516C2">
        <w:t xml:space="preserve"> </w:t>
      </w:r>
      <w:r>
        <w:t>папку</w:t>
      </w:r>
      <w:r w:rsidRPr="00A516C2">
        <w:t xml:space="preserve"> </w:t>
      </w:r>
      <w:r>
        <w:t>для</w:t>
      </w:r>
      <w:r w:rsidRPr="00A516C2">
        <w:t xml:space="preserve"> </w:t>
      </w:r>
      <w:r>
        <w:t>хранения</w:t>
      </w:r>
      <w:r w:rsidRPr="00A516C2">
        <w:t xml:space="preserve"> </w:t>
      </w:r>
      <w:r>
        <w:t>данных</w:t>
      </w:r>
      <w:r w:rsidRPr="00A516C2">
        <w:t xml:space="preserve"> </w:t>
      </w:r>
      <w:r>
        <w:rPr>
          <w:lang w:val="en-US"/>
        </w:rPr>
        <w:t>Node</w:t>
      </w:r>
      <w:r w:rsidRPr="00A516C2">
        <w:t>-</w:t>
      </w:r>
      <w:r>
        <w:rPr>
          <w:lang w:val="en-US"/>
        </w:rPr>
        <w:t>RED</w:t>
      </w:r>
      <w:r w:rsidRPr="00A516C2">
        <w:t xml:space="preserve"> (</w:t>
      </w:r>
      <w:proofErr w:type="spellStart"/>
      <w:r w:rsidRPr="00A516C2">
        <w:rPr>
          <w:lang w:val="en-US"/>
        </w:rPr>
        <w:t>mkdir</w:t>
      </w:r>
      <w:proofErr w:type="spellEnd"/>
      <w:r w:rsidRPr="00A516C2">
        <w:t xml:space="preserve"> </w:t>
      </w:r>
      <w:proofErr w:type="spellStart"/>
      <w:r w:rsidRPr="00A516C2">
        <w:rPr>
          <w:lang w:val="en-US"/>
        </w:rPr>
        <w:t>nodered</w:t>
      </w:r>
      <w:proofErr w:type="spellEnd"/>
      <w:r w:rsidRPr="00A516C2">
        <w:t>-</w:t>
      </w:r>
      <w:r w:rsidRPr="00A516C2">
        <w:rPr>
          <w:lang w:val="en-US"/>
        </w:rPr>
        <w:t>data</w:t>
      </w:r>
      <w:r w:rsidRPr="00A516C2">
        <w:t>).</w:t>
      </w:r>
    </w:p>
    <w:p w14:paraId="0E6CA368" w14:textId="52770E15" w:rsidR="00A516C2" w:rsidRPr="000951A4" w:rsidRDefault="00A516C2" w:rsidP="002811FF">
      <w:pPr>
        <w:pStyle w:val="tdorderedlistlevel1"/>
        <w:numPr>
          <w:ilvl w:val="0"/>
          <w:numId w:val="0"/>
        </w:numPr>
        <w:ind w:left="851"/>
      </w:pPr>
      <w:r w:rsidRPr="000951A4">
        <w:t xml:space="preserve">2.4) </w:t>
      </w:r>
      <w:r w:rsidRPr="00A516C2">
        <w:t>Настро</w:t>
      </w:r>
      <w:r>
        <w:t>ить</w:t>
      </w:r>
      <w:r w:rsidRPr="000951A4">
        <w:t xml:space="preserve"> </w:t>
      </w:r>
      <w:r w:rsidRPr="00A516C2">
        <w:t>прав</w:t>
      </w:r>
      <w:r>
        <w:t>а</w:t>
      </w:r>
      <w:r w:rsidRPr="000951A4">
        <w:t xml:space="preserve"> </w:t>
      </w:r>
      <w:r w:rsidRPr="00A516C2">
        <w:t>доступа</w:t>
      </w:r>
      <w:r w:rsidRPr="000951A4">
        <w:t xml:space="preserve"> </w:t>
      </w:r>
      <w:r w:rsidRPr="00A516C2">
        <w:t>для</w:t>
      </w:r>
      <w:r w:rsidRPr="000951A4">
        <w:t xml:space="preserve"> </w:t>
      </w:r>
      <w:r w:rsidRPr="00A516C2">
        <w:t>папки</w:t>
      </w:r>
      <w:r w:rsidRPr="000951A4">
        <w:t xml:space="preserve"> </w:t>
      </w:r>
      <w:r w:rsidRPr="00A516C2">
        <w:rPr>
          <w:lang w:val="en-US"/>
        </w:rPr>
        <w:t>Node</w:t>
      </w:r>
      <w:r w:rsidRPr="000951A4">
        <w:t>-</w:t>
      </w:r>
      <w:r w:rsidRPr="00A516C2">
        <w:rPr>
          <w:lang w:val="en-US"/>
        </w:rPr>
        <w:t>RED</w:t>
      </w:r>
      <w:r w:rsidRPr="000951A4">
        <w:t xml:space="preserve"> (</w:t>
      </w:r>
      <w:proofErr w:type="spellStart"/>
      <w:r w:rsidRPr="00A516C2">
        <w:rPr>
          <w:lang w:val="en-US"/>
        </w:rPr>
        <w:t>sudo</w:t>
      </w:r>
      <w:proofErr w:type="spellEnd"/>
      <w:r w:rsidRPr="000951A4">
        <w:t xml:space="preserve"> </w:t>
      </w:r>
      <w:proofErr w:type="spellStart"/>
      <w:r w:rsidRPr="00A516C2">
        <w:rPr>
          <w:lang w:val="en-US"/>
        </w:rPr>
        <w:t>chown</w:t>
      </w:r>
      <w:proofErr w:type="spellEnd"/>
      <w:r w:rsidRPr="000951A4">
        <w:t xml:space="preserve"> -</w:t>
      </w:r>
      <w:r w:rsidRPr="00A516C2">
        <w:rPr>
          <w:lang w:val="en-US"/>
        </w:rPr>
        <w:t>R</w:t>
      </w:r>
      <w:r w:rsidRPr="000951A4">
        <w:t xml:space="preserve"> 1000:1000 </w:t>
      </w:r>
      <w:proofErr w:type="spellStart"/>
      <w:r w:rsidRPr="00A516C2">
        <w:rPr>
          <w:lang w:val="en-US"/>
        </w:rPr>
        <w:t>nodered</w:t>
      </w:r>
      <w:proofErr w:type="spellEnd"/>
      <w:r w:rsidRPr="000951A4">
        <w:t>-</w:t>
      </w:r>
      <w:r w:rsidRPr="00A516C2">
        <w:rPr>
          <w:lang w:val="en-US"/>
        </w:rPr>
        <w:t>data</w:t>
      </w:r>
      <w:r w:rsidRPr="000951A4">
        <w:t>).</w:t>
      </w:r>
    </w:p>
    <w:p w14:paraId="7DE1113E" w14:textId="573A101E" w:rsidR="00F67C0A" w:rsidRPr="00265E2F" w:rsidRDefault="00F67C0A" w:rsidP="002811FF">
      <w:pPr>
        <w:pStyle w:val="tdorderedlistlevel1"/>
        <w:numPr>
          <w:ilvl w:val="0"/>
          <w:numId w:val="0"/>
        </w:numPr>
        <w:ind w:left="851"/>
      </w:pPr>
      <w:r w:rsidRPr="00F67C0A">
        <w:lastRenderedPageBreak/>
        <w:t>2.</w:t>
      </w:r>
      <w:r w:rsidR="00140052">
        <w:t>5</w:t>
      </w:r>
      <w:r w:rsidRPr="00F67C0A">
        <w:t xml:space="preserve">) </w:t>
      </w:r>
      <w:r>
        <w:t>Открыть</w:t>
      </w:r>
      <w:r w:rsidRPr="00F67C0A">
        <w:t xml:space="preserve"> </w:t>
      </w:r>
      <w:r>
        <w:t>файл</w:t>
      </w:r>
      <w:r w:rsidRPr="00F67C0A">
        <w:t xml:space="preserve"> </w:t>
      </w:r>
      <w:r w:rsidR="00A516C2" w:rsidRPr="00A516C2">
        <w:t>(</w:t>
      </w:r>
      <w:r w:rsidRPr="00F67C0A">
        <w:rPr>
          <w:lang w:val="en-US"/>
        </w:rPr>
        <w:t>nano</w:t>
      </w:r>
      <w:r w:rsidRPr="00F67C0A">
        <w:t xml:space="preserve"> </w:t>
      </w:r>
      <w:proofErr w:type="gramStart"/>
      <w:r w:rsidRPr="00F67C0A">
        <w:rPr>
          <w:lang w:val="en-US"/>
        </w:rPr>
        <w:t>compose</w:t>
      </w:r>
      <w:r w:rsidRPr="00F67C0A">
        <w:t>.</w:t>
      </w:r>
      <w:proofErr w:type="spellStart"/>
      <w:r w:rsidRPr="00F67C0A">
        <w:rPr>
          <w:lang w:val="en-US"/>
        </w:rPr>
        <w:t>yaml</w:t>
      </w:r>
      <w:proofErr w:type="spellEnd"/>
      <w:proofErr w:type="gramEnd"/>
      <w:r w:rsidR="00A516C2" w:rsidRPr="00A516C2">
        <w:t>)</w:t>
      </w:r>
      <w:r w:rsidRPr="00F67C0A">
        <w:t xml:space="preserve"> </w:t>
      </w:r>
      <w:r>
        <w:t>и</w:t>
      </w:r>
      <w:r w:rsidRPr="00F67C0A">
        <w:t xml:space="preserve"> </w:t>
      </w:r>
      <w:r>
        <w:t>добавить в конец файла</w:t>
      </w:r>
      <w:r w:rsidR="00265E2F" w:rsidRPr="00265E2F">
        <w:t xml:space="preserve"> </w:t>
      </w:r>
      <w:r w:rsidR="00265E2F">
        <w:t>код</w:t>
      </w:r>
      <w:r w:rsidRPr="00F67C0A">
        <w:t>:</w:t>
      </w:r>
    </w:p>
    <w:p w14:paraId="7FD18F36" w14:textId="77777777" w:rsidR="009A70D1" w:rsidRPr="007F4A4A" w:rsidRDefault="009A70D1" w:rsidP="005448C7">
      <w:pPr>
        <w:pStyle w:val="tdorderedlistlevel1"/>
        <w:numPr>
          <w:ilvl w:val="0"/>
          <w:numId w:val="0"/>
        </w:numPr>
        <w:spacing w:before="0" w:after="0"/>
        <w:ind w:left="851"/>
        <w:rPr>
          <w:lang w:val="en-US"/>
        </w:rPr>
      </w:pPr>
      <w:r>
        <w:t xml:space="preserve">  </w:t>
      </w:r>
      <w:proofErr w:type="spellStart"/>
      <w:r w:rsidRPr="007F4A4A">
        <w:rPr>
          <w:lang w:val="en-US"/>
        </w:rPr>
        <w:t>nodered</w:t>
      </w:r>
      <w:proofErr w:type="spellEnd"/>
      <w:r w:rsidRPr="007F4A4A">
        <w:rPr>
          <w:lang w:val="en-US"/>
        </w:rPr>
        <w:t>:</w:t>
      </w:r>
    </w:p>
    <w:p w14:paraId="2570195C" w14:textId="77777777" w:rsidR="009A70D1" w:rsidRPr="007F4A4A" w:rsidRDefault="009A70D1" w:rsidP="005448C7">
      <w:pPr>
        <w:pStyle w:val="tdorderedlistlevel1"/>
        <w:numPr>
          <w:ilvl w:val="0"/>
          <w:numId w:val="0"/>
        </w:numPr>
        <w:spacing w:before="0" w:after="0"/>
        <w:ind w:left="851"/>
        <w:rPr>
          <w:lang w:val="en-US"/>
        </w:rPr>
      </w:pPr>
      <w:r w:rsidRPr="007F4A4A">
        <w:rPr>
          <w:lang w:val="en-US"/>
        </w:rPr>
        <w:t xml:space="preserve">    </w:t>
      </w:r>
      <w:proofErr w:type="spellStart"/>
      <w:r w:rsidRPr="007F4A4A">
        <w:rPr>
          <w:lang w:val="en-US"/>
        </w:rPr>
        <w:t>container_name</w:t>
      </w:r>
      <w:proofErr w:type="spellEnd"/>
      <w:r w:rsidRPr="007F4A4A">
        <w:rPr>
          <w:lang w:val="en-US"/>
        </w:rPr>
        <w:t xml:space="preserve">: </w:t>
      </w:r>
      <w:proofErr w:type="spellStart"/>
      <w:r w:rsidRPr="007F4A4A">
        <w:rPr>
          <w:lang w:val="en-US"/>
        </w:rPr>
        <w:t>nodered</w:t>
      </w:r>
      <w:proofErr w:type="spellEnd"/>
    </w:p>
    <w:p w14:paraId="588992F2" w14:textId="77777777" w:rsidR="009A70D1" w:rsidRPr="007F4A4A" w:rsidRDefault="009A70D1" w:rsidP="005448C7">
      <w:pPr>
        <w:pStyle w:val="tdorderedlistlevel1"/>
        <w:numPr>
          <w:ilvl w:val="0"/>
          <w:numId w:val="0"/>
        </w:numPr>
        <w:spacing w:before="0" w:after="0"/>
        <w:ind w:left="851"/>
        <w:rPr>
          <w:lang w:val="en-US"/>
        </w:rPr>
      </w:pPr>
      <w:r w:rsidRPr="007F4A4A">
        <w:rPr>
          <w:lang w:val="en-US"/>
        </w:rPr>
        <w:t xml:space="preserve">    image: </w:t>
      </w:r>
      <w:proofErr w:type="spellStart"/>
      <w:r w:rsidRPr="007F4A4A">
        <w:rPr>
          <w:lang w:val="en-US"/>
        </w:rPr>
        <w:t>nodered</w:t>
      </w:r>
      <w:proofErr w:type="spellEnd"/>
      <w:r w:rsidRPr="007F4A4A">
        <w:rPr>
          <w:lang w:val="en-US"/>
        </w:rPr>
        <w:t>/</w:t>
      </w:r>
      <w:proofErr w:type="spellStart"/>
      <w:r w:rsidRPr="007F4A4A">
        <w:rPr>
          <w:lang w:val="en-US"/>
        </w:rPr>
        <w:t>node-</w:t>
      </w:r>
      <w:proofErr w:type="gramStart"/>
      <w:r w:rsidRPr="007F4A4A">
        <w:rPr>
          <w:lang w:val="en-US"/>
        </w:rPr>
        <w:t>red:latest</w:t>
      </w:r>
      <w:proofErr w:type="spellEnd"/>
      <w:proofErr w:type="gramEnd"/>
    </w:p>
    <w:p w14:paraId="30D7346B" w14:textId="77777777" w:rsidR="009A70D1" w:rsidRPr="007F4A4A" w:rsidRDefault="009A70D1" w:rsidP="005448C7">
      <w:pPr>
        <w:pStyle w:val="tdorderedlistlevel1"/>
        <w:numPr>
          <w:ilvl w:val="0"/>
          <w:numId w:val="0"/>
        </w:numPr>
        <w:spacing w:before="0" w:after="0"/>
        <w:ind w:left="851"/>
        <w:rPr>
          <w:lang w:val="en-US"/>
        </w:rPr>
      </w:pPr>
      <w:r w:rsidRPr="007F4A4A">
        <w:rPr>
          <w:lang w:val="en-US"/>
        </w:rPr>
        <w:t xml:space="preserve">    restart: unless-stopped</w:t>
      </w:r>
    </w:p>
    <w:p w14:paraId="4B02B2EE" w14:textId="77777777" w:rsidR="009A70D1" w:rsidRPr="007F4A4A" w:rsidRDefault="009A70D1" w:rsidP="005448C7">
      <w:pPr>
        <w:pStyle w:val="tdorderedlistlevel1"/>
        <w:numPr>
          <w:ilvl w:val="0"/>
          <w:numId w:val="0"/>
        </w:numPr>
        <w:spacing w:before="0" w:after="0"/>
        <w:ind w:left="851"/>
        <w:rPr>
          <w:lang w:val="en-US"/>
        </w:rPr>
      </w:pPr>
      <w:r w:rsidRPr="007F4A4A">
        <w:rPr>
          <w:lang w:val="en-US"/>
        </w:rPr>
        <w:t xml:space="preserve">    </w:t>
      </w:r>
      <w:proofErr w:type="spellStart"/>
      <w:r w:rsidRPr="007F4A4A">
        <w:rPr>
          <w:lang w:val="en-US"/>
        </w:rPr>
        <w:t>network_mode</w:t>
      </w:r>
      <w:proofErr w:type="spellEnd"/>
      <w:r w:rsidRPr="007F4A4A">
        <w:rPr>
          <w:lang w:val="en-US"/>
        </w:rPr>
        <w:t>: host</w:t>
      </w:r>
    </w:p>
    <w:p w14:paraId="419727EE" w14:textId="77777777" w:rsidR="009A70D1" w:rsidRPr="00E34917" w:rsidRDefault="009A70D1" w:rsidP="005448C7">
      <w:pPr>
        <w:pStyle w:val="tdorderedlistlevel1"/>
        <w:numPr>
          <w:ilvl w:val="0"/>
          <w:numId w:val="0"/>
        </w:numPr>
        <w:spacing w:before="0" w:after="0"/>
        <w:ind w:left="851"/>
      </w:pPr>
      <w:r w:rsidRPr="007F4A4A">
        <w:rPr>
          <w:lang w:val="en-US"/>
        </w:rPr>
        <w:t xml:space="preserve">    environment</w:t>
      </w:r>
      <w:r w:rsidRPr="00E34917">
        <w:t>:</w:t>
      </w:r>
    </w:p>
    <w:p w14:paraId="5EE3BCA3" w14:textId="77777777" w:rsidR="009A70D1" w:rsidRPr="00E34917" w:rsidRDefault="009A70D1" w:rsidP="005448C7">
      <w:pPr>
        <w:pStyle w:val="tdorderedlistlevel1"/>
        <w:numPr>
          <w:ilvl w:val="0"/>
          <w:numId w:val="0"/>
        </w:numPr>
        <w:spacing w:before="0" w:after="0"/>
        <w:ind w:left="851"/>
      </w:pPr>
      <w:r w:rsidRPr="00E34917">
        <w:t xml:space="preserve">      # </w:t>
      </w:r>
      <w:r>
        <w:t>Задаем</w:t>
      </w:r>
      <w:r w:rsidRPr="00E34917">
        <w:t xml:space="preserve"> </w:t>
      </w:r>
      <w:r>
        <w:t>зеркало</w:t>
      </w:r>
      <w:r w:rsidRPr="00E34917">
        <w:t xml:space="preserve"> </w:t>
      </w:r>
      <w:r>
        <w:t>репозитория</w:t>
      </w:r>
      <w:r w:rsidRPr="00E34917">
        <w:t xml:space="preserve"> </w:t>
      </w:r>
      <w:r>
        <w:t>для</w:t>
      </w:r>
      <w:r w:rsidRPr="00E34917">
        <w:t xml:space="preserve"> </w:t>
      </w:r>
      <w:r>
        <w:t>встроенного</w:t>
      </w:r>
      <w:r w:rsidRPr="00E34917">
        <w:t xml:space="preserve"> </w:t>
      </w:r>
      <w:proofErr w:type="spellStart"/>
      <w:r w:rsidRPr="007F4A4A">
        <w:rPr>
          <w:lang w:val="en-US"/>
        </w:rPr>
        <w:t>npm</w:t>
      </w:r>
      <w:proofErr w:type="spellEnd"/>
      <w:r w:rsidRPr="00E34917">
        <w:t xml:space="preserve"> (</w:t>
      </w:r>
      <w:proofErr w:type="spellStart"/>
      <w:r w:rsidRPr="007F4A4A">
        <w:rPr>
          <w:lang w:val="en-US"/>
        </w:rPr>
        <w:t>GitVerse</w:t>
      </w:r>
      <w:proofErr w:type="spellEnd"/>
      <w:r w:rsidRPr="00E34917">
        <w:t>)</w:t>
      </w:r>
    </w:p>
    <w:p w14:paraId="61C8979F" w14:textId="77777777" w:rsidR="009A70D1" w:rsidRPr="00E34917" w:rsidRDefault="009A70D1" w:rsidP="005448C7">
      <w:pPr>
        <w:pStyle w:val="tdorderedlistlevel1"/>
        <w:numPr>
          <w:ilvl w:val="0"/>
          <w:numId w:val="0"/>
        </w:numPr>
        <w:spacing w:before="0" w:after="0"/>
        <w:ind w:left="851"/>
      </w:pPr>
      <w:r w:rsidRPr="00E34917">
        <w:t xml:space="preserve">      - </w:t>
      </w:r>
      <w:proofErr w:type="spellStart"/>
      <w:r w:rsidRPr="007F4A4A">
        <w:rPr>
          <w:lang w:val="en-US"/>
        </w:rPr>
        <w:t>npm</w:t>
      </w:r>
      <w:proofErr w:type="spellEnd"/>
      <w:r w:rsidRPr="00E34917">
        <w:t>_</w:t>
      </w:r>
      <w:r w:rsidRPr="007F4A4A">
        <w:rPr>
          <w:lang w:val="en-US"/>
        </w:rPr>
        <w:t>config</w:t>
      </w:r>
      <w:r w:rsidRPr="00E34917">
        <w:t>_</w:t>
      </w:r>
      <w:r w:rsidRPr="007F4A4A">
        <w:rPr>
          <w:lang w:val="en-US"/>
        </w:rPr>
        <w:t>registry</w:t>
      </w:r>
      <w:r w:rsidRPr="00E34917">
        <w:t>=</w:t>
      </w:r>
      <w:r w:rsidRPr="007F4A4A">
        <w:rPr>
          <w:lang w:val="en-US"/>
        </w:rPr>
        <w:t>https</w:t>
      </w:r>
      <w:r w:rsidRPr="00E34917">
        <w:t>://</w:t>
      </w:r>
      <w:proofErr w:type="spellStart"/>
      <w:r w:rsidRPr="007F4A4A">
        <w:rPr>
          <w:lang w:val="en-US"/>
        </w:rPr>
        <w:t>npm</w:t>
      </w:r>
      <w:proofErr w:type="spellEnd"/>
      <w:r w:rsidRPr="00E34917">
        <w:t>-</w:t>
      </w:r>
      <w:r w:rsidRPr="007F4A4A">
        <w:rPr>
          <w:lang w:val="en-US"/>
        </w:rPr>
        <w:t>mirror</w:t>
      </w:r>
      <w:r w:rsidRPr="00E34917">
        <w:t>.</w:t>
      </w:r>
      <w:proofErr w:type="spellStart"/>
      <w:r w:rsidRPr="007F4A4A">
        <w:rPr>
          <w:lang w:val="en-US"/>
        </w:rPr>
        <w:t>gitverse</w:t>
      </w:r>
      <w:proofErr w:type="spellEnd"/>
      <w:r w:rsidRPr="00E34917">
        <w:t>.</w:t>
      </w:r>
      <w:proofErr w:type="spellStart"/>
      <w:r w:rsidRPr="007F4A4A">
        <w:rPr>
          <w:lang w:val="en-US"/>
        </w:rPr>
        <w:t>ru</w:t>
      </w:r>
      <w:proofErr w:type="spellEnd"/>
    </w:p>
    <w:p w14:paraId="676DA9DE" w14:textId="77777777" w:rsidR="009A70D1" w:rsidRDefault="009A70D1" w:rsidP="005448C7">
      <w:pPr>
        <w:pStyle w:val="tdorderedlistlevel1"/>
        <w:numPr>
          <w:ilvl w:val="0"/>
          <w:numId w:val="0"/>
        </w:numPr>
        <w:spacing w:before="0" w:after="0"/>
        <w:ind w:left="851"/>
      </w:pPr>
      <w:r w:rsidRPr="00E34917">
        <w:t xml:space="preserve">      </w:t>
      </w:r>
      <w:r>
        <w:t># Защита от возможных зависаний при поиске IPv6-адресов</w:t>
      </w:r>
    </w:p>
    <w:p w14:paraId="751A9432" w14:textId="77777777" w:rsidR="009A70D1" w:rsidRPr="009A70D1" w:rsidRDefault="009A70D1" w:rsidP="005448C7">
      <w:pPr>
        <w:pStyle w:val="tdorderedlistlevel1"/>
        <w:numPr>
          <w:ilvl w:val="0"/>
          <w:numId w:val="0"/>
        </w:numPr>
        <w:spacing w:before="0" w:after="0"/>
        <w:ind w:left="851"/>
        <w:rPr>
          <w:lang w:val="en-US"/>
        </w:rPr>
      </w:pPr>
      <w:r>
        <w:t xml:space="preserve">      </w:t>
      </w:r>
      <w:r w:rsidRPr="009A70D1">
        <w:rPr>
          <w:lang w:val="en-US"/>
        </w:rPr>
        <w:t>- NODE_OPTIONS=--no-network-family-</w:t>
      </w:r>
      <w:proofErr w:type="spellStart"/>
      <w:r w:rsidRPr="009A70D1">
        <w:rPr>
          <w:lang w:val="en-US"/>
        </w:rPr>
        <w:t>autoselection</w:t>
      </w:r>
      <w:proofErr w:type="spellEnd"/>
    </w:p>
    <w:p w14:paraId="17B4273F" w14:textId="77777777" w:rsidR="009A70D1" w:rsidRPr="007F4A4A" w:rsidRDefault="009A70D1" w:rsidP="005448C7">
      <w:pPr>
        <w:pStyle w:val="tdorderedlistlevel1"/>
        <w:numPr>
          <w:ilvl w:val="0"/>
          <w:numId w:val="0"/>
        </w:numPr>
        <w:spacing w:before="0" w:after="0"/>
        <w:ind w:left="851"/>
        <w:rPr>
          <w:lang w:val="en-US"/>
        </w:rPr>
      </w:pPr>
      <w:r w:rsidRPr="009A70D1">
        <w:rPr>
          <w:lang w:val="en-US"/>
        </w:rPr>
        <w:t xml:space="preserve">    </w:t>
      </w:r>
      <w:r w:rsidRPr="007F4A4A">
        <w:rPr>
          <w:lang w:val="en-US"/>
        </w:rPr>
        <w:t>volumes:</w:t>
      </w:r>
    </w:p>
    <w:p w14:paraId="755250B5" w14:textId="77777777" w:rsidR="009A70D1" w:rsidRPr="007F4A4A" w:rsidRDefault="009A70D1" w:rsidP="005448C7">
      <w:pPr>
        <w:pStyle w:val="tdorderedlistlevel1"/>
        <w:numPr>
          <w:ilvl w:val="0"/>
          <w:numId w:val="0"/>
        </w:numPr>
        <w:spacing w:before="0" w:after="0"/>
        <w:ind w:left="851"/>
        <w:rPr>
          <w:lang w:val="en-US"/>
        </w:rPr>
      </w:pPr>
      <w:r w:rsidRPr="007F4A4A">
        <w:rPr>
          <w:lang w:val="en-US"/>
        </w:rPr>
        <w:t xml:space="preserve">      </w:t>
      </w:r>
      <w:proofErr w:type="gramStart"/>
      <w:r w:rsidRPr="007F4A4A">
        <w:rPr>
          <w:lang w:val="en-US"/>
        </w:rPr>
        <w:t>- .</w:t>
      </w:r>
      <w:proofErr w:type="gramEnd"/>
      <w:r w:rsidRPr="007F4A4A">
        <w:rPr>
          <w:lang w:val="en-US"/>
        </w:rPr>
        <w:t>/</w:t>
      </w:r>
      <w:proofErr w:type="spellStart"/>
      <w:r w:rsidRPr="007F4A4A">
        <w:rPr>
          <w:lang w:val="en-US"/>
        </w:rPr>
        <w:t>nodered</w:t>
      </w:r>
      <w:proofErr w:type="spellEnd"/>
      <w:r w:rsidRPr="007F4A4A">
        <w:rPr>
          <w:lang w:val="en-US"/>
        </w:rPr>
        <w:t>-data:/data</w:t>
      </w:r>
    </w:p>
    <w:p w14:paraId="71EF3220" w14:textId="77777777" w:rsidR="009A70D1" w:rsidRPr="007F4A4A" w:rsidRDefault="009A70D1" w:rsidP="005448C7">
      <w:pPr>
        <w:pStyle w:val="tdorderedlistlevel1"/>
        <w:numPr>
          <w:ilvl w:val="0"/>
          <w:numId w:val="0"/>
        </w:numPr>
        <w:spacing w:before="0" w:after="0"/>
        <w:ind w:left="851"/>
        <w:rPr>
          <w:lang w:val="en-US"/>
        </w:rPr>
      </w:pPr>
      <w:r w:rsidRPr="007F4A4A">
        <w:rPr>
          <w:lang w:val="en-US"/>
        </w:rPr>
        <w:t xml:space="preserve">      - /</w:t>
      </w:r>
      <w:proofErr w:type="spellStart"/>
      <w:r w:rsidRPr="007F4A4A">
        <w:rPr>
          <w:lang w:val="en-US"/>
        </w:rPr>
        <w:t>etc</w:t>
      </w:r>
      <w:proofErr w:type="spellEnd"/>
      <w:r w:rsidRPr="007F4A4A">
        <w:rPr>
          <w:lang w:val="en-US"/>
        </w:rPr>
        <w:t>/</w:t>
      </w:r>
      <w:proofErr w:type="spellStart"/>
      <w:r w:rsidRPr="007F4A4A">
        <w:rPr>
          <w:lang w:val="en-US"/>
        </w:rPr>
        <w:t>localtime</w:t>
      </w:r>
      <w:proofErr w:type="spellEnd"/>
      <w:r w:rsidRPr="007F4A4A">
        <w:rPr>
          <w:lang w:val="en-US"/>
        </w:rPr>
        <w:t>:/</w:t>
      </w:r>
      <w:proofErr w:type="spellStart"/>
      <w:r w:rsidRPr="007F4A4A">
        <w:rPr>
          <w:lang w:val="en-US"/>
        </w:rPr>
        <w:t>etc</w:t>
      </w:r>
      <w:proofErr w:type="spellEnd"/>
      <w:r w:rsidRPr="007F4A4A">
        <w:rPr>
          <w:lang w:val="en-US"/>
        </w:rPr>
        <w:t>/</w:t>
      </w:r>
      <w:proofErr w:type="spellStart"/>
      <w:r w:rsidRPr="007F4A4A">
        <w:rPr>
          <w:lang w:val="en-US"/>
        </w:rPr>
        <w:t>localtime:ro</w:t>
      </w:r>
      <w:proofErr w:type="spellEnd"/>
    </w:p>
    <w:p w14:paraId="0062F7EE" w14:textId="77777777" w:rsidR="009A70D1" w:rsidRDefault="009A70D1" w:rsidP="005448C7">
      <w:pPr>
        <w:pStyle w:val="tdorderedlistlevel1"/>
        <w:numPr>
          <w:ilvl w:val="0"/>
          <w:numId w:val="0"/>
        </w:numPr>
        <w:spacing w:before="0" w:after="0"/>
        <w:ind w:left="851"/>
      </w:pPr>
      <w:r w:rsidRPr="007F4A4A">
        <w:rPr>
          <w:lang w:val="en-US"/>
        </w:rPr>
        <w:t xml:space="preserve">    </w:t>
      </w:r>
      <w:r>
        <w:t xml:space="preserve"># Добавляем доступ к UART и GPIO для </w:t>
      </w:r>
      <w:proofErr w:type="spellStart"/>
      <w:r>
        <w:t>Node</w:t>
      </w:r>
      <w:proofErr w:type="spellEnd"/>
      <w:r>
        <w:t>-RED</w:t>
      </w:r>
    </w:p>
    <w:p w14:paraId="6FCE1424" w14:textId="77777777" w:rsidR="009A70D1" w:rsidRPr="007F4A4A" w:rsidRDefault="009A70D1" w:rsidP="005448C7">
      <w:pPr>
        <w:pStyle w:val="tdorderedlistlevel1"/>
        <w:numPr>
          <w:ilvl w:val="0"/>
          <w:numId w:val="0"/>
        </w:numPr>
        <w:spacing w:before="0" w:after="0"/>
        <w:ind w:left="851"/>
        <w:rPr>
          <w:lang w:val="en-US"/>
        </w:rPr>
      </w:pPr>
      <w:r>
        <w:t xml:space="preserve">    </w:t>
      </w:r>
      <w:r w:rsidRPr="007F4A4A">
        <w:rPr>
          <w:lang w:val="en-US"/>
        </w:rPr>
        <w:t>devices:</w:t>
      </w:r>
    </w:p>
    <w:p w14:paraId="4FE78923" w14:textId="77777777" w:rsidR="009A70D1" w:rsidRPr="007F4A4A" w:rsidRDefault="009A70D1" w:rsidP="005448C7">
      <w:pPr>
        <w:pStyle w:val="tdorderedlistlevel1"/>
        <w:numPr>
          <w:ilvl w:val="0"/>
          <w:numId w:val="0"/>
        </w:numPr>
        <w:spacing w:before="0" w:after="0"/>
        <w:ind w:left="851"/>
        <w:rPr>
          <w:lang w:val="en-US"/>
        </w:rPr>
      </w:pPr>
      <w:r w:rsidRPr="007F4A4A">
        <w:rPr>
          <w:lang w:val="en-US"/>
        </w:rPr>
        <w:t xml:space="preserve">      - /dev/ttyAMA2:/dev/com0</w:t>
      </w:r>
    </w:p>
    <w:p w14:paraId="0084E6B3" w14:textId="77777777" w:rsidR="009A70D1" w:rsidRPr="007F4A4A" w:rsidRDefault="009A70D1" w:rsidP="005448C7">
      <w:pPr>
        <w:pStyle w:val="tdorderedlistlevel1"/>
        <w:numPr>
          <w:ilvl w:val="0"/>
          <w:numId w:val="0"/>
        </w:numPr>
        <w:spacing w:before="0" w:after="0"/>
        <w:ind w:left="851"/>
        <w:rPr>
          <w:lang w:val="en-US"/>
        </w:rPr>
      </w:pPr>
      <w:r w:rsidRPr="007F4A4A">
        <w:rPr>
          <w:lang w:val="en-US"/>
        </w:rPr>
        <w:t xml:space="preserve">      - /dev/ttyAMA3:/dev/com1</w:t>
      </w:r>
    </w:p>
    <w:p w14:paraId="0593127C" w14:textId="77777777" w:rsidR="009A70D1" w:rsidRDefault="009A70D1" w:rsidP="005448C7">
      <w:pPr>
        <w:pStyle w:val="tdorderedlistlevel1"/>
        <w:numPr>
          <w:ilvl w:val="0"/>
          <w:numId w:val="0"/>
        </w:numPr>
        <w:spacing w:before="0" w:after="0"/>
        <w:ind w:left="851"/>
      </w:pPr>
      <w:r w:rsidRPr="007F4A4A">
        <w:rPr>
          <w:lang w:val="en-US"/>
        </w:rPr>
        <w:t xml:space="preserve">    </w:t>
      </w:r>
      <w:proofErr w:type="spellStart"/>
      <w:r>
        <w:t>group_add</w:t>
      </w:r>
      <w:proofErr w:type="spellEnd"/>
      <w:r>
        <w:t>:</w:t>
      </w:r>
    </w:p>
    <w:p w14:paraId="652CD6A3" w14:textId="648C1261" w:rsidR="00F67C0A" w:rsidRPr="007F4A4A" w:rsidRDefault="009A70D1" w:rsidP="005448C7">
      <w:pPr>
        <w:pStyle w:val="tdorderedlistlevel1"/>
        <w:numPr>
          <w:ilvl w:val="0"/>
          <w:numId w:val="0"/>
        </w:numPr>
        <w:spacing w:before="0" w:after="0"/>
        <w:ind w:left="851"/>
      </w:pPr>
      <w:r>
        <w:t xml:space="preserve">      - </w:t>
      </w:r>
      <w:proofErr w:type="spellStart"/>
      <w:r>
        <w:t>dialout</w:t>
      </w:r>
      <w:proofErr w:type="spellEnd"/>
    </w:p>
    <w:p w14:paraId="1D71FCDC" w14:textId="4D11B7AE" w:rsidR="00265E2F" w:rsidRPr="002C569D" w:rsidRDefault="00265E2F" w:rsidP="00FC0DBD">
      <w:pPr>
        <w:pStyle w:val="tdorderedlistlevel1"/>
        <w:numPr>
          <w:ilvl w:val="0"/>
          <w:numId w:val="0"/>
        </w:numPr>
        <w:ind w:left="851"/>
      </w:pPr>
      <w:r>
        <w:t>2.</w:t>
      </w:r>
      <w:r w:rsidR="00140052">
        <w:t>6</w:t>
      </w:r>
      <w:r>
        <w:t>)</w:t>
      </w:r>
      <w:r w:rsidR="00FC0DBD">
        <w:t xml:space="preserve"> Сохранить файл и выйти из редактора (</w:t>
      </w:r>
      <w:r w:rsidR="00FC0DBD" w:rsidRPr="00FC0DBD">
        <w:t>Ctrl + S) (Ctrl + X).</w:t>
      </w:r>
    </w:p>
    <w:p w14:paraId="67A06FAF" w14:textId="6283A871" w:rsidR="00FC0DBD" w:rsidRDefault="00FC0DBD" w:rsidP="00FC0DBD">
      <w:pPr>
        <w:pStyle w:val="tdorderedlistlevel1"/>
        <w:numPr>
          <w:ilvl w:val="0"/>
          <w:numId w:val="0"/>
        </w:numPr>
        <w:ind w:left="851"/>
      </w:pPr>
      <w:r w:rsidRPr="002C569D">
        <w:t>2.</w:t>
      </w:r>
      <w:r w:rsidR="00140052">
        <w:t>7</w:t>
      </w:r>
      <w:r w:rsidRPr="002C569D">
        <w:t xml:space="preserve">) </w:t>
      </w:r>
      <w:r>
        <w:t>Находясь</w:t>
      </w:r>
      <w:r w:rsidRPr="002C569D">
        <w:t xml:space="preserve"> </w:t>
      </w:r>
      <w:r>
        <w:t>в</w:t>
      </w:r>
      <w:r w:rsidRPr="002C569D">
        <w:t xml:space="preserve"> </w:t>
      </w:r>
      <w:r>
        <w:t>папке</w:t>
      </w:r>
      <w:r w:rsidRPr="002C569D">
        <w:t xml:space="preserve"> </w:t>
      </w:r>
      <w:r w:rsidRPr="00FC0DBD">
        <w:rPr>
          <w:lang w:val="en-US"/>
        </w:rPr>
        <w:t>cd</w:t>
      </w:r>
      <w:r w:rsidRPr="002C569D">
        <w:t xml:space="preserve"> ~/</w:t>
      </w:r>
      <w:proofErr w:type="spellStart"/>
      <w:r w:rsidRPr="00FC0DBD">
        <w:rPr>
          <w:lang w:val="en-US"/>
        </w:rPr>
        <w:t>homeassistant</w:t>
      </w:r>
      <w:proofErr w:type="spellEnd"/>
      <w:r w:rsidRPr="002C569D">
        <w:t xml:space="preserve"> </w:t>
      </w:r>
      <w:r>
        <w:t>запустить</w:t>
      </w:r>
      <w:r w:rsidRPr="002C569D">
        <w:t xml:space="preserve"> </w:t>
      </w:r>
      <w:r>
        <w:t>файл</w:t>
      </w:r>
      <w:r w:rsidRPr="002C569D">
        <w:t xml:space="preserve"> </w:t>
      </w:r>
      <w:r>
        <w:rPr>
          <w:lang w:val="en-US"/>
        </w:rPr>
        <w:t>compose</w:t>
      </w:r>
      <w:r w:rsidRPr="002C569D">
        <w:t xml:space="preserve"> </w:t>
      </w:r>
      <w:r>
        <w:t>с</w:t>
      </w:r>
      <w:r w:rsidRPr="002C569D">
        <w:t xml:space="preserve"> </w:t>
      </w:r>
      <w:r>
        <w:t>новыми</w:t>
      </w:r>
      <w:r w:rsidRPr="002C569D">
        <w:t xml:space="preserve"> </w:t>
      </w:r>
      <w:r>
        <w:t>настро</w:t>
      </w:r>
      <w:r w:rsidR="002C569D">
        <w:t>й</w:t>
      </w:r>
      <w:r>
        <w:t>ками</w:t>
      </w:r>
      <w:r w:rsidRPr="002C569D">
        <w:t xml:space="preserve"> (</w:t>
      </w:r>
      <w:r w:rsidRPr="00FC0DBD">
        <w:rPr>
          <w:lang w:val="en-US"/>
        </w:rPr>
        <w:t>docker</w:t>
      </w:r>
      <w:r w:rsidRPr="002C569D">
        <w:t xml:space="preserve"> </w:t>
      </w:r>
      <w:r w:rsidRPr="00FC0DBD">
        <w:rPr>
          <w:lang w:val="en-US"/>
        </w:rPr>
        <w:t>compose</w:t>
      </w:r>
      <w:r w:rsidRPr="002C569D">
        <w:t xml:space="preserve"> </w:t>
      </w:r>
      <w:r w:rsidRPr="00FC0DBD">
        <w:rPr>
          <w:lang w:val="en-US"/>
        </w:rPr>
        <w:t>up</w:t>
      </w:r>
      <w:r w:rsidRPr="002C569D">
        <w:t xml:space="preserve"> -</w:t>
      </w:r>
      <w:r w:rsidRPr="00FC0DBD">
        <w:rPr>
          <w:lang w:val="en-US"/>
        </w:rPr>
        <w:t>d</w:t>
      </w:r>
      <w:r w:rsidRPr="002C569D">
        <w:t>)</w:t>
      </w:r>
      <w:r w:rsidR="003203E6">
        <w:t>.</w:t>
      </w:r>
    </w:p>
    <w:p w14:paraId="2040BBF6" w14:textId="45CF8439" w:rsidR="003203E6" w:rsidRDefault="003203E6" w:rsidP="00FC0DBD">
      <w:pPr>
        <w:pStyle w:val="tdorderedlistlevel1"/>
        <w:numPr>
          <w:ilvl w:val="0"/>
          <w:numId w:val="0"/>
        </w:numPr>
        <w:ind w:left="851"/>
      </w:pPr>
      <w:r>
        <w:t>2.</w:t>
      </w:r>
      <w:r w:rsidR="00140052">
        <w:t>8</w:t>
      </w:r>
      <w:r>
        <w:t>) Дождаться запуска контейнера.</w:t>
      </w:r>
    </w:p>
    <w:p w14:paraId="2825D895" w14:textId="77A5F6B4" w:rsidR="00263BE6" w:rsidRDefault="004E3B61" w:rsidP="001C2A61">
      <w:pPr>
        <w:pStyle w:val="tdorderedlistlevel1"/>
      </w:pPr>
      <w:r>
        <w:t xml:space="preserve">Открыть в браузере страницы </w:t>
      </w:r>
      <w:r>
        <w:rPr>
          <w:lang w:val="en-US"/>
        </w:rPr>
        <w:t>Home</w:t>
      </w:r>
      <w:r w:rsidRPr="004E3B61">
        <w:t xml:space="preserve"> </w:t>
      </w:r>
      <w:r>
        <w:rPr>
          <w:lang w:val="en-US"/>
        </w:rPr>
        <w:t>Assistant</w:t>
      </w:r>
      <w:r w:rsidRPr="004E3B61">
        <w:t xml:space="preserve"> </w:t>
      </w:r>
      <w:r>
        <w:t xml:space="preserve">и </w:t>
      </w:r>
      <w:r>
        <w:rPr>
          <w:lang w:val="en-US"/>
        </w:rPr>
        <w:t>Node</w:t>
      </w:r>
      <w:r w:rsidRPr="004E3B61">
        <w:t>-</w:t>
      </w:r>
      <w:r>
        <w:rPr>
          <w:lang w:val="en-US"/>
        </w:rPr>
        <w:t>RED</w:t>
      </w:r>
      <w:r>
        <w:t xml:space="preserve"> по ссылкам </w:t>
      </w:r>
      <w:r w:rsidRPr="004E3B61">
        <w:t>http:/</w:t>
      </w:r>
      <w:proofErr w:type="gramStart"/>
      <w:r w:rsidRPr="004E3B61">
        <w:t>/[</w:t>
      </w:r>
      <w:proofErr w:type="gramEnd"/>
      <w:r w:rsidRPr="004E3B61">
        <w:rPr>
          <w:lang w:val="en-US"/>
        </w:rPr>
        <w:t>IP</w:t>
      </w:r>
      <w:r w:rsidRPr="004E3B61">
        <w:t xml:space="preserve"> шлюза]:8123/</w:t>
      </w:r>
      <w:r>
        <w:t xml:space="preserve"> и </w:t>
      </w:r>
      <w:r w:rsidRPr="004E3B61">
        <w:t>http:/</w:t>
      </w:r>
      <w:proofErr w:type="gramStart"/>
      <w:r w:rsidRPr="004E3B61">
        <w:t>/[</w:t>
      </w:r>
      <w:proofErr w:type="gramEnd"/>
      <w:r w:rsidRPr="004E3B61">
        <w:rPr>
          <w:lang w:val="en-US"/>
        </w:rPr>
        <w:t>IP</w:t>
      </w:r>
      <w:r w:rsidRPr="004E3B61">
        <w:t xml:space="preserve"> шлюза]:1880/</w:t>
      </w:r>
    </w:p>
    <w:p w14:paraId="568DF73B" w14:textId="65C53C08" w:rsidR="00F47A84" w:rsidRPr="00AA734E" w:rsidRDefault="007879AF" w:rsidP="001C2A61">
      <w:pPr>
        <w:pStyle w:val="tdorderedlistlevel1"/>
      </w:pPr>
      <w:r>
        <w:t>Добавить</w:t>
      </w:r>
      <w:r w:rsidRPr="00AA734E">
        <w:t xml:space="preserve"> </w:t>
      </w:r>
      <w:r>
        <w:t>в</w:t>
      </w:r>
      <w:r w:rsidRPr="00AA734E">
        <w:t xml:space="preserve"> </w:t>
      </w:r>
      <w:r>
        <w:rPr>
          <w:lang w:val="en-US"/>
        </w:rPr>
        <w:t>Home</w:t>
      </w:r>
      <w:r w:rsidRPr="00AA734E">
        <w:t xml:space="preserve"> </w:t>
      </w:r>
      <w:r>
        <w:rPr>
          <w:lang w:val="en-US"/>
        </w:rPr>
        <w:t>Assistant</w:t>
      </w:r>
      <w:r w:rsidRPr="00AA734E">
        <w:t xml:space="preserve"> </w:t>
      </w:r>
      <w:r>
        <w:t>интеграцию</w:t>
      </w:r>
      <w:r w:rsidRPr="00AA734E">
        <w:t xml:space="preserve"> «</w:t>
      </w:r>
      <w:r w:rsidRPr="007879AF">
        <w:rPr>
          <w:lang w:val="en-US"/>
        </w:rPr>
        <w:t>Node</w:t>
      </w:r>
      <w:r w:rsidRPr="00AA734E">
        <w:t>-</w:t>
      </w:r>
      <w:r w:rsidRPr="007879AF">
        <w:rPr>
          <w:lang w:val="en-US"/>
        </w:rPr>
        <w:t>RED</w:t>
      </w:r>
      <w:r w:rsidRPr="00AA734E">
        <w:t xml:space="preserve"> </w:t>
      </w:r>
      <w:r w:rsidRPr="007879AF">
        <w:rPr>
          <w:lang w:val="en-US"/>
        </w:rPr>
        <w:t>Companion</w:t>
      </w:r>
      <w:r w:rsidRPr="00AA734E">
        <w:t>» (</w:t>
      </w:r>
      <w:r w:rsidR="007945A4">
        <w:t>Вкладка «</w:t>
      </w:r>
      <w:r>
        <w:t>Настройки</w:t>
      </w:r>
      <w:r w:rsidR="007945A4">
        <w:t>»</w:t>
      </w:r>
      <w:r w:rsidRPr="00AA734E">
        <w:t xml:space="preserve"> → </w:t>
      </w:r>
      <w:r w:rsidR="005061ED">
        <w:t>Кнопка</w:t>
      </w:r>
      <w:r w:rsidR="005061ED" w:rsidRPr="005061ED">
        <w:t xml:space="preserve"> </w:t>
      </w:r>
      <w:r w:rsidR="005061ED">
        <w:t>«</w:t>
      </w:r>
      <w:r w:rsidR="00AA734E">
        <w:t>Устройства и службы</w:t>
      </w:r>
      <w:r w:rsidR="005061ED">
        <w:t>»</w:t>
      </w:r>
      <w:r w:rsidR="00AA734E">
        <w:t xml:space="preserve"> </w:t>
      </w:r>
      <w:r w:rsidR="00AA734E" w:rsidRPr="00AA734E">
        <w:t>→</w:t>
      </w:r>
      <w:r w:rsidR="00AA734E">
        <w:t xml:space="preserve"> </w:t>
      </w:r>
      <w:r w:rsidR="005061ED">
        <w:t>Кнопка «</w:t>
      </w:r>
      <w:r w:rsidR="00AA734E">
        <w:t>Добавить интеграцию</w:t>
      </w:r>
      <w:r w:rsidR="005061ED">
        <w:t>»</w:t>
      </w:r>
      <w:r w:rsidR="00AA734E">
        <w:t xml:space="preserve"> </w:t>
      </w:r>
      <w:r w:rsidR="00AA734E" w:rsidRPr="00AA734E">
        <w:t>→</w:t>
      </w:r>
      <w:r w:rsidR="00AA734E">
        <w:t xml:space="preserve"> </w:t>
      </w:r>
      <w:r w:rsidR="005061ED">
        <w:t xml:space="preserve">Через поиск кнопка </w:t>
      </w:r>
      <w:r w:rsidR="005061ED">
        <w:rPr>
          <w:lang w:val="en-US"/>
        </w:rPr>
        <w:t>“</w:t>
      </w:r>
      <w:r w:rsidR="00AA734E">
        <w:rPr>
          <w:lang w:val="en-US"/>
        </w:rPr>
        <w:t>Node-RED-Companion</w:t>
      </w:r>
      <w:r w:rsidR="005061ED">
        <w:rPr>
          <w:lang w:val="en-US"/>
        </w:rPr>
        <w:t>”</w:t>
      </w:r>
      <w:r w:rsidR="00AA734E">
        <w:rPr>
          <w:lang w:val="en-US"/>
        </w:rPr>
        <w:t>)</w:t>
      </w:r>
      <w:r w:rsidR="00BA2658" w:rsidRPr="00AA734E">
        <w:t>.</w:t>
      </w:r>
    </w:p>
    <w:p w14:paraId="0A392E5C" w14:textId="5D5952DD" w:rsidR="00BA2658" w:rsidRDefault="00AA734E" w:rsidP="001C2A61">
      <w:pPr>
        <w:pStyle w:val="tdorderedlistlevel1"/>
      </w:pPr>
      <w:r>
        <w:t>Добавить</w:t>
      </w:r>
      <w:r w:rsidRPr="005929AC">
        <w:t xml:space="preserve"> </w:t>
      </w:r>
      <w:r>
        <w:t>в</w:t>
      </w:r>
      <w:r w:rsidRPr="005929AC">
        <w:t xml:space="preserve"> </w:t>
      </w:r>
      <w:r>
        <w:rPr>
          <w:lang w:val="en-US"/>
        </w:rPr>
        <w:t>Node</w:t>
      </w:r>
      <w:r w:rsidRPr="005929AC">
        <w:t>-</w:t>
      </w:r>
      <w:r>
        <w:rPr>
          <w:lang w:val="en-US"/>
        </w:rPr>
        <w:t>RED</w:t>
      </w:r>
      <w:r w:rsidRPr="005929AC">
        <w:t xml:space="preserve"> </w:t>
      </w:r>
      <w:r>
        <w:t>палитр</w:t>
      </w:r>
      <w:r w:rsidR="005929AC">
        <w:t>ы</w:t>
      </w:r>
      <w:r w:rsidRPr="005929AC">
        <w:t xml:space="preserve"> «</w:t>
      </w:r>
      <w:r w:rsidRPr="007F4A4A">
        <w:rPr>
          <w:b/>
          <w:bCs/>
          <w:lang w:val="en-US"/>
        </w:rPr>
        <w:t>node</w:t>
      </w:r>
      <w:r w:rsidRPr="007F4A4A">
        <w:rPr>
          <w:b/>
          <w:bCs/>
        </w:rPr>
        <w:t>-</w:t>
      </w:r>
      <w:r w:rsidRPr="007F4A4A">
        <w:rPr>
          <w:b/>
          <w:bCs/>
          <w:lang w:val="en-US"/>
        </w:rPr>
        <w:t>red</w:t>
      </w:r>
      <w:r w:rsidRPr="007F4A4A">
        <w:rPr>
          <w:b/>
          <w:bCs/>
        </w:rPr>
        <w:t>-</w:t>
      </w:r>
      <w:proofErr w:type="spellStart"/>
      <w:r w:rsidRPr="007F4A4A">
        <w:rPr>
          <w:b/>
          <w:bCs/>
          <w:lang w:val="en-US"/>
        </w:rPr>
        <w:t>contrib</w:t>
      </w:r>
      <w:proofErr w:type="spellEnd"/>
      <w:r w:rsidRPr="007F4A4A">
        <w:rPr>
          <w:b/>
          <w:bCs/>
        </w:rPr>
        <w:t>-</w:t>
      </w:r>
      <w:r w:rsidRPr="007F4A4A">
        <w:rPr>
          <w:b/>
          <w:bCs/>
          <w:lang w:val="en-US"/>
        </w:rPr>
        <w:t>home</w:t>
      </w:r>
      <w:r w:rsidRPr="007F4A4A">
        <w:rPr>
          <w:b/>
          <w:bCs/>
        </w:rPr>
        <w:t>-</w:t>
      </w:r>
      <w:r w:rsidRPr="007F4A4A">
        <w:rPr>
          <w:b/>
          <w:bCs/>
          <w:lang w:val="en-US"/>
        </w:rPr>
        <w:t>assistant</w:t>
      </w:r>
      <w:r w:rsidRPr="007F4A4A">
        <w:rPr>
          <w:b/>
          <w:bCs/>
        </w:rPr>
        <w:t>-</w:t>
      </w:r>
      <w:proofErr w:type="spellStart"/>
      <w:r w:rsidRPr="007F4A4A">
        <w:rPr>
          <w:b/>
          <w:bCs/>
          <w:lang w:val="en-US"/>
        </w:rPr>
        <w:t>websocket</w:t>
      </w:r>
      <w:proofErr w:type="spellEnd"/>
      <w:r w:rsidRPr="005929AC">
        <w:t>»</w:t>
      </w:r>
      <w:r w:rsidR="005929AC" w:rsidRPr="005929AC">
        <w:t xml:space="preserve"> </w:t>
      </w:r>
      <w:r w:rsidR="005929AC">
        <w:t>и</w:t>
      </w:r>
      <w:r w:rsidR="005929AC" w:rsidRPr="005929AC">
        <w:t xml:space="preserve"> </w:t>
      </w:r>
      <w:r w:rsidR="005929AC">
        <w:t>«</w:t>
      </w:r>
      <w:proofErr w:type="spellStart"/>
      <w:r w:rsidR="005929AC" w:rsidRPr="007F4A4A">
        <w:rPr>
          <w:b/>
          <w:bCs/>
        </w:rPr>
        <w:t>node-red-contrib-modbus</w:t>
      </w:r>
      <w:proofErr w:type="spellEnd"/>
      <w:r w:rsidR="005929AC">
        <w:t>»</w:t>
      </w:r>
      <w:r w:rsidRPr="005929AC">
        <w:t xml:space="preserve"> </w:t>
      </w:r>
      <w:r w:rsidRPr="00AA734E">
        <w:t>(</w:t>
      </w:r>
      <w:r>
        <w:t>Три</w:t>
      </w:r>
      <w:r w:rsidRPr="00AA734E">
        <w:t xml:space="preserve"> </w:t>
      </w:r>
      <w:r>
        <w:t>полоски</w:t>
      </w:r>
      <w:r w:rsidRPr="00AA734E">
        <w:t xml:space="preserve"> </w:t>
      </w:r>
      <w:r>
        <w:t xml:space="preserve">сверху справа </w:t>
      </w:r>
      <w:r w:rsidRPr="00AA734E">
        <w:t>→</w:t>
      </w:r>
      <w:r w:rsidR="00F37249">
        <w:t xml:space="preserve"> </w:t>
      </w:r>
      <w:r w:rsidR="005061ED">
        <w:t>Кнопка «</w:t>
      </w:r>
      <w:r w:rsidR="00F37249">
        <w:t>Управление палитрой</w:t>
      </w:r>
      <w:r w:rsidR="005061ED">
        <w:t>»</w:t>
      </w:r>
      <w:r w:rsidR="00F37249">
        <w:t xml:space="preserve"> </w:t>
      </w:r>
      <w:r w:rsidR="00F37249" w:rsidRPr="00F37249">
        <w:t>→</w:t>
      </w:r>
      <w:r w:rsidR="00F37249">
        <w:t xml:space="preserve"> вкладка </w:t>
      </w:r>
      <w:r w:rsidR="005061ED">
        <w:t>«</w:t>
      </w:r>
      <w:r w:rsidR="00F37249">
        <w:t>Установить</w:t>
      </w:r>
      <w:r w:rsidR="005061ED">
        <w:t>»</w:t>
      </w:r>
      <w:r w:rsidR="00F37249">
        <w:t xml:space="preserve"> </w:t>
      </w:r>
      <w:r w:rsidR="00F37249" w:rsidRPr="00F37249">
        <w:t>→</w:t>
      </w:r>
      <w:r w:rsidR="00F37249">
        <w:t xml:space="preserve"> в поиске </w:t>
      </w:r>
      <w:r w:rsidR="005061ED">
        <w:t>вбить</w:t>
      </w:r>
      <w:r w:rsidR="005929AC">
        <w:t xml:space="preserve"> название палитры</w:t>
      </w:r>
      <w:r w:rsidR="00F37249">
        <w:t xml:space="preserve"> </w:t>
      </w:r>
      <w:r w:rsidR="00F37249" w:rsidRPr="00F37249">
        <w:t>→</w:t>
      </w:r>
      <w:r w:rsidR="00F37249">
        <w:t xml:space="preserve"> </w:t>
      </w:r>
      <w:r w:rsidR="005061ED">
        <w:t>Кнопка «</w:t>
      </w:r>
      <w:r w:rsidR="00F37249">
        <w:t>Установить</w:t>
      </w:r>
      <w:r w:rsidR="005061ED">
        <w:t>»</w:t>
      </w:r>
      <w:r w:rsidRPr="00AA734E">
        <w:t>)</w:t>
      </w:r>
      <w:r w:rsidR="00F30CA3" w:rsidRPr="00AA734E">
        <w:t>.</w:t>
      </w:r>
      <w:r w:rsidR="00BB5E31">
        <w:t xml:space="preserve"> Если установка не проходит, перезапустить шлюз.</w:t>
      </w:r>
    </w:p>
    <w:p w14:paraId="15D0B5F9" w14:textId="0B2D0E48" w:rsidR="00487A5B" w:rsidRDefault="00487A5B" w:rsidP="00487A5B">
      <w:pPr>
        <w:pStyle w:val="tdorderedlistlevel1"/>
        <w:numPr>
          <w:ilvl w:val="0"/>
          <w:numId w:val="0"/>
        </w:numPr>
      </w:pPr>
      <w:r>
        <w:t>Установка зависимостей завершена.</w:t>
      </w:r>
    </w:p>
    <w:p w14:paraId="62A98E63" w14:textId="77777777" w:rsidR="000212B0" w:rsidRDefault="000212B0" w:rsidP="00487A5B">
      <w:pPr>
        <w:pStyle w:val="tdorderedlistlevel1"/>
        <w:numPr>
          <w:ilvl w:val="0"/>
          <w:numId w:val="0"/>
        </w:numPr>
      </w:pPr>
    </w:p>
    <w:p w14:paraId="3491D9A6" w14:textId="6E2DE940" w:rsidR="005A6B3B" w:rsidRPr="00460527" w:rsidRDefault="00487A5B" w:rsidP="005A6B3B">
      <w:pPr>
        <w:pStyle w:val="tdorderedlistlevel1"/>
        <w:numPr>
          <w:ilvl w:val="0"/>
          <w:numId w:val="0"/>
        </w:numPr>
        <w:rPr>
          <w:b/>
          <w:bCs/>
        </w:rPr>
      </w:pPr>
      <w:r w:rsidRPr="00460527">
        <w:rPr>
          <w:b/>
          <w:bCs/>
        </w:rPr>
        <w:lastRenderedPageBreak/>
        <w:t xml:space="preserve">Добавление </w:t>
      </w:r>
      <w:r w:rsidR="000212B0" w:rsidRPr="00460527">
        <w:rPr>
          <w:b/>
          <w:bCs/>
        </w:rPr>
        <w:t xml:space="preserve">1 регистра </w:t>
      </w:r>
      <w:r w:rsidRPr="00460527">
        <w:rPr>
          <w:b/>
          <w:bCs/>
        </w:rPr>
        <w:t>устройства NLS-8</w:t>
      </w:r>
      <w:r w:rsidRPr="00460527">
        <w:rPr>
          <w:b/>
          <w:bCs/>
          <w:lang w:val="en-US"/>
        </w:rPr>
        <w:t>R</w:t>
      </w:r>
      <w:r w:rsidRPr="00460527">
        <w:rPr>
          <w:b/>
          <w:bCs/>
        </w:rPr>
        <w:t>-</w:t>
      </w:r>
      <w:r w:rsidRPr="00460527">
        <w:rPr>
          <w:b/>
          <w:bCs/>
          <w:lang w:val="en-US"/>
        </w:rPr>
        <w:t>Ethernet</w:t>
      </w:r>
      <w:r w:rsidR="0046520C" w:rsidRPr="0046520C">
        <w:rPr>
          <w:b/>
          <w:bCs/>
        </w:rPr>
        <w:t xml:space="preserve"> (</w:t>
      </w:r>
      <w:r w:rsidR="0046520C">
        <w:rPr>
          <w:b/>
          <w:bCs/>
          <w:lang w:val="en-US"/>
        </w:rPr>
        <w:t>Modbus</w:t>
      </w:r>
      <w:r w:rsidR="0046520C" w:rsidRPr="0046520C">
        <w:rPr>
          <w:b/>
          <w:bCs/>
        </w:rPr>
        <w:t xml:space="preserve"> </w:t>
      </w:r>
      <w:r w:rsidR="0046520C">
        <w:rPr>
          <w:b/>
          <w:bCs/>
          <w:lang w:val="en-US"/>
        </w:rPr>
        <w:t>TCP</w:t>
      </w:r>
      <w:r w:rsidR="0046520C" w:rsidRPr="0046520C">
        <w:rPr>
          <w:b/>
          <w:bCs/>
        </w:rPr>
        <w:t>)</w:t>
      </w:r>
      <w:r w:rsidRPr="00460527">
        <w:rPr>
          <w:b/>
          <w:bCs/>
        </w:rPr>
        <w:t>:</w:t>
      </w:r>
    </w:p>
    <w:p w14:paraId="2867B786" w14:textId="43915648" w:rsidR="00DC792D" w:rsidRDefault="005A6B3B" w:rsidP="00DC792D">
      <w:pPr>
        <w:pStyle w:val="tdorderedlistlevel2"/>
        <w:ind w:firstLine="709"/>
      </w:pPr>
      <w:r>
        <w:t>Открыть в браузере страниц</w:t>
      </w:r>
      <w:r w:rsidR="007343FF">
        <w:t xml:space="preserve">у </w:t>
      </w:r>
      <w:r w:rsidR="000B0A73">
        <w:rPr>
          <w:lang w:val="en-US"/>
        </w:rPr>
        <w:t>Home</w:t>
      </w:r>
      <w:r w:rsidR="000B0A73" w:rsidRPr="00AA734E">
        <w:t xml:space="preserve"> </w:t>
      </w:r>
      <w:r w:rsidR="000B0A73">
        <w:rPr>
          <w:lang w:val="en-US"/>
        </w:rPr>
        <w:t>Assistant</w:t>
      </w:r>
      <w:r w:rsidR="000B0A73" w:rsidRPr="00AA734E">
        <w:t xml:space="preserve"> </w:t>
      </w:r>
      <w:r>
        <w:t>по ссылк</w:t>
      </w:r>
      <w:r w:rsidR="007343FF">
        <w:t xml:space="preserve">е </w:t>
      </w:r>
      <w:r w:rsidRPr="004E3B61">
        <w:t>http:/</w:t>
      </w:r>
      <w:proofErr w:type="gramStart"/>
      <w:r w:rsidRPr="004E3B61">
        <w:t>/[</w:t>
      </w:r>
      <w:proofErr w:type="gramEnd"/>
      <w:r w:rsidRPr="004E3B61">
        <w:rPr>
          <w:lang w:val="en-US"/>
        </w:rPr>
        <w:t>IP</w:t>
      </w:r>
      <w:r w:rsidRPr="004E3B61">
        <w:t xml:space="preserve"> шлюза]:</w:t>
      </w:r>
      <w:r w:rsidR="0075236A" w:rsidRPr="0075236A">
        <w:t>8123</w:t>
      </w:r>
      <w:r w:rsidRPr="005A6B3B">
        <w:t>/</w:t>
      </w:r>
    </w:p>
    <w:p w14:paraId="7A36928E" w14:textId="40521975" w:rsidR="00DC792D" w:rsidRDefault="00DC792D" w:rsidP="00DC792D">
      <w:pPr>
        <w:pStyle w:val="tdorderedlistlevel2"/>
        <w:ind w:firstLine="709"/>
      </w:pPr>
      <w:r>
        <w:t>Создать долгосрочный токен доступа и сохранить его где-либо (</w:t>
      </w:r>
      <w:r w:rsidR="009720F2">
        <w:t xml:space="preserve">Нажать на имя пользователя </w:t>
      </w:r>
      <w:r w:rsidR="009720F2" w:rsidRPr="00AA734E">
        <w:t>→</w:t>
      </w:r>
      <w:r w:rsidR="009720F2">
        <w:t xml:space="preserve"> вкладка «Безопасность» </w:t>
      </w:r>
      <w:r w:rsidR="009720F2" w:rsidRPr="00AA734E">
        <w:t>→</w:t>
      </w:r>
      <w:r w:rsidR="009720F2">
        <w:t xml:space="preserve"> кнопка «Создать токен» </w:t>
      </w:r>
      <w:r w:rsidR="009720F2" w:rsidRPr="00AA734E">
        <w:t>→</w:t>
      </w:r>
      <w:r w:rsidR="009720F2">
        <w:t xml:space="preserve"> Задать имя, например</w:t>
      </w:r>
      <w:r w:rsidR="009720F2" w:rsidRPr="009720F2">
        <w:t xml:space="preserve">: </w:t>
      </w:r>
      <w:r w:rsidR="009720F2">
        <w:t>«</w:t>
      </w:r>
      <w:r w:rsidR="009720F2">
        <w:rPr>
          <w:lang w:val="en-US"/>
        </w:rPr>
        <w:t>Node</w:t>
      </w:r>
      <w:r w:rsidR="009720F2" w:rsidRPr="009720F2">
        <w:t>-</w:t>
      </w:r>
      <w:r w:rsidR="009720F2">
        <w:rPr>
          <w:lang w:val="en-US"/>
        </w:rPr>
        <w:t>RED</w:t>
      </w:r>
      <w:r w:rsidR="009720F2">
        <w:t>»</w:t>
      </w:r>
      <w:r>
        <w:t>).</w:t>
      </w:r>
    </w:p>
    <w:p w14:paraId="2D440C76" w14:textId="76501445" w:rsidR="000951A4" w:rsidRDefault="000951A4" w:rsidP="000951A4">
      <w:pPr>
        <w:pStyle w:val="tdorderedlistlevel2"/>
        <w:numPr>
          <w:ilvl w:val="0"/>
          <w:numId w:val="0"/>
        </w:numPr>
        <w:ind w:left="709"/>
        <w:jc w:val="center"/>
        <w:rPr>
          <w:lang w:val="en-US"/>
        </w:rPr>
      </w:pPr>
      <w:r w:rsidRPr="000951A4">
        <w:rPr>
          <w:noProof/>
        </w:rPr>
        <w:drawing>
          <wp:inline distT="0" distB="0" distL="0" distR="0" wp14:anchorId="792697BE" wp14:editId="1BE794F8">
            <wp:extent cx="3458487" cy="2273775"/>
            <wp:effectExtent l="0" t="0" r="8890" b="0"/>
            <wp:docPr id="21468816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881629" name=""/>
                    <pic:cNvPicPr/>
                  </pic:nvPicPr>
                  <pic:blipFill rotWithShape="1">
                    <a:blip r:embed="rId10"/>
                    <a:srcRect r="25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2237" cy="2282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0A7A01" w14:textId="2F39D11F" w:rsidR="0020698C" w:rsidRPr="00A53AC2" w:rsidRDefault="0020698C" w:rsidP="0020698C">
      <w:pPr>
        <w:pStyle w:val="af2"/>
      </w:pPr>
      <w:r w:rsidRPr="00245158">
        <w:t>Рис.</w:t>
      </w:r>
      <w:r w:rsidRPr="00CE27C7">
        <w:t xml:space="preserve"> </w:t>
      </w:r>
      <w:r>
        <w:rPr>
          <w:lang w:val="en-US"/>
        </w:rPr>
        <w:fldChar w:fldCharType="begin"/>
      </w:r>
      <w:r w:rsidRPr="00CE27C7">
        <w:instrText xml:space="preserve"> </w:instrText>
      </w:r>
      <w:r>
        <w:rPr>
          <w:lang w:val="en-US"/>
        </w:rPr>
        <w:instrText>SEQ</w:instrText>
      </w:r>
      <w:r w:rsidRPr="00CE27C7">
        <w:instrText xml:space="preserve"> Рисунок \* </w:instrText>
      </w:r>
      <w:r>
        <w:rPr>
          <w:lang w:val="en-US"/>
        </w:rPr>
        <w:instrText>ARABIC</w:instrText>
      </w:r>
      <w:r w:rsidRPr="00CE27C7">
        <w:instrText xml:space="preserve"> </w:instrText>
      </w:r>
      <w:r>
        <w:rPr>
          <w:lang w:val="en-US"/>
        </w:rPr>
        <w:fldChar w:fldCharType="separate"/>
      </w:r>
      <w:r w:rsidRPr="00CE27C7">
        <w:rPr>
          <w:noProof/>
        </w:rPr>
        <w:t>2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CE27C7">
        <w:t>Вкладка «Безопасность» в окне пользователя</w:t>
      </w:r>
    </w:p>
    <w:p w14:paraId="062E38FA" w14:textId="14905B1E" w:rsidR="000B0A73" w:rsidRDefault="000B0A73" w:rsidP="005A6B3B">
      <w:pPr>
        <w:pStyle w:val="tdorderedlistlevel2"/>
        <w:ind w:firstLine="709"/>
      </w:pPr>
      <w:r>
        <w:t xml:space="preserve">Открыть в браузере страницу </w:t>
      </w:r>
      <w:r>
        <w:rPr>
          <w:lang w:val="en-US"/>
        </w:rPr>
        <w:t>Node</w:t>
      </w:r>
      <w:r w:rsidRPr="004E3B61">
        <w:t>-</w:t>
      </w:r>
      <w:r>
        <w:rPr>
          <w:lang w:val="en-US"/>
        </w:rPr>
        <w:t>RED</w:t>
      </w:r>
      <w:r>
        <w:t xml:space="preserve"> по ссылке </w:t>
      </w:r>
      <w:r w:rsidRPr="004E3B61">
        <w:t>http:/</w:t>
      </w:r>
      <w:proofErr w:type="gramStart"/>
      <w:r w:rsidRPr="004E3B61">
        <w:t>/[</w:t>
      </w:r>
      <w:proofErr w:type="gramEnd"/>
      <w:r w:rsidRPr="004E3B61">
        <w:rPr>
          <w:lang w:val="en-US"/>
        </w:rPr>
        <w:t>IP</w:t>
      </w:r>
      <w:r w:rsidRPr="004E3B61">
        <w:t xml:space="preserve"> шлюза]:1880</w:t>
      </w:r>
      <w:r w:rsidRPr="000B0A73">
        <w:t>/</w:t>
      </w:r>
    </w:p>
    <w:p w14:paraId="10FC92CE" w14:textId="52D70F0F" w:rsidR="007343FF" w:rsidRDefault="007343FF" w:rsidP="005A6B3B">
      <w:pPr>
        <w:pStyle w:val="tdorderedlistlevel2"/>
        <w:ind w:firstLine="709"/>
      </w:pPr>
      <w:r>
        <w:t>Создать новый поток, добавить в него узел «</w:t>
      </w:r>
      <w:r>
        <w:rPr>
          <w:lang w:val="en-US"/>
        </w:rPr>
        <w:t>switch</w:t>
      </w:r>
      <w:r>
        <w:t>»</w:t>
      </w:r>
      <w:r w:rsidRPr="007343FF">
        <w:t xml:space="preserve"> </w:t>
      </w:r>
      <w:r>
        <w:t>из «</w:t>
      </w:r>
      <w:r>
        <w:rPr>
          <w:lang w:val="en-US"/>
        </w:rPr>
        <w:t>home</w:t>
      </w:r>
      <w:r w:rsidRPr="007343FF">
        <w:t xml:space="preserve"> </w:t>
      </w:r>
      <w:r>
        <w:rPr>
          <w:lang w:val="en-US"/>
        </w:rPr>
        <w:t>assistant</w:t>
      </w:r>
      <w:r w:rsidRPr="007343FF">
        <w:t xml:space="preserve"> </w:t>
      </w:r>
      <w:r>
        <w:rPr>
          <w:lang w:val="en-US"/>
        </w:rPr>
        <w:t>entities</w:t>
      </w:r>
      <w:r>
        <w:t>»</w:t>
      </w:r>
      <w:r w:rsidR="00726D00" w:rsidRPr="00726D00">
        <w:t xml:space="preserve">, </w:t>
      </w:r>
      <w:r w:rsidR="00726D00">
        <w:t>кликнуть по нему 2 раза.</w:t>
      </w:r>
    </w:p>
    <w:p w14:paraId="326B0B29" w14:textId="13A0DDEF" w:rsidR="00726D00" w:rsidRDefault="00726D00" w:rsidP="005A6B3B">
      <w:pPr>
        <w:pStyle w:val="tdorderedlistlevel2"/>
        <w:ind w:firstLine="709"/>
      </w:pPr>
      <w:r>
        <w:t xml:space="preserve">В окне «Изменить узел </w:t>
      </w:r>
      <w:r>
        <w:rPr>
          <w:lang w:val="en-US"/>
        </w:rPr>
        <w:t>switch</w:t>
      </w:r>
      <w:r>
        <w:t>»</w:t>
      </w:r>
      <w:r w:rsidRPr="00726D00">
        <w:t xml:space="preserve"> </w:t>
      </w:r>
      <w:r>
        <w:t>задать имя «</w:t>
      </w:r>
      <w:r>
        <w:rPr>
          <w:lang w:val="en-US"/>
        </w:rPr>
        <w:t>R</w:t>
      </w:r>
      <w:r w:rsidRPr="00726D00">
        <w:t>0</w:t>
      </w:r>
      <w:r>
        <w:t>»</w:t>
      </w:r>
      <w:r w:rsidRPr="00726D00">
        <w:t xml:space="preserve">, </w:t>
      </w:r>
      <w:r>
        <w:t>поставить галочки на «</w:t>
      </w:r>
      <w:r>
        <w:rPr>
          <w:lang w:val="en-US"/>
        </w:rPr>
        <w:t>Enable</w:t>
      </w:r>
      <w:r w:rsidRPr="00726D00">
        <w:t xml:space="preserve"> </w:t>
      </w:r>
      <w:r>
        <w:rPr>
          <w:lang w:val="en-US"/>
        </w:rPr>
        <w:t>input</w:t>
      </w:r>
      <w:r>
        <w:t>» и «</w:t>
      </w:r>
      <w:r>
        <w:rPr>
          <w:lang w:val="en-US"/>
        </w:rPr>
        <w:t>Output</w:t>
      </w:r>
      <w:r w:rsidRPr="00726D00">
        <w:t xml:space="preserve"> </w:t>
      </w:r>
      <w:r>
        <w:rPr>
          <w:lang w:val="en-US"/>
        </w:rPr>
        <w:t>on</w:t>
      </w:r>
      <w:r w:rsidRPr="00726D00">
        <w:t xml:space="preserve"> </w:t>
      </w:r>
      <w:r>
        <w:rPr>
          <w:lang w:val="en-US"/>
        </w:rPr>
        <w:t>state</w:t>
      </w:r>
      <w:r w:rsidRPr="00726D00">
        <w:t xml:space="preserve"> </w:t>
      </w:r>
      <w:r>
        <w:rPr>
          <w:lang w:val="en-US"/>
        </w:rPr>
        <w:t>change</w:t>
      </w:r>
      <w:r>
        <w:t>»</w:t>
      </w:r>
      <w:r w:rsidRPr="00726D00">
        <w:t xml:space="preserve">, </w:t>
      </w:r>
      <w:r>
        <w:t xml:space="preserve">нажать на кнопку с </w:t>
      </w:r>
      <w:r w:rsidRPr="00726D00">
        <w:t>“</w:t>
      </w:r>
      <w:r>
        <w:t>плюсом</w:t>
      </w:r>
      <w:r w:rsidRPr="00726D00">
        <w:t xml:space="preserve">” </w:t>
      </w:r>
      <w:r>
        <w:t>рядом с «</w:t>
      </w:r>
      <w:r>
        <w:rPr>
          <w:lang w:val="en-US"/>
        </w:rPr>
        <w:t>Entity</w:t>
      </w:r>
      <w:r w:rsidRPr="00726D00">
        <w:t xml:space="preserve"> </w:t>
      </w:r>
      <w:r>
        <w:rPr>
          <w:lang w:val="en-US"/>
        </w:rPr>
        <w:t>config</w:t>
      </w:r>
      <w:r>
        <w:t>»</w:t>
      </w:r>
      <w:r w:rsidR="00D24AD8" w:rsidRPr="00D24AD8">
        <w:t>.</w:t>
      </w:r>
    </w:p>
    <w:p w14:paraId="52689F7D" w14:textId="5C752FEB" w:rsidR="003D7B49" w:rsidRDefault="003D7B49" w:rsidP="003D7B49">
      <w:pPr>
        <w:pStyle w:val="tdorderedlistlevel2"/>
        <w:numPr>
          <w:ilvl w:val="0"/>
          <w:numId w:val="0"/>
        </w:numPr>
        <w:ind w:left="709"/>
        <w:jc w:val="center"/>
        <w:rPr>
          <w:lang w:val="en-US"/>
        </w:rPr>
      </w:pPr>
      <w:r w:rsidRPr="003D7B49">
        <w:rPr>
          <w:noProof/>
        </w:rPr>
        <w:lastRenderedPageBreak/>
        <w:drawing>
          <wp:inline distT="0" distB="0" distL="0" distR="0" wp14:anchorId="16BC43C2" wp14:editId="3F8E8DED">
            <wp:extent cx="3571921" cy="2148840"/>
            <wp:effectExtent l="0" t="0" r="9525" b="3810"/>
            <wp:docPr id="8827736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773619" name=""/>
                    <pic:cNvPicPr/>
                  </pic:nvPicPr>
                  <pic:blipFill rotWithShape="1">
                    <a:blip r:embed="rId11"/>
                    <a:srcRect b="91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748" cy="2160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E2DE68" w14:textId="3740DB62" w:rsidR="0020698C" w:rsidRPr="007E18DD" w:rsidRDefault="0020698C" w:rsidP="0020698C">
      <w:pPr>
        <w:pStyle w:val="af2"/>
      </w:pPr>
      <w:r w:rsidRPr="00245158">
        <w:t>Рис.</w:t>
      </w:r>
      <w:r w:rsidRPr="00B41785">
        <w:t xml:space="preserve"> </w:t>
      </w:r>
      <w:r>
        <w:rPr>
          <w:lang w:val="en-US"/>
        </w:rPr>
        <w:fldChar w:fldCharType="begin"/>
      </w:r>
      <w:r w:rsidRPr="00B41785">
        <w:instrText xml:space="preserve"> </w:instrText>
      </w:r>
      <w:r>
        <w:rPr>
          <w:lang w:val="en-US"/>
        </w:rPr>
        <w:instrText>SEQ</w:instrText>
      </w:r>
      <w:r w:rsidRPr="00B41785">
        <w:instrText xml:space="preserve"> Рисунок \* </w:instrText>
      </w:r>
      <w:r>
        <w:rPr>
          <w:lang w:val="en-US"/>
        </w:rPr>
        <w:instrText>ARABIC</w:instrText>
      </w:r>
      <w:r w:rsidRPr="00B41785">
        <w:instrText xml:space="preserve"> </w:instrText>
      </w:r>
      <w:r>
        <w:rPr>
          <w:lang w:val="en-US"/>
        </w:rPr>
        <w:fldChar w:fldCharType="separate"/>
      </w:r>
      <w:r w:rsidRPr="00B41785">
        <w:rPr>
          <w:noProof/>
        </w:rPr>
        <w:t>3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B41785">
        <w:t xml:space="preserve">Окно настройки узла </w:t>
      </w:r>
      <w:r w:rsidR="00B41785">
        <w:rPr>
          <w:lang w:val="en-US"/>
        </w:rPr>
        <w:t>switch</w:t>
      </w:r>
      <w:r w:rsidR="00B41785" w:rsidRPr="0018562D">
        <w:t xml:space="preserve"> </w:t>
      </w:r>
      <w:r w:rsidR="00B41785">
        <w:t xml:space="preserve">для </w:t>
      </w:r>
      <w:r w:rsidR="00B41785">
        <w:rPr>
          <w:lang w:val="en-US"/>
        </w:rPr>
        <w:t>R</w:t>
      </w:r>
      <w:r w:rsidR="00B41785" w:rsidRPr="0018562D">
        <w:t>0</w:t>
      </w:r>
      <w:r w:rsidR="00B41785">
        <w:t xml:space="preserve"> </w:t>
      </w:r>
      <w:r w:rsidR="007E18DD">
        <w:t xml:space="preserve">для создания сущности в </w:t>
      </w:r>
      <w:r w:rsidR="007E18DD">
        <w:rPr>
          <w:lang w:val="en-US"/>
        </w:rPr>
        <w:t>Home</w:t>
      </w:r>
      <w:r w:rsidR="007E18DD" w:rsidRPr="007E18DD">
        <w:t xml:space="preserve"> </w:t>
      </w:r>
      <w:r w:rsidR="007E18DD">
        <w:rPr>
          <w:lang w:val="en-US"/>
        </w:rPr>
        <w:t>Assistant</w:t>
      </w:r>
    </w:p>
    <w:p w14:paraId="0446F31A" w14:textId="77777777" w:rsidR="00D24AD8" w:rsidRPr="00D24AD8" w:rsidRDefault="00D24AD8" w:rsidP="005A6B3B">
      <w:pPr>
        <w:pStyle w:val="tdorderedlistlevel2"/>
        <w:ind w:firstLine="709"/>
      </w:pPr>
      <w:r>
        <w:t xml:space="preserve">В окне «Добавить новый конфиг узел </w:t>
      </w:r>
      <w:r>
        <w:rPr>
          <w:lang w:val="en-US"/>
        </w:rPr>
        <w:t>ha</w:t>
      </w:r>
      <w:r w:rsidRPr="00D24AD8">
        <w:t>-</w:t>
      </w:r>
      <w:r>
        <w:rPr>
          <w:lang w:val="en-US"/>
        </w:rPr>
        <w:t>entity</w:t>
      </w:r>
      <w:r w:rsidRPr="00D24AD8">
        <w:t>-</w:t>
      </w:r>
      <w:r>
        <w:rPr>
          <w:lang w:val="en-US"/>
        </w:rPr>
        <w:t>config</w:t>
      </w:r>
      <w:r>
        <w:t>»</w:t>
      </w:r>
      <w:r w:rsidRPr="00D24AD8">
        <w:t>:</w:t>
      </w:r>
    </w:p>
    <w:p w14:paraId="6194ABA7" w14:textId="469DE984" w:rsidR="00D24AD8" w:rsidRPr="00AB4F9A" w:rsidRDefault="00AB4F9A" w:rsidP="00D24AD8">
      <w:pPr>
        <w:pStyle w:val="tdorderedlistlevel2"/>
        <w:numPr>
          <w:ilvl w:val="0"/>
          <w:numId w:val="0"/>
        </w:numPr>
      </w:pPr>
      <w:r>
        <w:t>в</w:t>
      </w:r>
      <w:r w:rsidR="00D24AD8">
        <w:t xml:space="preserve"> поле «</w:t>
      </w:r>
      <w:r w:rsidR="00D24AD8">
        <w:rPr>
          <w:lang w:val="en-US"/>
        </w:rPr>
        <w:t>Name</w:t>
      </w:r>
      <w:r w:rsidR="00D24AD8">
        <w:t>»</w:t>
      </w:r>
      <w:r w:rsidR="00D24AD8" w:rsidRPr="00D24AD8">
        <w:t xml:space="preserve"> </w:t>
      </w:r>
      <w:r w:rsidR="00D24AD8">
        <w:t>задать «</w:t>
      </w:r>
      <w:r w:rsidR="00D24AD8">
        <w:rPr>
          <w:lang w:val="en-US"/>
        </w:rPr>
        <w:t>R</w:t>
      </w:r>
      <w:r w:rsidR="00D24AD8" w:rsidRPr="00726D00">
        <w:t>0</w:t>
      </w:r>
      <w:r w:rsidR="00D24AD8">
        <w:t>»</w:t>
      </w:r>
      <w:r w:rsidRPr="00AB4F9A">
        <w:t>;</w:t>
      </w:r>
    </w:p>
    <w:p w14:paraId="05528B69" w14:textId="33143F00" w:rsidR="00D24AD8" w:rsidRPr="00AB4F9A" w:rsidRDefault="00AB4F9A" w:rsidP="00D24AD8">
      <w:pPr>
        <w:pStyle w:val="tdorderedlistlevel2"/>
        <w:numPr>
          <w:ilvl w:val="0"/>
          <w:numId w:val="0"/>
        </w:numPr>
      </w:pPr>
      <w:r>
        <w:t>в</w:t>
      </w:r>
      <w:r w:rsidR="00D24AD8">
        <w:t xml:space="preserve"> поле «</w:t>
      </w:r>
      <w:r w:rsidR="00D24AD8">
        <w:rPr>
          <w:lang w:val="en-US"/>
        </w:rPr>
        <w:t>Friendly</w:t>
      </w:r>
      <w:r w:rsidR="00D24AD8" w:rsidRPr="00D24AD8">
        <w:t xml:space="preserve"> </w:t>
      </w:r>
      <w:r w:rsidR="00D24AD8">
        <w:rPr>
          <w:lang w:val="en-US"/>
        </w:rPr>
        <w:t>name</w:t>
      </w:r>
      <w:r w:rsidR="00D24AD8">
        <w:t>»</w:t>
      </w:r>
      <w:r w:rsidR="00D24AD8" w:rsidRPr="00D24AD8">
        <w:t xml:space="preserve"> </w:t>
      </w:r>
      <w:r w:rsidR="00D24AD8">
        <w:t>задать «</w:t>
      </w:r>
      <w:r w:rsidR="00D24AD8">
        <w:rPr>
          <w:lang w:val="en-US"/>
        </w:rPr>
        <w:t>R</w:t>
      </w:r>
      <w:r w:rsidR="00D24AD8" w:rsidRPr="00726D00">
        <w:t>0</w:t>
      </w:r>
      <w:r w:rsidR="00D24AD8">
        <w:t>»</w:t>
      </w:r>
      <w:r w:rsidRPr="00AB4F9A">
        <w:t>;</w:t>
      </w:r>
    </w:p>
    <w:p w14:paraId="45DF9967" w14:textId="2F33A98E" w:rsidR="00D24AD8" w:rsidRPr="00AB4F9A" w:rsidRDefault="00AB4F9A" w:rsidP="00D24AD8">
      <w:pPr>
        <w:pStyle w:val="tdorderedlistlevel2"/>
        <w:numPr>
          <w:ilvl w:val="0"/>
          <w:numId w:val="0"/>
        </w:numPr>
      </w:pPr>
      <w:r>
        <w:t>в</w:t>
      </w:r>
      <w:r w:rsidR="00D24AD8">
        <w:t xml:space="preserve"> выпадающем списке «</w:t>
      </w:r>
      <w:r w:rsidR="00D24AD8">
        <w:rPr>
          <w:lang w:val="en-US"/>
        </w:rPr>
        <w:t>Category</w:t>
      </w:r>
      <w:r w:rsidR="00D24AD8">
        <w:t>»</w:t>
      </w:r>
      <w:r w:rsidR="00D24AD8" w:rsidRPr="00D24AD8">
        <w:t xml:space="preserve"> </w:t>
      </w:r>
      <w:r w:rsidR="00D24AD8">
        <w:t>выбрать «</w:t>
      </w:r>
      <w:r w:rsidR="00BF7DB7">
        <w:rPr>
          <w:lang w:val="en-US"/>
        </w:rPr>
        <w:t>config</w:t>
      </w:r>
      <w:r w:rsidR="00D24AD8">
        <w:t>»</w:t>
      </w:r>
      <w:r w:rsidRPr="00AB4F9A">
        <w:t>;</w:t>
      </w:r>
    </w:p>
    <w:p w14:paraId="42618B22" w14:textId="1A928D5F" w:rsidR="00D24AD8" w:rsidRPr="009E5250" w:rsidRDefault="00AB4F9A" w:rsidP="00D24AD8">
      <w:pPr>
        <w:pStyle w:val="tdorderedlistlevel2"/>
        <w:numPr>
          <w:ilvl w:val="0"/>
          <w:numId w:val="0"/>
        </w:numPr>
      </w:pPr>
      <w:r>
        <w:t>в</w:t>
      </w:r>
      <w:r w:rsidR="00D24AD8">
        <w:t xml:space="preserve"> выпадающем списке «</w:t>
      </w:r>
      <w:r w:rsidR="00D24AD8">
        <w:rPr>
          <w:lang w:val="en-US"/>
        </w:rPr>
        <w:t>Device</w:t>
      </w:r>
      <w:r w:rsidR="00D24AD8" w:rsidRPr="00D24AD8">
        <w:t xml:space="preserve"> </w:t>
      </w:r>
      <w:r w:rsidR="00D24AD8">
        <w:rPr>
          <w:lang w:val="en-US"/>
        </w:rPr>
        <w:t>class</w:t>
      </w:r>
      <w:r w:rsidR="00D24AD8">
        <w:t>»</w:t>
      </w:r>
      <w:r w:rsidR="00D24AD8" w:rsidRPr="00D24AD8">
        <w:t xml:space="preserve"> </w:t>
      </w:r>
      <w:r w:rsidR="00D24AD8">
        <w:t>выбрать «</w:t>
      </w:r>
      <w:r w:rsidR="00D24AD8">
        <w:rPr>
          <w:lang w:val="en-US"/>
        </w:rPr>
        <w:t>switch</w:t>
      </w:r>
      <w:r w:rsidR="00D24AD8">
        <w:t>»</w:t>
      </w:r>
      <w:r w:rsidR="00970E5F" w:rsidRPr="00970E5F">
        <w:t>;</w:t>
      </w:r>
    </w:p>
    <w:p w14:paraId="374E702F" w14:textId="3177F02F" w:rsidR="00970E5F" w:rsidRPr="00850CD2" w:rsidRDefault="00970E5F" w:rsidP="00D24AD8">
      <w:pPr>
        <w:pStyle w:val="tdorderedlistlevel2"/>
        <w:numPr>
          <w:ilvl w:val="0"/>
          <w:numId w:val="0"/>
        </w:numPr>
      </w:pPr>
      <w:r>
        <w:t xml:space="preserve">нажать на кнопку с </w:t>
      </w:r>
      <w:r w:rsidRPr="00726D00">
        <w:t>“</w:t>
      </w:r>
      <w:r>
        <w:t>плюсом</w:t>
      </w:r>
      <w:r w:rsidRPr="00726D00">
        <w:t xml:space="preserve">” </w:t>
      </w:r>
      <w:r>
        <w:t>рядом с «</w:t>
      </w:r>
      <w:r>
        <w:rPr>
          <w:lang w:val="en-US"/>
        </w:rPr>
        <w:t>Device</w:t>
      </w:r>
      <w:r>
        <w:t>»</w:t>
      </w:r>
      <w:r w:rsidR="00850CD2" w:rsidRPr="00850CD2">
        <w:t xml:space="preserve">, </w:t>
      </w:r>
      <w:r w:rsidR="00850CD2">
        <w:t xml:space="preserve">задать имя девайсу </w:t>
      </w:r>
      <w:r w:rsidR="0028113F">
        <w:t>«</w:t>
      </w:r>
      <w:r w:rsidR="0028113F">
        <w:rPr>
          <w:lang w:val="en-US"/>
        </w:rPr>
        <w:t>NLS</w:t>
      </w:r>
      <w:r w:rsidR="0028113F" w:rsidRPr="0028113F">
        <w:t>-8</w:t>
      </w:r>
      <w:r w:rsidR="0028113F">
        <w:rPr>
          <w:lang w:val="en-US"/>
        </w:rPr>
        <w:t>R</w:t>
      </w:r>
      <w:r w:rsidR="0028113F" w:rsidRPr="0028113F">
        <w:t>-</w:t>
      </w:r>
      <w:r w:rsidR="0028113F">
        <w:rPr>
          <w:lang w:val="en-US"/>
        </w:rPr>
        <w:t>Ethernet</w:t>
      </w:r>
      <w:r w:rsidR="0028113F">
        <w:t xml:space="preserve">» </w:t>
      </w:r>
      <w:r w:rsidR="00850CD2">
        <w:t>и нажать кнопку «Добавить»</w:t>
      </w:r>
      <w:r w:rsidR="00850CD2" w:rsidRPr="00850CD2">
        <w:t>;</w:t>
      </w:r>
    </w:p>
    <w:p w14:paraId="1F3659DE" w14:textId="23CC3DBD" w:rsidR="00850CD2" w:rsidRDefault="00850CD2" w:rsidP="00850CD2">
      <w:pPr>
        <w:pStyle w:val="tdorderedlistlevel2"/>
        <w:numPr>
          <w:ilvl w:val="0"/>
          <w:numId w:val="0"/>
        </w:numPr>
      </w:pPr>
      <w:r>
        <w:t xml:space="preserve">нажать на кнопку с </w:t>
      </w:r>
      <w:r w:rsidRPr="00726D00">
        <w:t>“</w:t>
      </w:r>
      <w:r>
        <w:t>плюсом</w:t>
      </w:r>
      <w:r w:rsidRPr="00726D00">
        <w:t xml:space="preserve">” </w:t>
      </w:r>
      <w:r>
        <w:t>рядом с «</w:t>
      </w:r>
      <w:r>
        <w:rPr>
          <w:lang w:val="en-US"/>
        </w:rPr>
        <w:t>Server</w:t>
      </w:r>
      <w:r>
        <w:t>»</w:t>
      </w:r>
      <w:r w:rsidRPr="00850CD2">
        <w:t>.</w:t>
      </w:r>
    </w:p>
    <w:p w14:paraId="7D36F3A8" w14:textId="39A7CF69" w:rsidR="003D7B49" w:rsidRDefault="003D7B49" w:rsidP="003D7B49">
      <w:pPr>
        <w:pStyle w:val="tdorderedlistlevel2"/>
        <w:numPr>
          <w:ilvl w:val="0"/>
          <w:numId w:val="0"/>
        </w:numPr>
        <w:jc w:val="center"/>
        <w:rPr>
          <w:lang w:val="en-US"/>
        </w:rPr>
      </w:pPr>
      <w:r w:rsidRPr="003D7B49">
        <w:rPr>
          <w:noProof/>
        </w:rPr>
        <w:lastRenderedPageBreak/>
        <w:drawing>
          <wp:inline distT="0" distB="0" distL="0" distR="0" wp14:anchorId="75CCB859" wp14:editId="69F676E6">
            <wp:extent cx="2054352" cy="2582531"/>
            <wp:effectExtent l="0" t="0" r="3175" b="8890"/>
            <wp:docPr id="18253927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39276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70425" cy="2602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C1898" w14:textId="56D039FA" w:rsidR="0020698C" w:rsidRPr="005E08E2" w:rsidRDefault="0020698C" w:rsidP="007E18DD">
      <w:pPr>
        <w:pStyle w:val="af2"/>
      </w:pPr>
      <w:r w:rsidRPr="00245158">
        <w:t>Рис.</w:t>
      </w:r>
      <w:r w:rsidRPr="00A53AC2">
        <w:t xml:space="preserve"> </w:t>
      </w:r>
      <w:r>
        <w:rPr>
          <w:lang w:val="en-US"/>
        </w:rPr>
        <w:fldChar w:fldCharType="begin"/>
      </w:r>
      <w:r w:rsidRPr="00A53AC2">
        <w:instrText xml:space="preserve"> </w:instrText>
      </w:r>
      <w:r>
        <w:rPr>
          <w:lang w:val="en-US"/>
        </w:rPr>
        <w:instrText>SEQ</w:instrText>
      </w:r>
      <w:r w:rsidRPr="00A53AC2">
        <w:instrText xml:space="preserve"> Рисунок \* </w:instrText>
      </w:r>
      <w:r>
        <w:rPr>
          <w:lang w:val="en-US"/>
        </w:rPr>
        <w:instrText>ARABIC</w:instrText>
      </w:r>
      <w:r w:rsidRPr="00A53AC2">
        <w:instrText xml:space="preserve"> </w:instrText>
      </w:r>
      <w:r>
        <w:rPr>
          <w:lang w:val="en-US"/>
        </w:rPr>
        <w:fldChar w:fldCharType="separate"/>
      </w:r>
      <w:r w:rsidRPr="00A53AC2">
        <w:rPr>
          <w:noProof/>
        </w:rPr>
        <w:t>4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18562D">
        <w:t xml:space="preserve">Окно настройки узла </w:t>
      </w:r>
      <w:r w:rsidR="0018562D">
        <w:rPr>
          <w:lang w:val="en-US"/>
        </w:rPr>
        <w:t>switch</w:t>
      </w:r>
      <w:r w:rsidR="0018562D" w:rsidRPr="0018562D">
        <w:t xml:space="preserve"> </w:t>
      </w:r>
      <w:r w:rsidR="0018562D">
        <w:t xml:space="preserve">для </w:t>
      </w:r>
      <w:r w:rsidR="0018562D">
        <w:rPr>
          <w:lang w:val="en-US"/>
        </w:rPr>
        <w:t>R</w:t>
      </w:r>
      <w:r w:rsidR="0018562D" w:rsidRPr="0018562D">
        <w:t>0</w:t>
      </w:r>
      <w:r w:rsidR="007E18DD" w:rsidRPr="007E18DD">
        <w:t xml:space="preserve"> </w:t>
      </w:r>
      <w:r w:rsidR="007E18DD">
        <w:t xml:space="preserve">для создания сущности в </w:t>
      </w:r>
      <w:r w:rsidR="007E18DD">
        <w:rPr>
          <w:lang w:val="en-US"/>
        </w:rPr>
        <w:t>Home</w:t>
      </w:r>
      <w:r w:rsidR="007E18DD" w:rsidRPr="007E18DD">
        <w:t xml:space="preserve"> </w:t>
      </w:r>
      <w:r w:rsidR="007E18DD">
        <w:rPr>
          <w:lang w:val="en-US"/>
        </w:rPr>
        <w:t>Assistant</w:t>
      </w:r>
    </w:p>
    <w:p w14:paraId="7B3E9579" w14:textId="3A3A4B54" w:rsidR="00850CD2" w:rsidRPr="00850CD2" w:rsidRDefault="00850CD2" w:rsidP="00850CD2">
      <w:pPr>
        <w:pStyle w:val="tdorderedlistlevel1"/>
        <w:numPr>
          <w:ilvl w:val="0"/>
          <w:numId w:val="0"/>
        </w:numPr>
        <w:ind w:firstLine="709"/>
      </w:pPr>
      <w:r w:rsidRPr="00850CD2">
        <w:t xml:space="preserve">7) </w:t>
      </w:r>
      <w:r>
        <w:t xml:space="preserve">В окне «Добавить новый конфиг узел </w:t>
      </w:r>
      <w:r w:rsidR="00227923">
        <w:rPr>
          <w:lang w:val="en-US"/>
        </w:rPr>
        <w:t>server</w:t>
      </w:r>
      <w:r>
        <w:t>»</w:t>
      </w:r>
      <w:r w:rsidRPr="00850CD2">
        <w:t>:</w:t>
      </w:r>
    </w:p>
    <w:p w14:paraId="2113BCA2" w14:textId="2D9B6DC0" w:rsidR="000212B0" w:rsidRDefault="000212B0" w:rsidP="000212B0">
      <w:pPr>
        <w:pStyle w:val="tdorderedlistlevel2"/>
        <w:numPr>
          <w:ilvl w:val="0"/>
          <w:numId w:val="0"/>
        </w:numPr>
        <w:rPr>
          <w:lang w:val="en-US"/>
        </w:rPr>
      </w:pPr>
      <w:r>
        <w:t>в</w:t>
      </w:r>
      <w:r w:rsidRPr="000212B0">
        <w:rPr>
          <w:lang w:val="en-US"/>
        </w:rPr>
        <w:t xml:space="preserve"> </w:t>
      </w:r>
      <w:r>
        <w:t>поле</w:t>
      </w:r>
      <w:r w:rsidRPr="000212B0">
        <w:rPr>
          <w:lang w:val="en-US"/>
        </w:rPr>
        <w:t xml:space="preserve"> «</w:t>
      </w:r>
      <w:r>
        <w:rPr>
          <w:lang w:val="en-US"/>
        </w:rPr>
        <w:t>Name</w:t>
      </w:r>
      <w:r w:rsidRPr="000212B0">
        <w:rPr>
          <w:lang w:val="en-US"/>
        </w:rPr>
        <w:t xml:space="preserve">» </w:t>
      </w:r>
      <w:r>
        <w:t>задать</w:t>
      </w:r>
      <w:r w:rsidRPr="000212B0">
        <w:rPr>
          <w:lang w:val="en-US"/>
        </w:rPr>
        <w:t xml:space="preserve"> «</w:t>
      </w:r>
      <w:r>
        <w:rPr>
          <w:lang w:val="en-US"/>
        </w:rPr>
        <w:t>Home Assistant</w:t>
      </w:r>
      <w:r w:rsidRPr="000212B0">
        <w:rPr>
          <w:lang w:val="en-US"/>
        </w:rPr>
        <w:t>»;</w:t>
      </w:r>
    </w:p>
    <w:p w14:paraId="6D0D889D" w14:textId="1F00E126" w:rsidR="00B57B0C" w:rsidRPr="003D7B49" w:rsidRDefault="00B57B0C" w:rsidP="000212B0">
      <w:pPr>
        <w:pStyle w:val="tdorderedlistlevel2"/>
        <w:numPr>
          <w:ilvl w:val="0"/>
          <w:numId w:val="0"/>
        </w:numPr>
      </w:pPr>
      <w:r>
        <w:t>в</w:t>
      </w:r>
      <w:r w:rsidRPr="003D7B49">
        <w:t xml:space="preserve"> </w:t>
      </w:r>
      <w:r>
        <w:t>поле</w:t>
      </w:r>
      <w:r w:rsidRPr="003D7B49">
        <w:t xml:space="preserve"> «</w:t>
      </w:r>
      <w:r>
        <w:rPr>
          <w:lang w:val="en-US"/>
        </w:rPr>
        <w:t>Base</w:t>
      </w:r>
      <w:r w:rsidRPr="003D7B49">
        <w:t xml:space="preserve"> </w:t>
      </w:r>
      <w:r>
        <w:rPr>
          <w:lang w:val="en-US"/>
        </w:rPr>
        <w:t>URL</w:t>
      </w:r>
      <w:r w:rsidRPr="003D7B49">
        <w:t xml:space="preserve">» </w:t>
      </w:r>
      <w:r>
        <w:t>задать «</w:t>
      </w:r>
      <w:r w:rsidRPr="00B57B0C">
        <w:t>http://localhost:8123</w:t>
      </w:r>
      <w:r>
        <w:t>»»</w:t>
      </w:r>
      <w:r w:rsidRPr="003D7B49">
        <w:t>;</w:t>
      </w:r>
    </w:p>
    <w:p w14:paraId="349C7439" w14:textId="71238BFD" w:rsidR="003D7B49" w:rsidRDefault="000212B0" w:rsidP="00D24AD8">
      <w:pPr>
        <w:pStyle w:val="tdorderedlistlevel2"/>
        <w:numPr>
          <w:ilvl w:val="0"/>
          <w:numId w:val="0"/>
        </w:numPr>
      </w:pPr>
      <w:r>
        <w:t>в поле «</w:t>
      </w:r>
      <w:r>
        <w:rPr>
          <w:lang w:val="en-US"/>
        </w:rPr>
        <w:t>Access</w:t>
      </w:r>
      <w:r w:rsidRPr="000212B0">
        <w:t xml:space="preserve"> </w:t>
      </w:r>
      <w:r>
        <w:rPr>
          <w:lang w:val="en-US"/>
        </w:rPr>
        <w:t>token</w:t>
      </w:r>
      <w:r>
        <w:t>»</w:t>
      </w:r>
      <w:r w:rsidRPr="00D24AD8">
        <w:t xml:space="preserve"> </w:t>
      </w:r>
      <w:r>
        <w:t>вставить сохраненный токен</w:t>
      </w:r>
      <w:r w:rsidRPr="00AB4F9A">
        <w:t>;</w:t>
      </w:r>
    </w:p>
    <w:p w14:paraId="53A525C4" w14:textId="224A6FB8" w:rsidR="003D7B49" w:rsidRDefault="003D7B49" w:rsidP="003D7B49">
      <w:pPr>
        <w:pStyle w:val="tdorderedlistlevel2"/>
        <w:numPr>
          <w:ilvl w:val="0"/>
          <w:numId w:val="0"/>
        </w:numPr>
        <w:jc w:val="center"/>
        <w:rPr>
          <w:lang w:val="en-US"/>
        </w:rPr>
      </w:pPr>
      <w:r w:rsidRPr="003D7B49">
        <w:rPr>
          <w:noProof/>
        </w:rPr>
        <w:drawing>
          <wp:inline distT="0" distB="0" distL="0" distR="0" wp14:anchorId="1CAC9CEC" wp14:editId="2D2B5BE8">
            <wp:extent cx="2554224" cy="2090508"/>
            <wp:effectExtent l="0" t="0" r="0" b="5080"/>
            <wp:docPr id="5289370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93703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67417" cy="2101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F9150" w14:textId="23630367" w:rsidR="0018562D" w:rsidRPr="007E18DD" w:rsidRDefault="0020698C" w:rsidP="0018562D">
      <w:pPr>
        <w:pStyle w:val="af2"/>
        <w:tabs>
          <w:tab w:val="left" w:pos="1276"/>
        </w:tabs>
      </w:pPr>
      <w:r w:rsidRPr="00245158">
        <w:lastRenderedPageBreak/>
        <w:t>Рис.</w:t>
      </w:r>
      <w:r w:rsidRPr="0018562D">
        <w:t xml:space="preserve"> </w:t>
      </w:r>
      <w:r>
        <w:rPr>
          <w:lang w:val="en-US"/>
        </w:rPr>
        <w:fldChar w:fldCharType="begin"/>
      </w:r>
      <w:r w:rsidRPr="0018562D">
        <w:instrText xml:space="preserve"> </w:instrText>
      </w:r>
      <w:r>
        <w:rPr>
          <w:lang w:val="en-US"/>
        </w:rPr>
        <w:instrText>SEQ</w:instrText>
      </w:r>
      <w:r w:rsidRPr="0018562D">
        <w:instrText xml:space="preserve"> Рисунок \* </w:instrText>
      </w:r>
      <w:r>
        <w:rPr>
          <w:lang w:val="en-US"/>
        </w:rPr>
        <w:instrText>ARABIC</w:instrText>
      </w:r>
      <w:r w:rsidRPr="0018562D">
        <w:instrText xml:space="preserve"> </w:instrText>
      </w:r>
      <w:r>
        <w:rPr>
          <w:lang w:val="en-US"/>
        </w:rPr>
        <w:fldChar w:fldCharType="separate"/>
      </w:r>
      <w:r w:rsidRPr="0018562D">
        <w:rPr>
          <w:noProof/>
        </w:rPr>
        <w:t>5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18562D">
        <w:t xml:space="preserve">Окно настройки </w:t>
      </w:r>
      <w:r w:rsidR="007E18DD">
        <w:t xml:space="preserve">подключения к </w:t>
      </w:r>
      <w:r w:rsidR="007E18DD">
        <w:rPr>
          <w:lang w:val="en-US"/>
        </w:rPr>
        <w:t>Home</w:t>
      </w:r>
      <w:r w:rsidR="007E18DD" w:rsidRPr="007E18DD">
        <w:t xml:space="preserve"> </w:t>
      </w:r>
      <w:r w:rsidR="007E18DD">
        <w:rPr>
          <w:lang w:val="en-US"/>
        </w:rPr>
        <w:t>Assistant</w:t>
      </w:r>
    </w:p>
    <w:p w14:paraId="238ADE2B" w14:textId="12F402B7" w:rsidR="0028113F" w:rsidRDefault="0028113F" w:rsidP="0028113F">
      <w:pPr>
        <w:pStyle w:val="tdorderedlistlevel2"/>
        <w:numPr>
          <w:ilvl w:val="0"/>
          <w:numId w:val="0"/>
        </w:numPr>
        <w:ind w:firstLine="709"/>
      </w:pPr>
      <w:r>
        <w:t>8) Нажать кнопку «Развернуть».</w:t>
      </w:r>
    </w:p>
    <w:p w14:paraId="688A4CC5" w14:textId="478A0A06" w:rsidR="003D7B49" w:rsidRDefault="003D7B49" w:rsidP="003D7B49">
      <w:pPr>
        <w:pStyle w:val="tdorderedlistlevel2"/>
        <w:numPr>
          <w:ilvl w:val="0"/>
          <w:numId w:val="0"/>
        </w:numPr>
        <w:ind w:firstLine="709"/>
        <w:jc w:val="center"/>
        <w:rPr>
          <w:lang w:val="en-US"/>
        </w:rPr>
      </w:pPr>
      <w:r w:rsidRPr="003D7B49">
        <w:rPr>
          <w:noProof/>
        </w:rPr>
        <w:drawing>
          <wp:inline distT="0" distB="0" distL="0" distR="0" wp14:anchorId="15AF7295" wp14:editId="6B18197F">
            <wp:extent cx="2188464" cy="608780"/>
            <wp:effectExtent l="0" t="0" r="2540" b="1270"/>
            <wp:docPr id="16190356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03567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23241" cy="618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2B7B7" w14:textId="6DE89338" w:rsidR="0020698C" w:rsidRPr="005E08E2" w:rsidRDefault="0020698C" w:rsidP="0020698C">
      <w:pPr>
        <w:pStyle w:val="af2"/>
      </w:pPr>
      <w:r w:rsidRPr="00245158">
        <w:t>Рис.</w:t>
      </w:r>
      <w:r w:rsidRPr="0018562D">
        <w:t xml:space="preserve"> </w:t>
      </w:r>
      <w:r>
        <w:rPr>
          <w:lang w:val="en-US"/>
        </w:rPr>
        <w:fldChar w:fldCharType="begin"/>
      </w:r>
      <w:r w:rsidRPr="0018562D">
        <w:instrText xml:space="preserve"> </w:instrText>
      </w:r>
      <w:r>
        <w:rPr>
          <w:lang w:val="en-US"/>
        </w:rPr>
        <w:instrText>SEQ</w:instrText>
      </w:r>
      <w:r w:rsidRPr="0018562D">
        <w:instrText xml:space="preserve"> Рисунок \* </w:instrText>
      </w:r>
      <w:r>
        <w:rPr>
          <w:lang w:val="en-US"/>
        </w:rPr>
        <w:instrText>ARABIC</w:instrText>
      </w:r>
      <w:r w:rsidRPr="0018562D">
        <w:instrText xml:space="preserve"> </w:instrText>
      </w:r>
      <w:r>
        <w:rPr>
          <w:lang w:val="en-US"/>
        </w:rPr>
        <w:fldChar w:fldCharType="separate"/>
      </w:r>
      <w:r w:rsidRPr="0018562D">
        <w:rPr>
          <w:noProof/>
        </w:rPr>
        <w:t>6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18562D">
        <w:t>Кнопка «Развернуть» в меню</w:t>
      </w:r>
      <w:r w:rsidR="0018562D" w:rsidRPr="0018562D">
        <w:t xml:space="preserve"> </w:t>
      </w:r>
      <w:proofErr w:type="spellStart"/>
      <w:r w:rsidR="0018562D">
        <w:rPr>
          <w:lang w:val="en-US"/>
        </w:rPr>
        <w:t>NodeRED</w:t>
      </w:r>
      <w:proofErr w:type="spellEnd"/>
    </w:p>
    <w:p w14:paraId="6D0D5A03" w14:textId="77777777" w:rsidR="004422CE" w:rsidRDefault="0028113F" w:rsidP="0028113F">
      <w:pPr>
        <w:pStyle w:val="tdorderedlistlevel2"/>
        <w:numPr>
          <w:ilvl w:val="0"/>
          <w:numId w:val="1"/>
        </w:numPr>
        <w:tabs>
          <w:tab w:val="clear" w:pos="0"/>
        </w:tabs>
      </w:pPr>
      <w:r>
        <w:t>Теперь</w:t>
      </w:r>
      <w:r w:rsidRPr="0028113F">
        <w:t xml:space="preserve"> </w:t>
      </w:r>
      <w:r>
        <w:t>в</w:t>
      </w:r>
      <w:r w:rsidRPr="0028113F">
        <w:t xml:space="preserve"> </w:t>
      </w:r>
      <w:r>
        <w:t>интеграции</w:t>
      </w:r>
      <w:r w:rsidRPr="0028113F">
        <w:t xml:space="preserve"> </w:t>
      </w:r>
      <w:r>
        <w:rPr>
          <w:lang w:val="en-US"/>
        </w:rPr>
        <w:t>Home</w:t>
      </w:r>
      <w:r w:rsidRPr="0028113F">
        <w:t xml:space="preserve"> </w:t>
      </w:r>
      <w:r>
        <w:rPr>
          <w:lang w:val="en-US"/>
        </w:rPr>
        <w:t>Assistant</w:t>
      </w:r>
      <w:r w:rsidRPr="0028113F">
        <w:t xml:space="preserve"> «</w:t>
      </w:r>
      <w:r w:rsidRPr="0028113F">
        <w:rPr>
          <w:lang w:val="en-US"/>
        </w:rPr>
        <w:t>Node</w:t>
      </w:r>
      <w:r w:rsidRPr="0028113F">
        <w:t>-</w:t>
      </w:r>
      <w:r w:rsidRPr="0028113F">
        <w:rPr>
          <w:lang w:val="en-US"/>
        </w:rPr>
        <w:t>RED</w:t>
      </w:r>
      <w:r w:rsidRPr="0028113F">
        <w:t xml:space="preserve"> </w:t>
      </w:r>
      <w:r w:rsidRPr="0028113F">
        <w:rPr>
          <w:lang w:val="en-US"/>
        </w:rPr>
        <w:t>Companion</w:t>
      </w:r>
      <w:r w:rsidRPr="0028113F">
        <w:t xml:space="preserve">» </w:t>
      </w:r>
      <w:r>
        <w:t>появится</w:t>
      </w:r>
      <w:r w:rsidRPr="0028113F">
        <w:t xml:space="preserve"> </w:t>
      </w:r>
      <w:r>
        <w:t>устройство «</w:t>
      </w:r>
      <w:r>
        <w:rPr>
          <w:lang w:val="en-US"/>
        </w:rPr>
        <w:t>NLS</w:t>
      </w:r>
      <w:r w:rsidRPr="0028113F">
        <w:t>-8</w:t>
      </w:r>
      <w:r>
        <w:rPr>
          <w:lang w:val="en-US"/>
        </w:rPr>
        <w:t>R</w:t>
      </w:r>
      <w:r w:rsidRPr="0028113F">
        <w:t>-</w:t>
      </w:r>
      <w:r>
        <w:rPr>
          <w:lang w:val="en-US"/>
        </w:rPr>
        <w:t>Ethernet</w:t>
      </w:r>
      <w:r>
        <w:t xml:space="preserve">» с переключателем внутри с названием </w:t>
      </w:r>
      <w:r>
        <w:rPr>
          <w:lang w:val="en-US"/>
        </w:rPr>
        <w:t>R</w:t>
      </w:r>
      <w:r w:rsidRPr="0028113F">
        <w:t xml:space="preserve">0. </w:t>
      </w:r>
      <w:r>
        <w:t xml:space="preserve">При его переключении из </w:t>
      </w:r>
      <w:r>
        <w:rPr>
          <w:lang w:val="en-US"/>
        </w:rPr>
        <w:t>Home</w:t>
      </w:r>
      <w:r w:rsidRPr="0028113F">
        <w:t xml:space="preserve"> </w:t>
      </w:r>
      <w:r>
        <w:rPr>
          <w:lang w:val="en-US"/>
        </w:rPr>
        <w:t>Assistant</w:t>
      </w:r>
      <w:r w:rsidRPr="0028113F">
        <w:t xml:space="preserve">, </w:t>
      </w:r>
      <w:r>
        <w:t xml:space="preserve">будет меняться выход узла в </w:t>
      </w:r>
      <w:r>
        <w:rPr>
          <w:lang w:val="en-US"/>
        </w:rPr>
        <w:t>Node</w:t>
      </w:r>
      <w:r w:rsidRPr="0028113F">
        <w:t>-</w:t>
      </w:r>
      <w:r>
        <w:rPr>
          <w:lang w:val="en-US"/>
        </w:rPr>
        <w:t>Red</w:t>
      </w:r>
      <w:r w:rsidRPr="0028113F">
        <w:t>.</w:t>
      </w:r>
    </w:p>
    <w:p w14:paraId="5C9E7621" w14:textId="77777777" w:rsidR="0020698C" w:rsidRPr="0020698C" w:rsidRDefault="00E73851" w:rsidP="00E73851">
      <w:pPr>
        <w:pStyle w:val="tdorderedlistlevel2"/>
        <w:numPr>
          <w:ilvl w:val="0"/>
          <w:numId w:val="1"/>
        </w:numPr>
        <w:tabs>
          <w:tab w:val="clear" w:pos="0"/>
        </w:tabs>
      </w:pPr>
      <w:r w:rsidRPr="00E73851">
        <w:rPr>
          <w:noProof/>
        </w:rPr>
        <w:drawing>
          <wp:inline distT="0" distB="0" distL="0" distR="0" wp14:anchorId="2BD18AAE" wp14:editId="3484FA11">
            <wp:extent cx="4009644" cy="1735051"/>
            <wp:effectExtent l="0" t="0" r="0" b="0"/>
            <wp:docPr id="17665228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52289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31876" cy="1744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D0FE4" w14:textId="5D7FE059" w:rsidR="00DC7216" w:rsidRPr="00DC7216" w:rsidRDefault="0020698C" w:rsidP="00DC7216">
      <w:pPr>
        <w:pStyle w:val="af2"/>
      </w:pPr>
      <w:r w:rsidRPr="00245158">
        <w:t>Рис.</w:t>
      </w:r>
      <w:r w:rsidRPr="00A53AC2">
        <w:t xml:space="preserve"> </w:t>
      </w:r>
      <w:r>
        <w:rPr>
          <w:lang w:val="en-US"/>
        </w:rPr>
        <w:fldChar w:fldCharType="begin"/>
      </w:r>
      <w:r w:rsidRPr="00A53AC2">
        <w:instrText xml:space="preserve"> </w:instrText>
      </w:r>
      <w:r>
        <w:rPr>
          <w:lang w:val="en-US"/>
        </w:rPr>
        <w:instrText>SEQ</w:instrText>
      </w:r>
      <w:r w:rsidRPr="00A53AC2">
        <w:instrText xml:space="preserve"> Рисунок \* </w:instrText>
      </w:r>
      <w:r>
        <w:rPr>
          <w:lang w:val="en-US"/>
        </w:rPr>
        <w:instrText>ARABIC</w:instrText>
      </w:r>
      <w:r w:rsidRPr="00A53AC2">
        <w:instrText xml:space="preserve"> </w:instrText>
      </w:r>
      <w:r>
        <w:rPr>
          <w:lang w:val="en-US"/>
        </w:rPr>
        <w:fldChar w:fldCharType="separate"/>
      </w:r>
      <w:r w:rsidRPr="00A53AC2">
        <w:rPr>
          <w:noProof/>
        </w:rPr>
        <w:t>7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DC7216">
        <w:t xml:space="preserve">Окно добавленного устройства в </w:t>
      </w:r>
      <w:r w:rsidR="00DC7216">
        <w:rPr>
          <w:lang w:val="en-US"/>
        </w:rPr>
        <w:t>Home</w:t>
      </w:r>
      <w:r w:rsidR="00DC7216" w:rsidRPr="00DC7216">
        <w:t xml:space="preserve"> </w:t>
      </w:r>
      <w:r w:rsidR="00DC7216">
        <w:rPr>
          <w:lang w:val="en-US"/>
        </w:rPr>
        <w:t>Assistant</w:t>
      </w:r>
      <w:r w:rsidR="00DC7216" w:rsidRPr="00DC7216">
        <w:t xml:space="preserve"> </w:t>
      </w:r>
      <w:r w:rsidR="00DC7216">
        <w:t xml:space="preserve">через </w:t>
      </w:r>
      <w:proofErr w:type="spellStart"/>
      <w:r w:rsidR="00DC7216">
        <w:rPr>
          <w:lang w:val="en-US"/>
        </w:rPr>
        <w:t>NodeRED</w:t>
      </w:r>
      <w:proofErr w:type="spellEnd"/>
    </w:p>
    <w:p w14:paraId="41BB2CFB" w14:textId="2B870E51" w:rsidR="000212B0" w:rsidRPr="00DC7216" w:rsidRDefault="0028113F" w:rsidP="00DC7216">
      <w:pPr>
        <w:pStyle w:val="af2"/>
        <w:jc w:val="both"/>
      </w:pPr>
      <w:r>
        <w:t>Теперь соед</w:t>
      </w:r>
      <w:r w:rsidR="002C18AC">
        <w:t>иним оба выхода узла «</w:t>
      </w:r>
      <w:r w:rsidR="002C18AC">
        <w:rPr>
          <w:lang w:val="en-US"/>
        </w:rPr>
        <w:t>R</w:t>
      </w:r>
      <w:r w:rsidR="002C18AC" w:rsidRPr="002C18AC">
        <w:t>0</w:t>
      </w:r>
      <w:r w:rsidR="002C18AC">
        <w:t>»</w:t>
      </w:r>
      <w:r w:rsidR="002C18AC" w:rsidRPr="002C18AC">
        <w:t xml:space="preserve"> </w:t>
      </w:r>
      <w:r w:rsidR="002C18AC">
        <w:t xml:space="preserve">со входом узла, отправляющего запрос записи </w:t>
      </w:r>
      <w:r w:rsidR="002C18AC">
        <w:rPr>
          <w:lang w:val="en-US"/>
        </w:rPr>
        <w:t>Modbus</w:t>
      </w:r>
      <w:r w:rsidR="002C18AC">
        <w:t>, для этого создадим такой узел</w:t>
      </w:r>
      <w:r w:rsidR="002C18AC" w:rsidRPr="002C18AC">
        <w:t>:</w:t>
      </w:r>
    </w:p>
    <w:p w14:paraId="6077693B" w14:textId="1C3EA827" w:rsidR="00013D19" w:rsidRPr="007F4A4A" w:rsidRDefault="00013D19" w:rsidP="00013D19">
      <w:pPr>
        <w:pStyle w:val="tdorderedlistlevel2"/>
        <w:numPr>
          <w:ilvl w:val="0"/>
          <w:numId w:val="0"/>
        </w:numPr>
        <w:ind w:firstLine="709"/>
      </w:pPr>
      <w:r w:rsidRPr="00013D19">
        <w:t xml:space="preserve">1) </w:t>
      </w:r>
      <w:r w:rsidR="004B2951">
        <w:t>Д</w:t>
      </w:r>
      <w:r>
        <w:t>обавить узел «</w:t>
      </w:r>
      <w:r w:rsidR="009D1B8B">
        <w:rPr>
          <w:lang w:val="en-US"/>
        </w:rPr>
        <w:t>Modbus</w:t>
      </w:r>
      <w:r w:rsidR="009D1B8B" w:rsidRPr="009D1B8B">
        <w:t xml:space="preserve"> </w:t>
      </w:r>
      <w:r w:rsidR="009D1B8B">
        <w:rPr>
          <w:lang w:val="en-US"/>
        </w:rPr>
        <w:t>Write</w:t>
      </w:r>
      <w:r>
        <w:t>»</w:t>
      </w:r>
      <w:r w:rsidRPr="007343FF">
        <w:t xml:space="preserve"> </w:t>
      </w:r>
      <w:r>
        <w:t>из «</w:t>
      </w:r>
      <w:proofErr w:type="spellStart"/>
      <w:r w:rsidR="009D1B8B">
        <w:rPr>
          <w:lang w:val="en-US"/>
        </w:rPr>
        <w:t>modbus</w:t>
      </w:r>
      <w:proofErr w:type="spellEnd"/>
      <w:r>
        <w:t>»</w:t>
      </w:r>
      <w:r w:rsidRPr="00726D00">
        <w:t xml:space="preserve">, </w:t>
      </w:r>
      <w:r>
        <w:t>кликнуть по нему 2 раза.</w:t>
      </w:r>
    </w:p>
    <w:p w14:paraId="5A1BB34C" w14:textId="0F8579DE" w:rsidR="009D1B8B" w:rsidRDefault="009D1B8B" w:rsidP="007A6B09">
      <w:pPr>
        <w:pStyle w:val="tdorderedlistlevel2"/>
        <w:numPr>
          <w:ilvl w:val="0"/>
          <w:numId w:val="0"/>
        </w:numPr>
        <w:ind w:firstLine="709"/>
      </w:pPr>
      <w:r w:rsidRPr="009D1B8B">
        <w:t xml:space="preserve">2) </w:t>
      </w:r>
      <w:r>
        <w:t>В окне «</w:t>
      </w:r>
      <w:r w:rsidR="002E34BC">
        <w:t xml:space="preserve">Изменить узел </w:t>
      </w:r>
      <w:r>
        <w:rPr>
          <w:lang w:val="en-US"/>
        </w:rPr>
        <w:t>Modbus</w:t>
      </w:r>
      <w:r w:rsidRPr="009D1B8B">
        <w:t>-</w:t>
      </w:r>
      <w:r>
        <w:rPr>
          <w:lang w:val="en-US"/>
        </w:rPr>
        <w:t>Write</w:t>
      </w:r>
      <w:r>
        <w:t>»</w:t>
      </w:r>
      <w:r w:rsidRPr="00D24AD8">
        <w:t>:</w:t>
      </w:r>
    </w:p>
    <w:p w14:paraId="798AE88A" w14:textId="0CB71EBC" w:rsidR="002E34BC" w:rsidRPr="00D24AD8" w:rsidRDefault="002E34BC" w:rsidP="002E34BC">
      <w:pPr>
        <w:pStyle w:val="tdorderedlistlevel2"/>
        <w:numPr>
          <w:ilvl w:val="0"/>
          <w:numId w:val="0"/>
        </w:numPr>
      </w:pPr>
      <w:r>
        <w:t>в поле «</w:t>
      </w:r>
      <w:r>
        <w:rPr>
          <w:lang w:val="en-US"/>
        </w:rPr>
        <w:t>Name</w:t>
      </w:r>
      <w:r>
        <w:t>»</w:t>
      </w:r>
      <w:r w:rsidRPr="00D24AD8">
        <w:t xml:space="preserve"> </w:t>
      </w:r>
      <w:r>
        <w:t>задать «</w:t>
      </w:r>
      <w:r>
        <w:rPr>
          <w:lang w:val="en-US"/>
        </w:rPr>
        <w:t>R</w:t>
      </w:r>
      <w:r w:rsidRPr="00203241">
        <w:t>0 (</w:t>
      </w:r>
      <w:r>
        <w:rPr>
          <w:lang w:val="en-US"/>
        </w:rPr>
        <w:t>Write</w:t>
      </w:r>
      <w:r w:rsidRPr="00203241">
        <w:t>)</w:t>
      </w:r>
      <w:r>
        <w:t>»</w:t>
      </w:r>
      <w:r w:rsidRPr="00AB4F9A">
        <w:t>;</w:t>
      </w:r>
    </w:p>
    <w:p w14:paraId="73BA5408" w14:textId="6DF1127F" w:rsidR="009D1B8B" w:rsidRPr="00AB4F9A" w:rsidRDefault="009D1B8B" w:rsidP="009D1B8B">
      <w:pPr>
        <w:pStyle w:val="tdorderedlistlevel2"/>
        <w:numPr>
          <w:ilvl w:val="0"/>
          <w:numId w:val="0"/>
        </w:numPr>
      </w:pPr>
      <w:r>
        <w:t>в поле «</w:t>
      </w:r>
      <w:r>
        <w:rPr>
          <w:lang w:val="en-US"/>
        </w:rPr>
        <w:t>Unit</w:t>
      </w:r>
      <w:r w:rsidRPr="009D1B8B">
        <w:t>-</w:t>
      </w:r>
      <w:r>
        <w:rPr>
          <w:lang w:val="en-US"/>
        </w:rPr>
        <w:t>id</w:t>
      </w:r>
      <w:r>
        <w:t>»</w:t>
      </w:r>
      <w:r w:rsidRPr="00D24AD8">
        <w:t xml:space="preserve"> </w:t>
      </w:r>
      <w:r>
        <w:t xml:space="preserve">задать </w:t>
      </w:r>
      <w:r>
        <w:rPr>
          <w:lang w:val="en-US"/>
        </w:rPr>
        <w:t>Modbus</w:t>
      </w:r>
      <w:r w:rsidRPr="009D1B8B">
        <w:t>-</w:t>
      </w:r>
      <w:r>
        <w:rPr>
          <w:lang w:val="en-US"/>
        </w:rPr>
        <w:t>ID</w:t>
      </w:r>
      <w:r w:rsidRPr="009D1B8B">
        <w:t xml:space="preserve"> </w:t>
      </w:r>
      <w:r>
        <w:t>Модуля</w:t>
      </w:r>
      <w:r w:rsidRPr="00AB4F9A">
        <w:t>;</w:t>
      </w:r>
    </w:p>
    <w:p w14:paraId="4E36A68D" w14:textId="3533D1A6" w:rsidR="009D1B8B" w:rsidRPr="00AB4F9A" w:rsidRDefault="009D1B8B" w:rsidP="009D1B8B">
      <w:pPr>
        <w:pStyle w:val="tdorderedlistlevel2"/>
        <w:numPr>
          <w:ilvl w:val="0"/>
          <w:numId w:val="0"/>
        </w:numPr>
      </w:pPr>
      <w:r>
        <w:t>в поле «</w:t>
      </w:r>
      <w:r w:rsidR="007A6B09" w:rsidRPr="007A6B09">
        <w:t>Address</w:t>
      </w:r>
      <w:r>
        <w:t>»</w:t>
      </w:r>
      <w:r w:rsidRPr="00D24AD8">
        <w:t xml:space="preserve"> </w:t>
      </w:r>
      <w:r>
        <w:t xml:space="preserve">задать </w:t>
      </w:r>
      <w:r w:rsidR="007A6B09">
        <w:t>адрес регистр, в нашем случае 0</w:t>
      </w:r>
      <w:r w:rsidRPr="00AB4F9A">
        <w:t>;</w:t>
      </w:r>
    </w:p>
    <w:p w14:paraId="21A03B94" w14:textId="5E8FB336" w:rsidR="009D1B8B" w:rsidRPr="007F4A4A" w:rsidRDefault="009D1B8B" w:rsidP="009D1B8B">
      <w:pPr>
        <w:pStyle w:val="tdorderedlistlevel2"/>
        <w:numPr>
          <w:ilvl w:val="0"/>
          <w:numId w:val="0"/>
        </w:numPr>
      </w:pPr>
      <w:r>
        <w:t>в выпадающем списке «</w:t>
      </w:r>
      <w:r w:rsidR="007A6B09">
        <w:rPr>
          <w:lang w:val="en-US"/>
        </w:rPr>
        <w:t>FC</w:t>
      </w:r>
      <w:r>
        <w:t>»</w:t>
      </w:r>
      <w:r w:rsidRPr="00D24AD8">
        <w:t xml:space="preserve"> </w:t>
      </w:r>
      <w:r>
        <w:t>выбрать «</w:t>
      </w:r>
      <w:r w:rsidR="007A6B09">
        <w:rPr>
          <w:lang w:val="en-US"/>
        </w:rPr>
        <w:t>FC</w:t>
      </w:r>
      <w:r w:rsidR="007A6B09" w:rsidRPr="007A6B09">
        <w:t xml:space="preserve"> 5: </w:t>
      </w:r>
      <w:r w:rsidR="007A6B09">
        <w:rPr>
          <w:lang w:val="en-US"/>
        </w:rPr>
        <w:t>Force</w:t>
      </w:r>
      <w:r w:rsidR="007A6B09" w:rsidRPr="007A6B09">
        <w:t xml:space="preserve"> </w:t>
      </w:r>
      <w:r w:rsidR="007A6B09">
        <w:rPr>
          <w:lang w:val="en-US"/>
        </w:rPr>
        <w:t>Single</w:t>
      </w:r>
      <w:r w:rsidR="007A6B09" w:rsidRPr="007A6B09">
        <w:t xml:space="preserve"> </w:t>
      </w:r>
      <w:r w:rsidR="007A6B09">
        <w:rPr>
          <w:lang w:val="en-US"/>
        </w:rPr>
        <w:t>Coil</w:t>
      </w:r>
      <w:r>
        <w:t>»</w:t>
      </w:r>
      <w:r w:rsidRPr="00AB4F9A">
        <w:t>;</w:t>
      </w:r>
    </w:p>
    <w:p w14:paraId="5DEAC46A" w14:textId="4D90837D" w:rsidR="009D1B8B" w:rsidRPr="007F4A4A" w:rsidRDefault="009D1B8B" w:rsidP="007A6B09">
      <w:pPr>
        <w:pStyle w:val="tdorderedlistlevel2"/>
        <w:numPr>
          <w:ilvl w:val="0"/>
          <w:numId w:val="0"/>
        </w:numPr>
      </w:pPr>
      <w:r>
        <w:lastRenderedPageBreak/>
        <w:t xml:space="preserve">нажать на кнопку с </w:t>
      </w:r>
      <w:r w:rsidRPr="00726D00">
        <w:t>“</w:t>
      </w:r>
      <w:r>
        <w:t>плюсом</w:t>
      </w:r>
      <w:r w:rsidRPr="00726D00">
        <w:t xml:space="preserve">” </w:t>
      </w:r>
      <w:r>
        <w:t>рядом с «</w:t>
      </w:r>
      <w:r w:rsidR="007A6B09">
        <w:rPr>
          <w:lang w:val="en-US"/>
        </w:rPr>
        <w:t>Server</w:t>
      </w:r>
      <w:r>
        <w:t>»</w:t>
      </w:r>
      <w:r w:rsidR="002E34BC">
        <w:t>.</w:t>
      </w:r>
    </w:p>
    <w:p w14:paraId="3CCCBCFE" w14:textId="27AEF8A8" w:rsidR="005E699D" w:rsidRDefault="005E699D" w:rsidP="005E699D">
      <w:pPr>
        <w:pStyle w:val="tdorderedlistlevel2"/>
        <w:numPr>
          <w:ilvl w:val="0"/>
          <w:numId w:val="0"/>
        </w:numPr>
        <w:jc w:val="center"/>
        <w:rPr>
          <w:lang w:val="en-US"/>
        </w:rPr>
      </w:pPr>
      <w:r w:rsidRPr="005E699D">
        <w:rPr>
          <w:noProof/>
          <w:lang w:val="en-US"/>
        </w:rPr>
        <w:drawing>
          <wp:inline distT="0" distB="0" distL="0" distR="0" wp14:anchorId="7E85FEF3" wp14:editId="6A18F6A1">
            <wp:extent cx="3261360" cy="2272158"/>
            <wp:effectExtent l="0" t="0" r="0" b="0"/>
            <wp:docPr id="2339198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91980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98524" cy="2298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5E97C" w14:textId="138C7D38" w:rsidR="0020698C" w:rsidRPr="00A53AC2" w:rsidRDefault="0020698C" w:rsidP="0020698C">
      <w:pPr>
        <w:pStyle w:val="af2"/>
      </w:pPr>
      <w:r w:rsidRPr="00245158">
        <w:t>Рис.</w:t>
      </w:r>
      <w:r w:rsidRPr="00A53AC2">
        <w:t xml:space="preserve"> </w:t>
      </w:r>
      <w:r>
        <w:rPr>
          <w:lang w:val="en-US"/>
        </w:rPr>
        <w:fldChar w:fldCharType="begin"/>
      </w:r>
      <w:r w:rsidRPr="00A53AC2">
        <w:instrText xml:space="preserve"> </w:instrText>
      </w:r>
      <w:r>
        <w:rPr>
          <w:lang w:val="en-US"/>
        </w:rPr>
        <w:instrText>SEQ</w:instrText>
      </w:r>
      <w:r w:rsidRPr="00A53AC2">
        <w:instrText xml:space="preserve"> Рисунок \* </w:instrText>
      </w:r>
      <w:r>
        <w:rPr>
          <w:lang w:val="en-US"/>
        </w:rPr>
        <w:instrText>ARABIC</w:instrText>
      </w:r>
      <w:r w:rsidRPr="00A53AC2">
        <w:instrText xml:space="preserve"> </w:instrText>
      </w:r>
      <w:r>
        <w:rPr>
          <w:lang w:val="en-US"/>
        </w:rPr>
        <w:fldChar w:fldCharType="separate"/>
      </w:r>
      <w:r w:rsidRPr="00A53AC2">
        <w:rPr>
          <w:noProof/>
        </w:rPr>
        <w:t>8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0659BB">
        <w:t xml:space="preserve">Окно настройки узла </w:t>
      </w:r>
      <w:r w:rsidR="006F1EC1">
        <w:rPr>
          <w:lang w:val="en-US"/>
        </w:rPr>
        <w:t>Modbus</w:t>
      </w:r>
      <w:r w:rsidR="006F1EC1" w:rsidRPr="006F1EC1">
        <w:t>-</w:t>
      </w:r>
      <w:r w:rsidR="006F1EC1">
        <w:rPr>
          <w:lang w:val="en-US"/>
        </w:rPr>
        <w:t>Write</w:t>
      </w:r>
      <w:r w:rsidR="000659BB" w:rsidRPr="0018562D">
        <w:t xml:space="preserve"> </w:t>
      </w:r>
      <w:r w:rsidR="000659BB">
        <w:t xml:space="preserve">для </w:t>
      </w:r>
      <w:r w:rsidR="000659BB">
        <w:rPr>
          <w:lang w:val="en-US"/>
        </w:rPr>
        <w:t>R</w:t>
      </w:r>
      <w:r w:rsidR="000659BB" w:rsidRPr="0018562D">
        <w:t>0</w:t>
      </w:r>
    </w:p>
    <w:p w14:paraId="228443C4" w14:textId="67209D1F" w:rsidR="002E34BC" w:rsidRPr="00203241" w:rsidRDefault="007A6B09" w:rsidP="002E34BC">
      <w:pPr>
        <w:pStyle w:val="tdorderedlistlevel2"/>
        <w:numPr>
          <w:ilvl w:val="0"/>
          <w:numId w:val="0"/>
        </w:numPr>
        <w:ind w:firstLine="709"/>
      </w:pPr>
      <w:r w:rsidRPr="00203241">
        <w:t xml:space="preserve">3) </w:t>
      </w:r>
      <w:r w:rsidR="002E34BC">
        <w:t>В</w:t>
      </w:r>
      <w:r w:rsidR="002E34BC" w:rsidRPr="00203241">
        <w:t xml:space="preserve"> </w:t>
      </w:r>
      <w:r w:rsidR="002E34BC">
        <w:t>окне</w:t>
      </w:r>
      <w:r w:rsidR="002E34BC" w:rsidRPr="00203241">
        <w:t xml:space="preserve"> «</w:t>
      </w:r>
      <w:r w:rsidR="0071627D">
        <w:t xml:space="preserve">Добавить новый конфиг узел </w:t>
      </w:r>
      <w:proofErr w:type="spellStart"/>
      <w:r w:rsidR="00203241">
        <w:rPr>
          <w:lang w:val="en-US"/>
        </w:rPr>
        <w:t>modbus</w:t>
      </w:r>
      <w:proofErr w:type="spellEnd"/>
      <w:r w:rsidR="00203241" w:rsidRPr="00203241">
        <w:t>-</w:t>
      </w:r>
      <w:r w:rsidR="00203241">
        <w:rPr>
          <w:lang w:val="en-US"/>
        </w:rPr>
        <w:t>client</w:t>
      </w:r>
      <w:r w:rsidR="002E34BC" w:rsidRPr="00203241">
        <w:t>»:</w:t>
      </w:r>
    </w:p>
    <w:p w14:paraId="472874D8" w14:textId="2A0F64D4" w:rsidR="002E34BC" w:rsidRPr="00086661" w:rsidRDefault="002E34BC" w:rsidP="002E34BC">
      <w:pPr>
        <w:pStyle w:val="tdorderedlistlevel2"/>
        <w:numPr>
          <w:ilvl w:val="0"/>
          <w:numId w:val="0"/>
        </w:numPr>
      </w:pPr>
      <w:r>
        <w:t>в</w:t>
      </w:r>
      <w:r w:rsidRPr="00086661">
        <w:t xml:space="preserve"> </w:t>
      </w:r>
      <w:r>
        <w:t>поле</w:t>
      </w:r>
      <w:r w:rsidRPr="00086661">
        <w:t xml:space="preserve"> «</w:t>
      </w:r>
      <w:r w:rsidR="00086661">
        <w:t>И</w:t>
      </w:r>
      <w:r w:rsidR="00203241">
        <w:t>мя</w:t>
      </w:r>
      <w:r w:rsidRPr="00086661">
        <w:t xml:space="preserve">» </w:t>
      </w:r>
      <w:r>
        <w:t>задать</w:t>
      </w:r>
      <w:r w:rsidRPr="00086661">
        <w:t xml:space="preserve"> </w:t>
      </w:r>
      <w:r w:rsidR="00086661">
        <w:t>«</w:t>
      </w:r>
      <w:proofErr w:type="spellStart"/>
      <w:r w:rsidR="00086661" w:rsidRPr="00086661">
        <w:t>Modbus</w:t>
      </w:r>
      <w:proofErr w:type="spellEnd"/>
      <w:r w:rsidR="00086661" w:rsidRPr="00086661">
        <w:t xml:space="preserve"> TCP</w:t>
      </w:r>
      <w:r w:rsidR="00075ED0">
        <w:t xml:space="preserve"> </w:t>
      </w:r>
      <w:r w:rsidR="00075ED0">
        <w:rPr>
          <w:lang w:val="en-US"/>
        </w:rPr>
        <w:t>NLS</w:t>
      </w:r>
      <w:r w:rsidR="00075ED0" w:rsidRPr="00075ED0">
        <w:t>-8</w:t>
      </w:r>
      <w:r w:rsidR="00075ED0">
        <w:rPr>
          <w:lang w:val="en-US"/>
        </w:rPr>
        <w:t>R</w:t>
      </w:r>
      <w:r w:rsidR="00075ED0" w:rsidRPr="00075ED0">
        <w:t>-</w:t>
      </w:r>
      <w:r w:rsidR="00075ED0">
        <w:rPr>
          <w:lang w:val="en-US"/>
        </w:rPr>
        <w:t>Ethernet</w:t>
      </w:r>
      <w:r w:rsidR="00086661">
        <w:t>»</w:t>
      </w:r>
      <w:r w:rsidRPr="00086661">
        <w:t>;</w:t>
      </w:r>
    </w:p>
    <w:p w14:paraId="78629E32" w14:textId="218C8BAB" w:rsidR="002E34BC" w:rsidRPr="009E5250" w:rsidRDefault="002E34BC" w:rsidP="002E34BC">
      <w:pPr>
        <w:pStyle w:val="tdorderedlistlevel2"/>
        <w:numPr>
          <w:ilvl w:val="0"/>
          <w:numId w:val="0"/>
        </w:numPr>
      </w:pPr>
      <w:r>
        <w:t>в выпадающем списке «</w:t>
      </w:r>
      <w:r w:rsidR="00075ED0">
        <w:rPr>
          <w:lang w:val="en-US"/>
        </w:rPr>
        <w:t>Type</w:t>
      </w:r>
      <w:r>
        <w:t>»</w:t>
      </w:r>
      <w:r w:rsidRPr="00D24AD8">
        <w:t xml:space="preserve"> </w:t>
      </w:r>
      <w:r>
        <w:t>выбрать «</w:t>
      </w:r>
      <w:r w:rsidR="00075ED0">
        <w:rPr>
          <w:lang w:val="en-US"/>
        </w:rPr>
        <w:t>TCP</w:t>
      </w:r>
      <w:r>
        <w:t>»</w:t>
      </w:r>
      <w:r w:rsidRPr="00AB4F9A">
        <w:t>;</w:t>
      </w:r>
    </w:p>
    <w:p w14:paraId="01823321" w14:textId="117794A6" w:rsidR="002477BA" w:rsidRDefault="002477BA" w:rsidP="002E34BC">
      <w:pPr>
        <w:pStyle w:val="tdorderedlistlevel2"/>
        <w:numPr>
          <w:ilvl w:val="0"/>
          <w:numId w:val="0"/>
        </w:numPr>
      </w:pPr>
      <w:r>
        <w:t>в</w:t>
      </w:r>
      <w:r w:rsidRPr="002477BA">
        <w:t xml:space="preserve"> </w:t>
      </w:r>
      <w:r>
        <w:t>поле</w:t>
      </w:r>
      <w:r w:rsidRPr="002477BA">
        <w:t xml:space="preserve"> «</w:t>
      </w:r>
      <w:r>
        <w:rPr>
          <w:lang w:val="en-US"/>
        </w:rPr>
        <w:t>Host</w:t>
      </w:r>
      <w:r w:rsidRPr="002477BA">
        <w:t xml:space="preserve">» </w:t>
      </w:r>
      <w:r>
        <w:t>задать</w:t>
      </w:r>
      <w:r w:rsidRPr="002477BA">
        <w:t xml:space="preserve"> </w:t>
      </w:r>
      <w:r>
        <w:rPr>
          <w:lang w:val="en-US"/>
        </w:rPr>
        <w:t>IP</w:t>
      </w:r>
      <w:r w:rsidRPr="002477BA">
        <w:t>-</w:t>
      </w:r>
      <w:r>
        <w:t xml:space="preserve">адрес модуля </w:t>
      </w:r>
      <w:r>
        <w:rPr>
          <w:lang w:val="en-US"/>
        </w:rPr>
        <w:t>NLS</w:t>
      </w:r>
      <w:r w:rsidRPr="002477BA">
        <w:t>-8</w:t>
      </w:r>
      <w:r>
        <w:rPr>
          <w:lang w:val="en-US"/>
        </w:rPr>
        <w:t>R</w:t>
      </w:r>
      <w:r w:rsidRPr="002477BA">
        <w:t>-</w:t>
      </w:r>
      <w:r>
        <w:rPr>
          <w:lang w:val="en-US"/>
        </w:rPr>
        <w:t>Ethernet</w:t>
      </w:r>
      <w:r w:rsidRPr="002477BA">
        <w:t>;</w:t>
      </w:r>
    </w:p>
    <w:p w14:paraId="0B3A03ED" w14:textId="113D8EC3" w:rsidR="002477BA" w:rsidRPr="009E5250" w:rsidRDefault="002477BA" w:rsidP="002E34BC">
      <w:pPr>
        <w:pStyle w:val="tdorderedlistlevel2"/>
        <w:numPr>
          <w:ilvl w:val="0"/>
          <w:numId w:val="0"/>
        </w:numPr>
      </w:pPr>
      <w:r>
        <w:t>в</w:t>
      </w:r>
      <w:r w:rsidRPr="002477BA">
        <w:t xml:space="preserve"> </w:t>
      </w:r>
      <w:r>
        <w:t>поле</w:t>
      </w:r>
      <w:r w:rsidRPr="002477BA">
        <w:t xml:space="preserve"> «</w:t>
      </w:r>
      <w:r>
        <w:rPr>
          <w:lang w:val="en-US"/>
        </w:rPr>
        <w:t>Port</w:t>
      </w:r>
      <w:r w:rsidRPr="002477BA">
        <w:t xml:space="preserve">» </w:t>
      </w:r>
      <w:r>
        <w:t>задать</w:t>
      </w:r>
      <w:r w:rsidRPr="002477BA">
        <w:t xml:space="preserve"> </w:t>
      </w:r>
      <w:r w:rsidRPr="009E5250">
        <w:t>502</w:t>
      </w:r>
      <w:r w:rsidRPr="002477BA">
        <w:t>;</w:t>
      </w:r>
    </w:p>
    <w:p w14:paraId="5278133D" w14:textId="58B57EA5" w:rsidR="002477BA" w:rsidRPr="002477BA" w:rsidRDefault="002477BA" w:rsidP="002E34BC">
      <w:pPr>
        <w:pStyle w:val="tdorderedlistlevel2"/>
        <w:numPr>
          <w:ilvl w:val="0"/>
          <w:numId w:val="0"/>
        </w:numPr>
      </w:pPr>
      <w:r>
        <w:t>в выпадающем списке «</w:t>
      </w:r>
      <w:r>
        <w:rPr>
          <w:lang w:val="en-US"/>
        </w:rPr>
        <w:t>TCP</w:t>
      </w:r>
      <w:r w:rsidRPr="002477BA">
        <w:t xml:space="preserve"> </w:t>
      </w:r>
      <w:r>
        <w:rPr>
          <w:lang w:val="en-US"/>
        </w:rPr>
        <w:t>Type</w:t>
      </w:r>
      <w:r>
        <w:t>»</w:t>
      </w:r>
      <w:r w:rsidRPr="00D24AD8">
        <w:t xml:space="preserve"> </w:t>
      </w:r>
      <w:r>
        <w:t>выбрать «</w:t>
      </w:r>
      <w:r>
        <w:rPr>
          <w:lang w:val="en-US"/>
        </w:rPr>
        <w:t>DEFAULT</w:t>
      </w:r>
      <w:r>
        <w:t>»</w:t>
      </w:r>
      <w:r w:rsidRPr="00AB4F9A">
        <w:t>;</w:t>
      </w:r>
    </w:p>
    <w:p w14:paraId="0E61BB9E" w14:textId="77777777" w:rsidR="002477BA" w:rsidRPr="00AB4F9A" w:rsidRDefault="002477BA" w:rsidP="002477BA">
      <w:pPr>
        <w:pStyle w:val="tdorderedlistlevel2"/>
        <w:numPr>
          <w:ilvl w:val="0"/>
          <w:numId w:val="0"/>
        </w:numPr>
      </w:pPr>
      <w:r>
        <w:t>в поле «</w:t>
      </w:r>
      <w:r>
        <w:rPr>
          <w:lang w:val="en-US"/>
        </w:rPr>
        <w:t>Unit</w:t>
      </w:r>
      <w:r w:rsidRPr="009D1B8B">
        <w:t>-</w:t>
      </w:r>
      <w:r>
        <w:rPr>
          <w:lang w:val="en-US"/>
        </w:rPr>
        <w:t>id</w:t>
      </w:r>
      <w:r>
        <w:t>»</w:t>
      </w:r>
      <w:r w:rsidRPr="00D24AD8">
        <w:t xml:space="preserve"> </w:t>
      </w:r>
      <w:r>
        <w:t xml:space="preserve">задать </w:t>
      </w:r>
      <w:r>
        <w:rPr>
          <w:lang w:val="en-US"/>
        </w:rPr>
        <w:t>Modbus</w:t>
      </w:r>
      <w:r w:rsidRPr="009D1B8B">
        <w:t>-</w:t>
      </w:r>
      <w:r>
        <w:rPr>
          <w:lang w:val="en-US"/>
        </w:rPr>
        <w:t>ID</w:t>
      </w:r>
      <w:r w:rsidRPr="009D1B8B">
        <w:t xml:space="preserve"> </w:t>
      </w:r>
      <w:r>
        <w:t>Модуля</w:t>
      </w:r>
      <w:r w:rsidRPr="00AB4F9A">
        <w:t>;</w:t>
      </w:r>
    </w:p>
    <w:p w14:paraId="42E5AE20" w14:textId="1D0A8164" w:rsidR="002477BA" w:rsidRPr="009E5250" w:rsidRDefault="002477BA" w:rsidP="002477BA">
      <w:pPr>
        <w:pStyle w:val="tdorderedlistlevel2"/>
        <w:numPr>
          <w:ilvl w:val="0"/>
          <w:numId w:val="0"/>
        </w:numPr>
      </w:pPr>
      <w:r>
        <w:t>в поле «</w:t>
      </w:r>
      <w:r>
        <w:rPr>
          <w:lang w:val="en-US"/>
        </w:rPr>
        <w:t>Timeout</w:t>
      </w:r>
      <w:r w:rsidRPr="002477BA">
        <w:t>(</w:t>
      </w:r>
      <w:proofErr w:type="spellStart"/>
      <w:r>
        <w:rPr>
          <w:lang w:val="en-US"/>
        </w:rPr>
        <w:t>ms</w:t>
      </w:r>
      <w:proofErr w:type="spellEnd"/>
      <w:r w:rsidRPr="002477BA">
        <w:t>)</w:t>
      </w:r>
      <w:r>
        <w:t>»</w:t>
      </w:r>
      <w:r w:rsidRPr="00D24AD8">
        <w:t xml:space="preserve"> </w:t>
      </w:r>
      <w:r>
        <w:t xml:space="preserve">задать </w:t>
      </w:r>
      <w:r w:rsidRPr="002477BA">
        <w:t>1000</w:t>
      </w:r>
      <w:r w:rsidRPr="00AB4F9A">
        <w:t>;</w:t>
      </w:r>
    </w:p>
    <w:p w14:paraId="57992BE7" w14:textId="4C51BCD6" w:rsidR="002477BA" w:rsidRDefault="002477BA" w:rsidP="002477BA">
      <w:pPr>
        <w:pStyle w:val="tdorderedlistlevel2"/>
        <w:numPr>
          <w:ilvl w:val="0"/>
          <w:numId w:val="0"/>
        </w:numPr>
        <w:rPr>
          <w:lang w:val="en-US"/>
        </w:rPr>
      </w:pPr>
      <w:r>
        <w:t>в</w:t>
      </w:r>
      <w:r w:rsidRPr="00E00B50">
        <w:rPr>
          <w:lang w:val="en-US"/>
        </w:rPr>
        <w:t xml:space="preserve"> </w:t>
      </w:r>
      <w:r>
        <w:t>поле</w:t>
      </w:r>
      <w:r w:rsidRPr="00E00B50">
        <w:rPr>
          <w:lang w:val="en-US"/>
        </w:rPr>
        <w:t xml:space="preserve"> «</w:t>
      </w:r>
      <w:r w:rsidR="00E00B50">
        <w:rPr>
          <w:lang w:val="en-US"/>
        </w:rPr>
        <w:t>Reconnect t</w:t>
      </w:r>
      <w:r>
        <w:rPr>
          <w:lang w:val="en-US"/>
        </w:rPr>
        <w:t>imeout</w:t>
      </w:r>
      <w:r w:rsidRPr="00E00B50">
        <w:rPr>
          <w:lang w:val="en-US"/>
        </w:rPr>
        <w:t>(</w:t>
      </w:r>
      <w:proofErr w:type="spellStart"/>
      <w:r>
        <w:rPr>
          <w:lang w:val="en-US"/>
        </w:rPr>
        <w:t>ms</w:t>
      </w:r>
      <w:proofErr w:type="spellEnd"/>
      <w:r w:rsidRPr="00E00B50">
        <w:rPr>
          <w:lang w:val="en-US"/>
        </w:rPr>
        <w:t xml:space="preserve">)» </w:t>
      </w:r>
      <w:r>
        <w:t>задать</w:t>
      </w:r>
      <w:r w:rsidRPr="00E00B50">
        <w:rPr>
          <w:lang w:val="en-US"/>
        </w:rPr>
        <w:t xml:space="preserve"> </w:t>
      </w:r>
      <w:r w:rsidR="00E00B50">
        <w:rPr>
          <w:lang w:val="en-US"/>
        </w:rPr>
        <w:t>2</w:t>
      </w:r>
      <w:r w:rsidRPr="00E00B50">
        <w:rPr>
          <w:lang w:val="en-US"/>
        </w:rPr>
        <w:t>000;</w:t>
      </w:r>
    </w:p>
    <w:p w14:paraId="2EFE4D67" w14:textId="55F54270" w:rsidR="00E00B50" w:rsidRDefault="00E00B50" w:rsidP="002477BA">
      <w:pPr>
        <w:pStyle w:val="tdorderedlistlevel2"/>
        <w:numPr>
          <w:ilvl w:val="0"/>
          <w:numId w:val="0"/>
        </w:numPr>
        <w:rPr>
          <w:lang w:val="en-US"/>
        </w:rPr>
      </w:pPr>
      <w:r>
        <w:t>нажать кнопку «Обновить»</w:t>
      </w:r>
      <w:r w:rsidR="000B6213">
        <w:t>, «Готово»</w:t>
      </w:r>
      <w:r>
        <w:t>.</w:t>
      </w:r>
    </w:p>
    <w:p w14:paraId="3D92D562" w14:textId="22331611" w:rsidR="005E699D" w:rsidRDefault="005E699D" w:rsidP="005E699D">
      <w:pPr>
        <w:pStyle w:val="tdorderedlistlevel2"/>
        <w:numPr>
          <w:ilvl w:val="0"/>
          <w:numId w:val="0"/>
        </w:numPr>
        <w:jc w:val="center"/>
        <w:rPr>
          <w:lang w:val="en-US"/>
        </w:rPr>
      </w:pPr>
      <w:r w:rsidRPr="005E699D">
        <w:rPr>
          <w:noProof/>
          <w:lang w:val="en-US"/>
        </w:rPr>
        <w:lastRenderedPageBreak/>
        <w:drawing>
          <wp:inline distT="0" distB="0" distL="0" distR="0" wp14:anchorId="1CE24B4A" wp14:editId="00082C1A">
            <wp:extent cx="2608173" cy="2663952"/>
            <wp:effectExtent l="0" t="0" r="1905" b="3175"/>
            <wp:docPr id="17039309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93098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24320" cy="268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18E03" w14:textId="05E970BF" w:rsidR="0020698C" w:rsidRPr="006F1EC1" w:rsidRDefault="0020698C" w:rsidP="0020698C">
      <w:pPr>
        <w:pStyle w:val="af2"/>
      </w:pPr>
      <w:r w:rsidRPr="00245158">
        <w:t>Рис.</w:t>
      </w:r>
      <w:r w:rsidRPr="00A53AC2">
        <w:t xml:space="preserve"> </w:t>
      </w:r>
      <w:r>
        <w:rPr>
          <w:lang w:val="en-US"/>
        </w:rPr>
        <w:fldChar w:fldCharType="begin"/>
      </w:r>
      <w:r w:rsidRPr="00A53AC2">
        <w:instrText xml:space="preserve"> </w:instrText>
      </w:r>
      <w:r>
        <w:rPr>
          <w:lang w:val="en-US"/>
        </w:rPr>
        <w:instrText>SEQ</w:instrText>
      </w:r>
      <w:r w:rsidRPr="00A53AC2">
        <w:instrText xml:space="preserve"> Рисунок \* </w:instrText>
      </w:r>
      <w:r>
        <w:rPr>
          <w:lang w:val="en-US"/>
        </w:rPr>
        <w:instrText>ARABIC</w:instrText>
      </w:r>
      <w:r w:rsidRPr="00A53AC2">
        <w:instrText xml:space="preserve"> </w:instrText>
      </w:r>
      <w:r>
        <w:rPr>
          <w:lang w:val="en-US"/>
        </w:rPr>
        <w:fldChar w:fldCharType="separate"/>
      </w:r>
      <w:r w:rsidRPr="00A53AC2">
        <w:rPr>
          <w:noProof/>
        </w:rPr>
        <w:t>9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6F1EC1">
        <w:t xml:space="preserve">Окно настройки параметров </w:t>
      </w:r>
      <w:r w:rsidR="006F1EC1">
        <w:rPr>
          <w:lang w:val="en-US"/>
        </w:rPr>
        <w:t>Modbus</w:t>
      </w:r>
      <w:r w:rsidR="006F1EC1" w:rsidRPr="006F1EC1">
        <w:t xml:space="preserve"> </w:t>
      </w:r>
      <w:r w:rsidR="006F1EC1">
        <w:rPr>
          <w:lang w:val="en-US"/>
        </w:rPr>
        <w:t>TCP</w:t>
      </w:r>
    </w:p>
    <w:p w14:paraId="4ED15DFF" w14:textId="03CC6FBD" w:rsidR="00C23EBF" w:rsidRPr="008E67E6" w:rsidRDefault="008E67E6" w:rsidP="000B6213">
      <w:pPr>
        <w:pStyle w:val="tdorderedlistlevel2"/>
        <w:numPr>
          <w:ilvl w:val="0"/>
          <w:numId w:val="0"/>
        </w:numPr>
        <w:ind w:firstLine="709"/>
      </w:pPr>
      <w:r w:rsidRPr="008E67E6">
        <w:t>4</w:t>
      </w:r>
      <w:r w:rsidR="00C23EBF" w:rsidRPr="008E67E6">
        <w:t xml:space="preserve">) </w:t>
      </w:r>
      <w:r w:rsidR="00C23EBF">
        <w:t>Соединить</w:t>
      </w:r>
      <w:r w:rsidR="00C23EBF" w:rsidRPr="008E67E6">
        <w:t xml:space="preserve"> </w:t>
      </w:r>
      <w:r w:rsidR="00181123">
        <w:t>узел</w:t>
      </w:r>
      <w:r w:rsidR="00181123" w:rsidRPr="008E67E6">
        <w:t xml:space="preserve"> «</w:t>
      </w:r>
      <w:r w:rsidR="00181123">
        <w:rPr>
          <w:lang w:val="en-US"/>
        </w:rPr>
        <w:t>R</w:t>
      </w:r>
      <w:r w:rsidR="00181123" w:rsidRPr="008E67E6">
        <w:t xml:space="preserve">0» </w:t>
      </w:r>
      <w:r w:rsidR="00181123">
        <w:t>с</w:t>
      </w:r>
      <w:r w:rsidR="00181123" w:rsidRPr="008E67E6">
        <w:t xml:space="preserve"> «</w:t>
      </w:r>
      <w:r w:rsidR="00181123">
        <w:rPr>
          <w:lang w:val="en-US"/>
        </w:rPr>
        <w:t>R</w:t>
      </w:r>
      <w:r w:rsidR="00181123" w:rsidRPr="008E67E6">
        <w:t>0 (</w:t>
      </w:r>
      <w:r w:rsidR="00181123">
        <w:rPr>
          <w:lang w:val="en-US"/>
        </w:rPr>
        <w:t>Write</w:t>
      </w:r>
      <w:r w:rsidR="00181123" w:rsidRPr="008E67E6">
        <w:t>)»</w:t>
      </w:r>
      <w:r w:rsidRPr="008E67E6">
        <w:t>.</w:t>
      </w:r>
    </w:p>
    <w:p w14:paraId="28EB10D4" w14:textId="3A2B89FF" w:rsidR="000B6213" w:rsidRPr="007F4A4A" w:rsidRDefault="008E67E6" w:rsidP="00835CAC">
      <w:pPr>
        <w:pStyle w:val="tdorderedlistlevel2"/>
        <w:numPr>
          <w:ilvl w:val="0"/>
          <w:numId w:val="0"/>
        </w:numPr>
        <w:ind w:firstLine="709"/>
      </w:pPr>
      <w:r w:rsidRPr="007F4A4A">
        <w:t>5</w:t>
      </w:r>
      <w:r w:rsidR="00835CAC" w:rsidRPr="007F4A4A">
        <w:t xml:space="preserve">) </w:t>
      </w:r>
      <w:r w:rsidR="00835CAC">
        <w:t>Нажать</w:t>
      </w:r>
      <w:r w:rsidR="00835CAC" w:rsidRPr="007F4A4A">
        <w:t xml:space="preserve"> </w:t>
      </w:r>
      <w:r w:rsidR="00835CAC">
        <w:t>кнопку</w:t>
      </w:r>
      <w:r w:rsidR="00835CAC" w:rsidRPr="007F4A4A">
        <w:t xml:space="preserve"> «</w:t>
      </w:r>
      <w:r w:rsidR="00835CAC">
        <w:t>Развернуть</w:t>
      </w:r>
      <w:r w:rsidR="00835CAC" w:rsidRPr="007F4A4A">
        <w:t>»</w:t>
      </w:r>
    </w:p>
    <w:p w14:paraId="3B4C9F96" w14:textId="57F57A4E" w:rsidR="00835CAC" w:rsidRPr="009E5250" w:rsidRDefault="00835CAC" w:rsidP="00835CAC">
      <w:pPr>
        <w:pStyle w:val="tdorderedlistlevel2"/>
        <w:numPr>
          <w:ilvl w:val="0"/>
          <w:numId w:val="0"/>
        </w:numPr>
      </w:pPr>
      <w:r>
        <w:t xml:space="preserve">Добавление 1 регистра завершено, реле </w:t>
      </w:r>
      <w:r w:rsidR="00D42669">
        <w:rPr>
          <w:lang w:val="en-US"/>
        </w:rPr>
        <w:t>R</w:t>
      </w:r>
      <w:r w:rsidR="00D42669" w:rsidRPr="00D42669">
        <w:t xml:space="preserve">0 </w:t>
      </w:r>
      <w:r>
        <w:t xml:space="preserve">модуля </w:t>
      </w:r>
      <w:r>
        <w:rPr>
          <w:lang w:val="en-US"/>
        </w:rPr>
        <w:t>NLS</w:t>
      </w:r>
      <w:r w:rsidRPr="00D42669">
        <w:t>-8</w:t>
      </w:r>
      <w:r>
        <w:rPr>
          <w:lang w:val="en-US"/>
        </w:rPr>
        <w:t>R</w:t>
      </w:r>
      <w:r w:rsidRPr="00D42669">
        <w:t>-</w:t>
      </w:r>
      <w:r>
        <w:rPr>
          <w:lang w:val="en-US"/>
        </w:rPr>
        <w:t>Ethernet</w:t>
      </w:r>
      <w:r w:rsidRPr="00D42669">
        <w:t xml:space="preserve"> </w:t>
      </w:r>
      <w:r w:rsidR="00D42669">
        <w:t xml:space="preserve">можно управлять через интеграцию в </w:t>
      </w:r>
      <w:r w:rsidR="00D42669">
        <w:rPr>
          <w:lang w:val="en-US"/>
        </w:rPr>
        <w:t>Home</w:t>
      </w:r>
      <w:r w:rsidR="00D42669" w:rsidRPr="00D42669">
        <w:t xml:space="preserve"> </w:t>
      </w:r>
      <w:r w:rsidR="00D42669">
        <w:rPr>
          <w:lang w:val="en-US"/>
        </w:rPr>
        <w:t>Assistant</w:t>
      </w:r>
      <w:r w:rsidR="00D42669" w:rsidRPr="00D42669">
        <w:t xml:space="preserve">. </w:t>
      </w:r>
      <w:r w:rsidR="00D42669">
        <w:t>Добавление остальных регистров управления реле аналогично, меняется только адрес регистр</w:t>
      </w:r>
      <w:r w:rsidR="00EB2050">
        <w:t>а</w:t>
      </w:r>
      <w:r w:rsidR="00D42669">
        <w:t>.</w:t>
      </w:r>
    </w:p>
    <w:p w14:paraId="33057C3B" w14:textId="46C9C5FD" w:rsidR="0046520C" w:rsidRDefault="00E4128B" w:rsidP="00E4128B">
      <w:pPr>
        <w:pStyle w:val="tdorderedlistlevel2"/>
        <w:numPr>
          <w:ilvl w:val="0"/>
          <w:numId w:val="0"/>
        </w:numPr>
        <w:jc w:val="center"/>
        <w:rPr>
          <w:lang w:val="en-US"/>
        </w:rPr>
      </w:pPr>
      <w:r w:rsidRPr="00E4128B">
        <w:rPr>
          <w:noProof/>
        </w:rPr>
        <w:drawing>
          <wp:inline distT="0" distB="0" distL="0" distR="0" wp14:anchorId="45BD42EB" wp14:editId="2C86F68C">
            <wp:extent cx="2500884" cy="403989"/>
            <wp:effectExtent l="0" t="0" r="0" b="0"/>
            <wp:docPr id="10089029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90291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77014" cy="416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F0E5E" w14:textId="129A11E5" w:rsidR="0020698C" w:rsidRPr="00AD33F7" w:rsidRDefault="0020698C" w:rsidP="0020698C">
      <w:pPr>
        <w:pStyle w:val="af2"/>
      </w:pPr>
      <w:r w:rsidRPr="00245158">
        <w:t>Рис.</w:t>
      </w:r>
      <w:r w:rsidRPr="00A53AC2">
        <w:t xml:space="preserve"> </w:t>
      </w:r>
      <w:r>
        <w:rPr>
          <w:lang w:val="en-US"/>
        </w:rPr>
        <w:fldChar w:fldCharType="begin"/>
      </w:r>
      <w:r w:rsidRPr="00A53AC2">
        <w:instrText xml:space="preserve"> </w:instrText>
      </w:r>
      <w:r>
        <w:rPr>
          <w:lang w:val="en-US"/>
        </w:rPr>
        <w:instrText>SEQ</w:instrText>
      </w:r>
      <w:r w:rsidRPr="00A53AC2">
        <w:instrText xml:space="preserve"> Рисунок \* </w:instrText>
      </w:r>
      <w:r>
        <w:rPr>
          <w:lang w:val="en-US"/>
        </w:rPr>
        <w:instrText>ARABIC</w:instrText>
      </w:r>
      <w:r w:rsidRPr="00A53AC2">
        <w:instrText xml:space="preserve"> </w:instrText>
      </w:r>
      <w:r>
        <w:rPr>
          <w:lang w:val="en-US"/>
        </w:rPr>
        <w:fldChar w:fldCharType="separate"/>
      </w:r>
      <w:r w:rsidRPr="00A53AC2">
        <w:rPr>
          <w:noProof/>
        </w:rPr>
        <w:t>10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AD33F7">
        <w:t xml:space="preserve">Соединение узла для интеграции с </w:t>
      </w:r>
      <w:r w:rsidR="00AD33F7">
        <w:rPr>
          <w:lang w:val="en-US"/>
        </w:rPr>
        <w:t>Home</w:t>
      </w:r>
      <w:r w:rsidR="00AD33F7" w:rsidRPr="00AD33F7">
        <w:t xml:space="preserve"> </w:t>
      </w:r>
      <w:r w:rsidR="00AD33F7">
        <w:rPr>
          <w:lang w:val="en-US"/>
        </w:rPr>
        <w:t>Assistant</w:t>
      </w:r>
      <w:r w:rsidR="00AD33F7" w:rsidRPr="00AD33F7">
        <w:t xml:space="preserve"> </w:t>
      </w:r>
      <w:r w:rsidR="00AD33F7">
        <w:t xml:space="preserve">и узла для отправки </w:t>
      </w:r>
      <w:r w:rsidR="00AD33F7">
        <w:rPr>
          <w:lang w:val="en-US"/>
        </w:rPr>
        <w:t>Modbus</w:t>
      </w:r>
      <w:r w:rsidR="00AD33F7" w:rsidRPr="00AD33F7">
        <w:t xml:space="preserve"> </w:t>
      </w:r>
      <w:r w:rsidR="00AD33F7">
        <w:t>команды</w:t>
      </w:r>
    </w:p>
    <w:p w14:paraId="736CE241" w14:textId="226F3EF5" w:rsidR="0046520C" w:rsidRPr="00460527" w:rsidRDefault="0046520C" w:rsidP="0046520C">
      <w:pPr>
        <w:pStyle w:val="tdorderedlistlevel1"/>
        <w:numPr>
          <w:ilvl w:val="0"/>
          <w:numId w:val="0"/>
        </w:numPr>
        <w:rPr>
          <w:b/>
          <w:bCs/>
        </w:rPr>
      </w:pPr>
      <w:r w:rsidRPr="00460527">
        <w:rPr>
          <w:b/>
          <w:bCs/>
        </w:rPr>
        <w:t xml:space="preserve">Добавление </w:t>
      </w:r>
      <w:r w:rsidR="00464ABC">
        <w:rPr>
          <w:b/>
          <w:bCs/>
        </w:rPr>
        <w:t xml:space="preserve">записи </w:t>
      </w:r>
      <w:r w:rsidRPr="00460527">
        <w:rPr>
          <w:b/>
          <w:bCs/>
        </w:rPr>
        <w:t>1 регистра устройства NLS-</w:t>
      </w:r>
      <w:r w:rsidR="008D5D65" w:rsidRPr="008D5D65">
        <w:rPr>
          <w:b/>
          <w:bCs/>
        </w:rPr>
        <w:t>4</w:t>
      </w:r>
      <w:r w:rsidR="008D5D65">
        <w:rPr>
          <w:b/>
          <w:bCs/>
          <w:lang w:val="en-US"/>
        </w:rPr>
        <w:t>AO</w:t>
      </w:r>
      <w:r w:rsidRPr="0046520C">
        <w:rPr>
          <w:b/>
          <w:bCs/>
        </w:rPr>
        <w:t xml:space="preserve"> (</w:t>
      </w:r>
      <w:r>
        <w:rPr>
          <w:b/>
          <w:bCs/>
          <w:lang w:val="en-US"/>
        </w:rPr>
        <w:t>Modbus</w:t>
      </w:r>
      <w:r w:rsidRPr="0046520C">
        <w:rPr>
          <w:b/>
          <w:bCs/>
        </w:rPr>
        <w:t xml:space="preserve"> </w:t>
      </w:r>
      <w:r w:rsidR="008D5D65">
        <w:rPr>
          <w:b/>
          <w:bCs/>
          <w:lang w:val="en-US"/>
        </w:rPr>
        <w:t>RTU</w:t>
      </w:r>
      <w:r w:rsidRPr="0046520C">
        <w:rPr>
          <w:b/>
          <w:bCs/>
        </w:rPr>
        <w:t>)</w:t>
      </w:r>
      <w:r w:rsidRPr="00460527">
        <w:rPr>
          <w:b/>
          <w:bCs/>
        </w:rPr>
        <w:t>:</w:t>
      </w:r>
    </w:p>
    <w:p w14:paraId="454CC368" w14:textId="78A60A2F" w:rsidR="008D5D65" w:rsidRDefault="007911FE" w:rsidP="008D5D65">
      <w:pPr>
        <w:pStyle w:val="tdorderedlistlevel2"/>
        <w:numPr>
          <w:ilvl w:val="0"/>
          <w:numId w:val="0"/>
        </w:numPr>
        <w:ind w:firstLine="709"/>
      </w:pPr>
      <w:r w:rsidRPr="007911FE">
        <w:t>1</w:t>
      </w:r>
      <w:r w:rsidR="008D5D65" w:rsidRPr="008D5D65">
        <w:t xml:space="preserve">) </w:t>
      </w:r>
      <w:r w:rsidR="008D5D65">
        <w:t xml:space="preserve">Открыть в браузере страницу </w:t>
      </w:r>
      <w:r w:rsidR="008D5D65">
        <w:rPr>
          <w:lang w:val="en-US"/>
        </w:rPr>
        <w:t>Node</w:t>
      </w:r>
      <w:r w:rsidR="008D5D65" w:rsidRPr="004E3B61">
        <w:t>-</w:t>
      </w:r>
      <w:r w:rsidR="008D5D65">
        <w:rPr>
          <w:lang w:val="en-US"/>
        </w:rPr>
        <w:t>RED</w:t>
      </w:r>
      <w:r w:rsidR="008D5D65">
        <w:t xml:space="preserve"> по ссылке </w:t>
      </w:r>
      <w:r w:rsidR="008D5D65" w:rsidRPr="004E3B61">
        <w:t>http:/</w:t>
      </w:r>
      <w:proofErr w:type="gramStart"/>
      <w:r w:rsidR="008D5D65" w:rsidRPr="004E3B61">
        <w:t>/[</w:t>
      </w:r>
      <w:proofErr w:type="gramEnd"/>
      <w:r w:rsidR="008D5D65" w:rsidRPr="004E3B61">
        <w:rPr>
          <w:lang w:val="en-US"/>
        </w:rPr>
        <w:t>IP</w:t>
      </w:r>
      <w:r w:rsidR="008D5D65" w:rsidRPr="004E3B61">
        <w:t xml:space="preserve"> шлюза]:1880</w:t>
      </w:r>
      <w:r w:rsidR="008D5D65" w:rsidRPr="000B0A73">
        <w:t>/</w:t>
      </w:r>
    </w:p>
    <w:p w14:paraId="2CF159A7" w14:textId="0F26F885" w:rsidR="008D5D65" w:rsidRDefault="007911FE" w:rsidP="008D5D65">
      <w:pPr>
        <w:pStyle w:val="tdorderedlistlevel2"/>
        <w:numPr>
          <w:ilvl w:val="0"/>
          <w:numId w:val="0"/>
        </w:numPr>
        <w:ind w:firstLine="709"/>
      </w:pPr>
      <w:r w:rsidRPr="007911FE">
        <w:t>2</w:t>
      </w:r>
      <w:r w:rsidR="008D5D65" w:rsidRPr="008D5D65">
        <w:t xml:space="preserve">) </w:t>
      </w:r>
      <w:r w:rsidR="008D5D65">
        <w:t>Создать новый поток, добавить в него узел «</w:t>
      </w:r>
      <w:r w:rsidR="009E5250">
        <w:rPr>
          <w:lang w:val="en-US"/>
        </w:rPr>
        <w:t>number</w:t>
      </w:r>
      <w:r w:rsidR="008D5D65">
        <w:t>»</w:t>
      </w:r>
      <w:r w:rsidR="008D5D65" w:rsidRPr="007343FF">
        <w:t xml:space="preserve"> </w:t>
      </w:r>
      <w:r w:rsidR="008D5D65">
        <w:t>из «</w:t>
      </w:r>
      <w:r w:rsidR="008D5D65">
        <w:rPr>
          <w:lang w:val="en-US"/>
        </w:rPr>
        <w:t>home</w:t>
      </w:r>
      <w:r w:rsidR="008D5D65" w:rsidRPr="007343FF">
        <w:t xml:space="preserve"> </w:t>
      </w:r>
      <w:r w:rsidR="008D5D65">
        <w:rPr>
          <w:lang w:val="en-US"/>
        </w:rPr>
        <w:t>assistant</w:t>
      </w:r>
      <w:r w:rsidR="008D5D65" w:rsidRPr="007343FF">
        <w:t xml:space="preserve"> </w:t>
      </w:r>
      <w:r w:rsidR="008D5D65">
        <w:rPr>
          <w:lang w:val="en-US"/>
        </w:rPr>
        <w:t>entities</w:t>
      </w:r>
      <w:r w:rsidR="008D5D65">
        <w:t>»</w:t>
      </w:r>
      <w:r w:rsidR="008D5D65" w:rsidRPr="00726D00">
        <w:t xml:space="preserve">, </w:t>
      </w:r>
      <w:r w:rsidR="008D5D65">
        <w:t>кликнуть по нему 2 раза.</w:t>
      </w:r>
    </w:p>
    <w:p w14:paraId="42093296" w14:textId="015DD5C6" w:rsidR="008D5D65" w:rsidRPr="007F4A4A" w:rsidRDefault="007911FE" w:rsidP="008D5D65">
      <w:pPr>
        <w:pStyle w:val="tdorderedlistlevel2"/>
        <w:numPr>
          <w:ilvl w:val="0"/>
          <w:numId w:val="0"/>
        </w:numPr>
        <w:ind w:firstLine="709"/>
      </w:pPr>
      <w:r w:rsidRPr="007911FE">
        <w:lastRenderedPageBreak/>
        <w:t>3</w:t>
      </w:r>
      <w:r w:rsidR="008D5D65" w:rsidRPr="008D5D65">
        <w:t xml:space="preserve">) </w:t>
      </w:r>
      <w:r w:rsidR="008D5D65">
        <w:t xml:space="preserve">В окне «Изменить узел </w:t>
      </w:r>
      <w:r w:rsidR="009E5250">
        <w:rPr>
          <w:lang w:val="en-US"/>
        </w:rPr>
        <w:t>number</w:t>
      </w:r>
      <w:r w:rsidR="008D5D65">
        <w:t>»</w:t>
      </w:r>
      <w:r w:rsidR="008D5D65" w:rsidRPr="00726D00">
        <w:t xml:space="preserve"> </w:t>
      </w:r>
      <w:r w:rsidR="008D5D65">
        <w:t>задать имя «</w:t>
      </w:r>
      <w:r w:rsidR="009E5250">
        <w:rPr>
          <w:lang w:val="en-US"/>
        </w:rPr>
        <w:t>AO</w:t>
      </w:r>
      <w:r w:rsidR="008D5D65" w:rsidRPr="00726D00">
        <w:t>0</w:t>
      </w:r>
      <w:r w:rsidR="008D5D65">
        <w:t>»</w:t>
      </w:r>
      <w:r w:rsidR="008D5D65" w:rsidRPr="00726D00">
        <w:t xml:space="preserve">, </w:t>
      </w:r>
      <w:r w:rsidR="008D5D65">
        <w:t xml:space="preserve">нажать на кнопку с </w:t>
      </w:r>
      <w:r w:rsidR="008D5D65" w:rsidRPr="00726D00">
        <w:t>“</w:t>
      </w:r>
      <w:r w:rsidR="008D5D65">
        <w:t>плюсом</w:t>
      </w:r>
      <w:r w:rsidR="008D5D65" w:rsidRPr="00726D00">
        <w:t xml:space="preserve">” </w:t>
      </w:r>
      <w:r w:rsidR="008D5D65">
        <w:t>рядом с «</w:t>
      </w:r>
      <w:r w:rsidR="008D5D65">
        <w:rPr>
          <w:lang w:val="en-US"/>
        </w:rPr>
        <w:t>Entity</w:t>
      </w:r>
      <w:r w:rsidR="008D5D65" w:rsidRPr="00726D00">
        <w:t xml:space="preserve"> </w:t>
      </w:r>
      <w:r w:rsidR="008D5D65">
        <w:rPr>
          <w:lang w:val="en-US"/>
        </w:rPr>
        <w:t>config</w:t>
      </w:r>
      <w:r w:rsidR="008D5D65">
        <w:t>»</w:t>
      </w:r>
      <w:r w:rsidR="008D5D65" w:rsidRPr="00D24AD8">
        <w:t>.</w:t>
      </w:r>
    </w:p>
    <w:p w14:paraId="2DD64D9D" w14:textId="589B592E" w:rsidR="005F25F1" w:rsidRDefault="005F25F1" w:rsidP="005F25F1">
      <w:pPr>
        <w:pStyle w:val="tdorderedlistlevel2"/>
        <w:numPr>
          <w:ilvl w:val="0"/>
          <w:numId w:val="0"/>
        </w:numPr>
        <w:ind w:firstLine="709"/>
        <w:jc w:val="center"/>
        <w:rPr>
          <w:lang w:val="en-US"/>
        </w:rPr>
      </w:pPr>
      <w:r w:rsidRPr="005F25F1">
        <w:rPr>
          <w:noProof/>
          <w:lang w:val="en-US"/>
        </w:rPr>
        <w:drawing>
          <wp:inline distT="0" distB="0" distL="0" distR="0" wp14:anchorId="5AB91127" wp14:editId="7CEEC985">
            <wp:extent cx="2468880" cy="2645008"/>
            <wp:effectExtent l="0" t="0" r="7620" b="3175"/>
            <wp:docPr id="16118694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86947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77633" cy="2654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26EA0" w14:textId="02D990F7" w:rsidR="0020698C" w:rsidRPr="00A53AC2" w:rsidRDefault="0020698C" w:rsidP="0020698C">
      <w:pPr>
        <w:pStyle w:val="af2"/>
      </w:pPr>
      <w:r w:rsidRPr="00245158">
        <w:t>Рис.</w:t>
      </w:r>
      <w:r w:rsidRPr="00A53AC2">
        <w:t xml:space="preserve"> </w:t>
      </w:r>
      <w:r>
        <w:rPr>
          <w:lang w:val="en-US"/>
        </w:rPr>
        <w:fldChar w:fldCharType="begin"/>
      </w:r>
      <w:r w:rsidRPr="00A53AC2">
        <w:instrText xml:space="preserve"> </w:instrText>
      </w:r>
      <w:r>
        <w:rPr>
          <w:lang w:val="en-US"/>
        </w:rPr>
        <w:instrText>SEQ</w:instrText>
      </w:r>
      <w:r w:rsidRPr="00A53AC2">
        <w:instrText xml:space="preserve"> Рисунок \* </w:instrText>
      </w:r>
      <w:r>
        <w:rPr>
          <w:lang w:val="en-US"/>
        </w:rPr>
        <w:instrText>ARABIC</w:instrText>
      </w:r>
      <w:r w:rsidRPr="00A53AC2">
        <w:instrText xml:space="preserve"> </w:instrText>
      </w:r>
      <w:r>
        <w:rPr>
          <w:lang w:val="en-US"/>
        </w:rPr>
        <w:fldChar w:fldCharType="separate"/>
      </w:r>
      <w:r w:rsidRPr="00A53AC2">
        <w:rPr>
          <w:noProof/>
        </w:rPr>
        <w:t>11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9731C6">
        <w:t xml:space="preserve">Окно настройки узла </w:t>
      </w:r>
      <w:r w:rsidR="009731C6">
        <w:rPr>
          <w:lang w:val="en-US"/>
        </w:rPr>
        <w:t>number</w:t>
      </w:r>
      <w:r w:rsidR="009731C6" w:rsidRPr="0018562D">
        <w:t xml:space="preserve"> </w:t>
      </w:r>
      <w:r w:rsidR="009731C6">
        <w:t xml:space="preserve">для </w:t>
      </w:r>
      <w:r w:rsidR="009731C6">
        <w:rPr>
          <w:lang w:val="en-US"/>
        </w:rPr>
        <w:t>AO</w:t>
      </w:r>
      <w:r w:rsidR="009731C6" w:rsidRPr="0018562D">
        <w:t>0</w:t>
      </w:r>
      <w:r w:rsidR="009731C6">
        <w:t xml:space="preserve"> для создания сущности в </w:t>
      </w:r>
      <w:r w:rsidR="009731C6">
        <w:rPr>
          <w:lang w:val="en-US"/>
        </w:rPr>
        <w:t>Home</w:t>
      </w:r>
      <w:r w:rsidR="009731C6" w:rsidRPr="007E18DD">
        <w:t xml:space="preserve"> </w:t>
      </w:r>
      <w:r w:rsidR="009731C6">
        <w:rPr>
          <w:lang w:val="en-US"/>
        </w:rPr>
        <w:t>Assistant</w:t>
      </w:r>
    </w:p>
    <w:p w14:paraId="75E672F0" w14:textId="08A29B2B" w:rsidR="008D5D65" w:rsidRPr="00D24AD8" w:rsidRDefault="007911FE" w:rsidP="008D5D65">
      <w:pPr>
        <w:pStyle w:val="tdorderedlistlevel2"/>
        <w:numPr>
          <w:ilvl w:val="0"/>
          <w:numId w:val="0"/>
        </w:numPr>
        <w:ind w:firstLine="709"/>
      </w:pPr>
      <w:r w:rsidRPr="007911FE">
        <w:t>4</w:t>
      </w:r>
      <w:r w:rsidR="008D5D65" w:rsidRPr="008D5D65">
        <w:t xml:space="preserve">) </w:t>
      </w:r>
      <w:r w:rsidR="008D5D65">
        <w:t xml:space="preserve">В окне «Добавить новый конфиг узел </w:t>
      </w:r>
      <w:r w:rsidR="008D5D65">
        <w:rPr>
          <w:lang w:val="en-US"/>
        </w:rPr>
        <w:t>ha</w:t>
      </w:r>
      <w:r w:rsidR="008D5D65" w:rsidRPr="00D24AD8">
        <w:t>-</w:t>
      </w:r>
      <w:r w:rsidR="008D5D65">
        <w:rPr>
          <w:lang w:val="en-US"/>
        </w:rPr>
        <w:t>entity</w:t>
      </w:r>
      <w:r w:rsidR="008D5D65" w:rsidRPr="00D24AD8">
        <w:t>-</w:t>
      </w:r>
      <w:r w:rsidR="008D5D65">
        <w:rPr>
          <w:lang w:val="en-US"/>
        </w:rPr>
        <w:t>config</w:t>
      </w:r>
      <w:r w:rsidR="008D5D65">
        <w:t>»</w:t>
      </w:r>
      <w:r w:rsidR="008D5D65" w:rsidRPr="00D24AD8">
        <w:t>:</w:t>
      </w:r>
    </w:p>
    <w:p w14:paraId="24D46836" w14:textId="5E5824B6" w:rsidR="008D5D65" w:rsidRPr="00AB4F9A" w:rsidRDefault="008D5D65" w:rsidP="008D5D65">
      <w:pPr>
        <w:pStyle w:val="tdorderedlistlevel2"/>
        <w:numPr>
          <w:ilvl w:val="0"/>
          <w:numId w:val="0"/>
        </w:numPr>
      </w:pPr>
      <w:r>
        <w:t>в поле «</w:t>
      </w:r>
      <w:r>
        <w:rPr>
          <w:lang w:val="en-US"/>
        </w:rPr>
        <w:t>Name</w:t>
      </w:r>
      <w:r>
        <w:t>»</w:t>
      </w:r>
      <w:r w:rsidRPr="00D24AD8">
        <w:t xml:space="preserve"> </w:t>
      </w:r>
      <w:r>
        <w:t>задать «</w:t>
      </w:r>
      <w:r w:rsidR="00BF7DB7">
        <w:rPr>
          <w:lang w:val="en-US"/>
        </w:rPr>
        <w:t>AO</w:t>
      </w:r>
      <w:r w:rsidRPr="00726D00">
        <w:t>0</w:t>
      </w:r>
      <w:r>
        <w:t>»</w:t>
      </w:r>
      <w:r w:rsidRPr="00AB4F9A">
        <w:t>;</w:t>
      </w:r>
    </w:p>
    <w:p w14:paraId="03AE9F63" w14:textId="4C20C727" w:rsidR="008D5D65" w:rsidRPr="00AB4F9A" w:rsidRDefault="008D5D65" w:rsidP="008D5D65">
      <w:pPr>
        <w:pStyle w:val="tdorderedlistlevel2"/>
        <w:numPr>
          <w:ilvl w:val="0"/>
          <w:numId w:val="0"/>
        </w:numPr>
      </w:pPr>
      <w:r>
        <w:t>в поле «</w:t>
      </w:r>
      <w:r>
        <w:rPr>
          <w:lang w:val="en-US"/>
        </w:rPr>
        <w:t>Friendly</w:t>
      </w:r>
      <w:r w:rsidRPr="00D24AD8">
        <w:t xml:space="preserve"> </w:t>
      </w:r>
      <w:r>
        <w:rPr>
          <w:lang w:val="en-US"/>
        </w:rPr>
        <w:t>name</w:t>
      </w:r>
      <w:r>
        <w:t>»</w:t>
      </w:r>
      <w:r w:rsidRPr="00D24AD8">
        <w:t xml:space="preserve"> </w:t>
      </w:r>
      <w:r>
        <w:t>задать «</w:t>
      </w:r>
      <w:r w:rsidR="00BF7DB7">
        <w:rPr>
          <w:lang w:val="en-US"/>
        </w:rPr>
        <w:t>AO</w:t>
      </w:r>
      <w:r w:rsidRPr="00726D00">
        <w:t>0</w:t>
      </w:r>
      <w:r>
        <w:t>»</w:t>
      </w:r>
      <w:r w:rsidRPr="00AB4F9A">
        <w:t>;</w:t>
      </w:r>
    </w:p>
    <w:p w14:paraId="5D253C2E" w14:textId="0975B728" w:rsidR="008D5D65" w:rsidRPr="00AB4F9A" w:rsidRDefault="008D5D65" w:rsidP="008D5D65">
      <w:pPr>
        <w:pStyle w:val="tdorderedlistlevel2"/>
        <w:numPr>
          <w:ilvl w:val="0"/>
          <w:numId w:val="0"/>
        </w:numPr>
      </w:pPr>
      <w:r>
        <w:t>в выпадающем списке «</w:t>
      </w:r>
      <w:r>
        <w:rPr>
          <w:lang w:val="en-US"/>
        </w:rPr>
        <w:t>Category</w:t>
      </w:r>
      <w:r>
        <w:t>»</w:t>
      </w:r>
      <w:r w:rsidRPr="00D24AD8">
        <w:t xml:space="preserve"> </w:t>
      </w:r>
      <w:r>
        <w:t>выбрать «</w:t>
      </w:r>
      <w:r w:rsidR="00BF7DB7">
        <w:rPr>
          <w:lang w:val="en-US"/>
        </w:rPr>
        <w:t>config</w:t>
      </w:r>
      <w:r>
        <w:t>»</w:t>
      </w:r>
      <w:r w:rsidRPr="00AB4F9A">
        <w:t>;</w:t>
      </w:r>
    </w:p>
    <w:p w14:paraId="788298C9" w14:textId="1DDC6BA0" w:rsidR="008D5D65" w:rsidRPr="000951A4" w:rsidRDefault="008D5D65" w:rsidP="008D5D65">
      <w:pPr>
        <w:pStyle w:val="tdorderedlistlevel2"/>
        <w:numPr>
          <w:ilvl w:val="0"/>
          <w:numId w:val="0"/>
        </w:numPr>
      </w:pPr>
      <w:r>
        <w:t>в выпадающем списке «</w:t>
      </w:r>
      <w:r>
        <w:rPr>
          <w:lang w:val="en-US"/>
        </w:rPr>
        <w:t>Device</w:t>
      </w:r>
      <w:r w:rsidRPr="00D24AD8">
        <w:t xml:space="preserve"> </w:t>
      </w:r>
      <w:r>
        <w:rPr>
          <w:lang w:val="en-US"/>
        </w:rPr>
        <w:t>class</w:t>
      </w:r>
      <w:r>
        <w:t>»</w:t>
      </w:r>
      <w:r w:rsidRPr="00D24AD8">
        <w:t xml:space="preserve"> </w:t>
      </w:r>
      <w:r>
        <w:t>выбрать «</w:t>
      </w:r>
      <w:r w:rsidR="00464ABC">
        <w:rPr>
          <w:lang w:val="en-US"/>
        </w:rPr>
        <w:t>current</w:t>
      </w:r>
      <w:r>
        <w:t>»</w:t>
      </w:r>
      <w:r w:rsidRPr="00970E5F">
        <w:t>;</w:t>
      </w:r>
    </w:p>
    <w:p w14:paraId="37C36D1D" w14:textId="246A02C0" w:rsidR="00464ABC" w:rsidRPr="000951A4" w:rsidRDefault="00464ABC" w:rsidP="008D5D65">
      <w:pPr>
        <w:pStyle w:val="tdorderedlistlevel2"/>
        <w:numPr>
          <w:ilvl w:val="0"/>
          <w:numId w:val="0"/>
        </w:numPr>
      </w:pPr>
      <w:r>
        <w:t>в</w:t>
      </w:r>
      <w:r w:rsidRPr="000951A4">
        <w:t xml:space="preserve"> </w:t>
      </w:r>
      <w:r>
        <w:t>выпадающем</w:t>
      </w:r>
      <w:r w:rsidRPr="000951A4">
        <w:t xml:space="preserve"> </w:t>
      </w:r>
      <w:r>
        <w:t>списке</w:t>
      </w:r>
      <w:r w:rsidRPr="000951A4">
        <w:t xml:space="preserve"> «</w:t>
      </w:r>
      <w:r w:rsidR="005B2BD3" w:rsidRPr="005B2BD3">
        <w:rPr>
          <w:lang w:val="en-US"/>
        </w:rPr>
        <w:t>Unit</w:t>
      </w:r>
      <w:r w:rsidR="005B2BD3" w:rsidRPr="000951A4">
        <w:t xml:space="preserve"> </w:t>
      </w:r>
      <w:r w:rsidR="005B2BD3" w:rsidRPr="005B2BD3">
        <w:rPr>
          <w:lang w:val="en-US"/>
        </w:rPr>
        <w:t>of</w:t>
      </w:r>
      <w:r w:rsidR="005B2BD3" w:rsidRPr="000951A4">
        <w:t xml:space="preserve"> </w:t>
      </w:r>
      <w:r w:rsidR="005B2BD3" w:rsidRPr="005B2BD3">
        <w:rPr>
          <w:lang w:val="en-US"/>
        </w:rPr>
        <w:t>measurement</w:t>
      </w:r>
      <w:r w:rsidRPr="000951A4">
        <w:t xml:space="preserve">» </w:t>
      </w:r>
      <w:r>
        <w:t>выбрать</w:t>
      </w:r>
      <w:r w:rsidRPr="000951A4">
        <w:t xml:space="preserve"> «</w:t>
      </w:r>
      <w:r w:rsidR="005B2BD3">
        <w:rPr>
          <w:lang w:val="en-US"/>
        </w:rPr>
        <w:t>A</w:t>
      </w:r>
      <w:r w:rsidRPr="000951A4">
        <w:t>»;</w:t>
      </w:r>
    </w:p>
    <w:p w14:paraId="0F5D0CDA" w14:textId="7F0BD3DE" w:rsidR="005B2BD3" w:rsidRPr="005B2BD3" w:rsidRDefault="005B2BD3" w:rsidP="008D5D65">
      <w:pPr>
        <w:pStyle w:val="tdorderedlistlevel2"/>
        <w:numPr>
          <w:ilvl w:val="0"/>
          <w:numId w:val="0"/>
        </w:numPr>
      </w:pPr>
      <w:r>
        <w:t>в поле «</w:t>
      </w:r>
      <w:proofErr w:type="spellStart"/>
      <w:r w:rsidRPr="005B2BD3">
        <w:t>Min</w:t>
      </w:r>
      <w:proofErr w:type="spellEnd"/>
      <w:r w:rsidRPr="005B2BD3">
        <w:t xml:space="preserve"> </w:t>
      </w:r>
      <w:proofErr w:type="spellStart"/>
      <w:r w:rsidRPr="005B2BD3">
        <w:t>value</w:t>
      </w:r>
      <w:proofErr w:type="spellEnd"/>
      <w:r>
        <w:t>»</w:t>
      </w:r>
      <w:r w:rsidRPr="00D24AD8">
        <w:t xml:space="preserve"> </w:t>
      </w:r>
      <w:r>
        <w:t>задать «</w:t>
      </w:r>
      <w:r w:rsidRPr="00726D00">
        <w:t>0</w:t>
      </w:r>
      <w:r>
        <w:t>»</w:t>
      </w:r>
      <w:r w:rsidRPr="00AB4F9A">
        <w:t>;</w:t>
      </w:r>
    </w:p>
    <w:p w14:paraId="2851CC57" w14:textId="1734155B" w:rsidR="005B2BD3" w:rsidRPr="000951A4" w:rsidRDefault="005B2BD3" w:rsidP="008D5D65">
      <w:pPr>
        <w:pStyle w:val="tdorderedlistlevel2"/>
        <w:numPr>
          <w:ilvl w:val="0"/>
          <w:numId w:val="0"/>
        </w:numPr>
      </w:pPr>
      <w:r>
        <w:t>в поле «</w:t>
      </w:r>
      <w:r w:rsidRPr="005B2BD3">
        <w:t xml:space="preserve">Max </w:t>
      </w:r>
      <w:proofErr w:type="spellStart"/>
      <w:r w:rsidRPr="005B2BD3">
        <w:t>value</w:t>
      </w:r>
      <w:proofErr w:type="spellEnd"/>
      <w:r>
        <w:t>»</w:t>
      </w:r>
      <w:r w:rsidRPr="00D24AD8">
        <w:t xml:space="preserve"> </w:t>
      </w:r>
      <w:r>
        <w:t>задать «</w:t>
      </w:r>
      <w:r w:rsidRPr="005B2BD3">
        <w:t>24000</w:t>
      </w:r>
      <w:r>
        <w:t>»</w:t>
      </w:r>
      <w:r w:rsidRPr="00AB4F9A">
        <w:t>;</w:t>
      </w:r>
    </w:p>
    <w:p w14:paraId="479C9B84" w14:textId="74E2C1D9" w:rsidR="005B2BD3" w:rsidRPr="000951A4" w:rsidRDefault="005B2BD3" w:rsidP="008D5D65">
      <w:pPr>
        <w:pStyle w:val="tdorderedlistlevel2"/>
        <w:numPr>
          <w:ilvl w:val="0"/>
          <w:numId w:val="0"/>
        </w:numPr>
      </w:pPr>
      <w:r>
        <w:t>в поле «</w:t>
      </w:r>
      <w:r w:rsidRPr="005B2BD3">
        <w:t>Step</w:t>
      </w:r>
      <w:r>
        <w:t>»</w:t>
      </w:r>
      <w:r w:rsidRPr="00D24AD8">
        <w:t xml:space="preserve"> </w:t>
      </w:r>
      <w:r>
        <w:t>задать «</w:t>
      </w:r>
      <w:r w:rsidRPr="000951A4">
        <w:t>1</w:t>
      </w:r>
      <w:r>
        <w:t>»</w:t>
      </w:r>
      <w:r w:rsidRPr="00AB4F9A">
        <w:t>;</w:t>
      </w:r>
    </w:p>
    <w:p w14:paraId="19EE7F44" w14:textId="3B73CE2C" w:rsidR="005B2BD3" w:rsidRPr="005B2BD3" w:rsidRDefault="005B2BD3" w:rsidP="008D5D65">
      <w:pPr>
        <w:pStyle w:val="tdorderedlistlevel2"/>
        <w:numPr>
          <w:ilvl w:val="0"/>
          <w:numId w:val="0"/>
        </w:numPr>
      </w:pPr>
      <w:r>
        <w:t>в</w:t>
      </w:r>
      <w:r w:rsidRPr="005B2BD3">
        <w:t xml:space="preserve"> </w:t>
      </w:r>
      <w:r>
        <w:t>выпадающем</w:t>
      </w:r>
      <w:r w:rsidRPr="005B2BD3">
        <w:t xml:space="preserve"> </w:t>
      </w:r>
      <w:r>
        <w:t>списке</w:t>
      </w:r>
      <w:r w:rsidRPr="005B2BD3">
        <w:t xml:space="preserve"> «Mode» </w:t>
      </w:r>
      <w:r>
        <w:t>выбрать</w:t>
      </w:r>
      <w:r w:rsidRPr="005B2BD3">
        <w:t xml:space="preserve"> «</w:t>
      </w:r>
      <w:r>
        <w:rPr>
          <w:lang w:val="en-US"/>
        </w:rPr>
        <w:t>slider</w:t>
      </w:r>
      <w:r w:rsidRPr="005B2BD3">
        <w:t>»;</w:t>
      </w:r>
    </w:p>
    <w:p w14:paraId="452C3C53" w14:textId="203BF3C2" w:rsidR="008D5D65" w:rsidRPr="00850CD2" w:rsidRDefault="008D5D65" w:rsidP="008D5D65">
      <w:pPr>
        <w:pStyle w:val="tdorderedlistlevel2"/>
        <w:numPr>
          <w:ilvl w:val="0"/>
          <w:numId w:val="0"/>
        </w:numPr>
      </w:pPr>
      <w:r>
        <w:t xml:space="preserve">нажать на кнопку с </w:t>
      </w:r>
      <w:r w:rsidRPr="00726D00">
        <w:t>“</w:t>
      </w:r>
      <w:r>
        <w:t>плюсом</w:t>
      </w:r>
      <w:r w:rsidRPr="00726D00">
        <w:t xml:space="preserve">” </w:t>
      </w:r>
      <w:r>
        <w:t>рядом с «</w:t>
      </w:r>
      <w:r>
        <w:rPr>
          <w:lang w:val="en-US"/>
        </w:rPr>
        <w:t>Device</w:t>
      </w:r>
      <w:r>
        <w:t>»</w:t>
      </w:r>
      <w:r w:rsidRPr="00850CD2">
        <w:t xml:space="preserve">, </w:t>
      </w:r>
      <w:r>
        <w:t>задать имя девайсу «</w:t>
      </w:r>
      <w:r>
        <w:rPr>
          <w:lang w:val="en-US"/>
        </w:rPr>
        <w:t>NLS</w:t>
      </w:r>
      <w:r w:rsidRPr="0028113F">
        <w:t>-</w:t>
      </w:r>
      <w:r w:rsidR="005B2BD3" w:rsidRPr="005B2BD3">
        <w:t>4</w:t>
      </w:r>
      <w:r w:rsidR="005B2BD3">
        <w:rPr>
          <w:lang w:val="en-US"/>
        </w:rPr>
        <w:t>AO</w:t>
      </w:r>
      <w:r>
        <w:t>» и нажать кнопку «Добавить»</w:t>
      </w:r>
      <w:r w:rsidRPr="00850CD2">
        <w:t>;</w:t>
      </w:r>
    </w:p>
    <w:p w14:paraId="4D1305CE" w14:textId="31029216" w:rsidR="008D5D65" w:rsidRPr="007F4A4A" w:rsidRDefault="008D5D65" w:rsidP="008D5D65">
      <w:pPr>
        <w:pStyle w:val="tdorderedlistlevel2"/>
        <w:numPr>
          <w:ilvl w:val="0"/>
          <w:numId w:val="0"/>
        </w:numPr>
      </w:pPr>
      <w:r>
        <w:lastRenderedPageBreak/>
        <w:t xml:space="preserve">нажать на кнопку с </w:t>
      </w:r>
      <w:r w:rsidRPr="00726D00">
        <w:t>“</w:t>
      </w:r>
      <w:r>
        <w:t>плюсом</w:t>
      </w:r>
      <w:r w:rsidRPr="00726D00">
        <w:t xml:space="preserve">” </w:t>
      </w:r>
      <w:r>
        <w:t>рядом с «</w:t>
      </w:r>
      <w:r>
        <w:rPr>
          <w:lang w:val="en-US"/>
        </w:rPr>
        <w:t>Server</w:t>
      </w:r>
      <w:r>
        <w:t>»</w:t>
      </w:r>
      <w:r w:rsidR="009731C6" w:rsidRPr="009731C6">
        <w:t xml:space="preserve"> </w:t>
      </w:r>
      <w:r w:rsidR="009731C6">
        <w:t>или выбрать ранее добавленный на прошлом узле</w:t>
      </w:r>
      <w:r w:rsidRPr="00850CD2">
        <w:t>.</w:t>
      </w:r>
    </w:p>
    <w:p w14:paraId="30B3D96E" w14:textId="75EF414E" w:rsidR="005F25F1" w:rsidRDefault="005F25F1" w:rsidP="005F25F1">
      <w:pPr>
        <w:pStyle w:val="tdorderedlistlevel2"/>
        <w:numPr>
          <w:ilvl w:val="0"/>
          <w:numId w:val="0"/>
        </w:numPr>
        <w:jc w:val="center"/>
        <w:rPr>
          <w:lang w:val="en-US"/>
        </w:rPr>
      </w:pPr>
      <w:r w:rsidRPr="005F25F1">
        <w:rPr>
          <w:noProof/>
          <w:lang w:val="en-US"/>
        </w:rPr>
        <w:drawing>
          <wp:inline distT="0" distB="0" distL="0" distR="0" wp14:anchorId="76A94538" wp14:editId="49253D46">
            <wp:extent cx="2085568" cy="3663696"/>
            <wp:effectExtent l="0" t="0" r="0" b="0"/>
            <wp:docPr id="18817499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749914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89200" cy="3670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F20D5" w14:textId="53357215" w:rsidR="0020698C" w:rsidRPr="00A53AC2" w:rsidRDefault="0020698C" w:rsidP="0020698C">
      <w:pPr>
        <w:pStyle w:val="af2"/>
      </w:pPr>
      <w:r w:rsidRPr="00245158">
        <w:t>Рис.</w:t>
      </w:r>
      <w:r w:rsidRPr="00A53AC2">
        <w:t xml:space="preserve"> </w:t>
      </w:r>
      <w:r>
        <w:rPr>
          <w:lang w:val="en-US"/>
        </w:rPr>
        <w:fldChar w:fldCharType="begin"/>
      </w:r>
      <w:r w:rsidRPr="00A53AC2">
        <w:instrText xml:space="preserve"> </w:instrText>
      </w:r>
      <w:r>
        <w:rPr>
          <w:lang w:val="en-US"/>
        </w:rPr>
        <w:instrText>SEQ</w:instrText>
      </w:r>
      <w:r w:rsidRPr="00A53AC2">
        <w:instrText xml:space="preserve"> Рисунок \* </w:instrText>
      </w:r>
      <w:r>
        <w:rPr>
          <w:lang w:val="en-US"/>
        </w:rPr>
        <w:instrText>ARABIC</w:instrText>
      </w:r>
      <w:r w:rsidRPr="00A53AC2">
        <w:instrText xml:space="preserve"> </w:instrText>
      </w:r>
      <w:r>
        <w:rPr>
          <w:lang w:val="en-US"/>
        </w:rPr>
        <w:fldChar w:fldCharType="separate"/>
      </w:r>
      <w:r w:rsidRPr="00A53AC2">
        <w:rPr>
          <w:noProof/>
        </w:rPr>
        <w:t>12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9731C6">
        <w:t xml:space="preserve">Окно настройки узла </w:t>
      </w:r>
      <w:r w:rsidR="009731C6">
        <w:rPr>
          <w:lang w:val="en-US"/>
        </w:rPr>
        <w:t>number</w:t>
      </w:r>
      <w:r w:rsidR="009731C6" w:rsidRPr="0018562D">
        <w:t xml:space="preserve"> </w:t>
      </w:r>
      <w:r w:rsidR="009731C6">
        <w:t xml:space="preserve">для </w:t>
      </w:r>
      <w:r w:rsidR="009731C6">
        <w:rPr>
          <w:lang w:val="en-US"/>
        </w:rPr>
        <w:t>AO</w:t>
      </w:r>
      <w:r w:rsidR="009731C6" w:rsidRPr="0018562D">
        <w:t>0</w:t>
      </w:r>
      <w:r w:rsidR="009731C6">
        <w:t xml:space="preserve"> для создания сущности в </w:t>
      </w:r>
      <w:r w:rsidR="009731C6">
        <w:rPr>
          <w:lang w:val="en-US"/>
        </w:rPr>
        <w:t>Home</w:t>
      </w:r>
      <w:r w:rsidR="009731C6" w:rsidRPr="007E18DD">
        <w:t xml:space="preserve"> </w:t>
      </w:r>
      <w:r w:rsidR="009731C6">
        <w:rPr>
          <w:lang w:val="en-US"/>
        </w:rPr>
        <w:t>Assistant</w:t>
      </w:r>
    </w:p>
    <w:p w14:paraId="6DD29EE1" w14:textId="3F283114" w:rsidR="008D5D65" w:rsidRPr="00850CD2" w:rsidRDefault="007911FE" w:rsidP="008D5D65">
      <w:pPr>
        <w:pStyle w:val="tdorderedlistlevel1"/>
        <w:numPr>
          <w:ilvl w:val="0"/>
          <w:numId w:val="0"/>
        </w:numPr>
        <w:ind w:firstLine="709"/>
      </w:pPr>
      <w:r w:rsidRPr="007911FE">
        <w:t>5</w:t>
      </w:r>
      <w:r w:rsidR="008D5D65" w:rsidRPr="00850CD2">
        <w:t xml:space="preserve">) </w:t>
      </w:r>
      <w:r w:rsidR="008D5D65">
        <w:t xml:space="preserve">В окне «Добавить новый конфиг узел </w:t>
      </w:r>
      <w:r w:rsidR="008D5D65">
        <w:rPr>
          <w:lang w:val="en-US"/>
        </w:rPr>
        <w:t>server</w:t>
      </w:r>
      <w:r w:rsidR="008D5D65">
        <w:t>»</w:t>
      </w:r>
      <w:r w:rsidR="008D5D65" w:rsidRPr="00850CD2">
        <w:t>:</w:t>
      </w:r>
    </w:p>
    <w:p w14:paraId="4425FEEC" w14:textId="77777777" w:rsidR="008D5D65" w:rsidRPr="000212B0" w:rsidRDefault="008D5D65" w:rsidP="008D5D65">
      <w:pPr>
        <w:pStyle w:val="tdorderedlistlevel2"/>
        <w:numPr>
          <w:ilvl w:val="0"/>
          <w:numId w:val="0"/>
        </w:numPr>
        <w:rPr>
          <w:lang w:val="en-US"/>
        </w:rPr>
      </w:pPr>
      <w:r>
        <w:t>в</w:t>
      </w:r>
      <w:r w:rsidRPr="000212B0">
        <w:rPr>
          <w:lang w:val="en-US"/>
        </w:rPr>
        <w:t xml:space="preserve"> </w:t>
      </w:r>
      <w:r>
        <w:t>поле</w:t>
      </w:r>
      <w:r w:rsidRPr="000212B0">
        <w:rPr>
          <w:lang w:val="en-US"/>
        </w:rPr>
        <w:t xml:space="preserve"> «</w:t>
      </w:r>
      <w:r>
        <w:rPr>
          <w:lang w:val="en-US"/>
        </w:rPr>
        <w:t>Name</w:t>
      </w:r>
      <w:r w:rsidRPr="000212B0">
        <w:rPr>
          <w:lang w:val="en-US"/>
        </w:rPr>
        <w:t xml:space="preserve">» </w:t>
      </w:r>
      <w:r>
        <w:t>задать</w:t>
      </w:r>
      <w:r w:rsidRPr="000212B0">
        <w:rPr>
          <w:lang w:val="en-US"/>
        </w:rPr>
        <w:t xml:space="preserve"> «</w:t>
      </w:r>
      <w:r>
        <w:rPr>
          <w:lang w:val="en-US"/>
        </w:rPr>
        <w:t>Home Assistant</w:t>
      </w:r>
      <w:r w:rsidRPr="000212B0">
        <w:rPr>
          <w:lang w:val="en-US"/>
        </w:rPr>
        <w:t>»;</w:t>
      </w:r>
    </w:p>
    <w:p w14:paraId="00B16DD8" w14:textId="77777777" w:rsidR="008D5D65" w:rsidRPr="007F4A4A" w:rsidRDefault="008D5D65" w:rsidP="008D5D65">
      <w:pPr>
        <w:pStyle w:val="tdorderedlistlevel2"/>
        <w:numPr>
          <w:ilvl w:val="0"/>
          <w:numId w:val="0"/>
        </w:numPr>
      </w:pPr>
      <w:r>
        <w:t>в поле «</w:t>
      </w:r>
      <w:r>
        <w:rPr>
          <w:lang w:val="en-US"/>
        </w:rPr>
        <w:t>Access</w:t>
      </w:r>
      <w:r w:rsidRPr="000212B0">
        <w:t xml:space="preserve"> </w:t>
      </w:r>
      <w:r>
        <w:rPr>
          <w:lang w:val="en-US"/>
        </w:rPr>
        <w:t>token</w:t>
      </w:r>
      <w:r>
        <w:t>»</w:t>
      </w:r>
      <w:r w:rsidRPr="00D24AD8">
        <w:t xml:space="preserve"> </w:t>
      </w:r>
      <w:r>
        <w:t>вставить сохраненный токен</w:t>
      </w:r>
      <w:r w:rsidRPr="00AB4F9A">
        <w:t>;</w:t>
      </w:r>
    </w:p>
    <w:p w14:paraId="57AAD548" w14:textId="44EF166F" w:rsidR="005F25F1" w:rsidRDefault="005F25F1" w:rsidP="005F25F1">
      <w:pPr>
        <w:pStyle w:val="tdorderedlistlevel2"/>
        <w:numPr>
          <w:ilvl w:val="0"/>
          <w:numId w:val="0"/>
        </w:numPr>
        <w:jc w:val="center"/>
        <w:rPr>
          <w:lang w:val="en-US"/>
        </w:rPr>
      </w:pPr>
      <w:r w:rsidRPr="005F25F1">
        <w:rPr>
          <w:noProof/>
          <w:lang w:val="en-US"/>
        </w:rPr>
        <w:lastRenderedPageBreak/>
        <w:drawing>
          <wp:inline distT="0" distB="0" distL="0" distR="0" wp14:anchorId="233C6CC1" wp14:editId="5CAAC1AE">
            <wp:extent cx="2456688" cy="1955073"/>
            <wp:effectExtent l="0" t="0" r="1270" b="7620"/>
            <wp:docPr id="9955615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561579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62893" cy="1960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78C98" w14:textId="4B5D221F" w:rsidR="0020698C" w:rsidRPr="005E08E2" w:rsidRDefault="0020698C" w:rsidP="009731C6">
      <w:pPr>
        <w:pStyle w:val="af2"/>
        <w:tabs>
          <w:tab w:val="left" w:pos="1276"/>
        </w:tabs>
      </w:pPr>
      <w:r w:rsidRPr="00245158">
        <w:t>Рис.</w:t>
      </w:r>
      <w:r w:rsidRPr="009731C6">
        <w:t xml:space="preserve"> </w:t>
      </w:r>
      <w:r>
        <w:rPr>
          <w:lang w:val="en-US"/>
        </w:rPr>
        <w:fldChar w:fldCharType="begin"/>
      </w:r>
      <w:r w:rsidRPr="009731C6">
        <w:instrText xml:space="preserve"> </w:instrText>
      </w:r>
      <w:r>
        <w:rPr>
          <w:lang w:val="en-US"/>
        </w:rPr>
        <w:instrText>SEQ</w:instrText>
      </w:r>
      <w:r w:rsidRPr="009731C6">
        <w:instrText xml:space="preserve"> Рисунок \* </w:instrText>
      </w:r>
      <w:r>
        <w:rPr>
          <w:lang w:val="en-US"/>
        </w:rPr>
        <w:instrText>ARABIC</w:instrText>
      </w:r>
      <w:r w:rsidRPr="009731C6">
        <w:instrText xml:space="preserve"> </w:instrText>
      </w:r>
      <w:r>
        <w:rPr>
          <w:lang w:val="en-US"/>
        </w:rPr>
        <w:fldChar w:fldCharType="separate"/>
      </w:r>
      <w:r w:rsidRPr="009731C6">
        <w:rPr>
          <w:noProof/>
        </w:rPr>
        <w:t>13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9731C6">
        <w:t xml:space="preserve">Окно настройки подключения к </w:t>
      </w:r>
      <w:r w:rsidR="009731C6">
        <w:rPr>
          <w:lang w:val="en-US"/>
        </w:rPr>
        <w:t>Home</w:t>
      </w:r>
      <w:r w:rsidR="009731C6" w:rsidRPr="007E18DD">
        <w:t xml:space="preserve"> </w:t>
      </w:r>
      <w:r w:rsidR="009731C6">
        <w:rPr>
          <w:lang w:val="en-US"/>
        </w:rPr>
        <w:t>Assistant</w:t>
      </w:r>
    </w:p>
    <w:p w14:paraId="31CF9D3C" w14:textId="1AA78FA4" w:rsidR="008D5D65" w:rsidRPr="0028113F" w:rsidRDefault="007911FE" w:rsidP="008D5D65">
      <w:pPr>
        <w:pStyle w:val="tdorderedlistlevel2"/>
        <w:numPr>
          <w:ilvl w:val="0"/>
          <w:numId w:val="0"/>
        </w:numPr>
        <w:ind w:firstLine="709"/>
      </w:pPr>
      <w:r>
        <w:rPr>
          <w:lang w:val="en-US"/>
        </w:rPr>
        <w:t>6</w:t>
      </w:r>
      <w:r w:rsidR="008D5D65">
        <w:t>) Нажать кнопку «Развернуть».</w:t>
      </w:r>
    </w:p>
    <w:p w14:paraId="3322F2CD" w14:textId="77777777" w:rsidR="00E73851" w:rsidRPr="00E73851" w:rsidRDefault="008D5D65" w:rsidP="008D5D65">
      <w:pPr>
        <w:pStyle w:val="tdorderedlistlevel2"/>
        <w:numPr>
          <w:ilvl w:val="0"/>
          <w:numId w:val="1"/>
        </w:numPr>
        <w:tabs>
          <w:tab w:val="clear" w:pos="0"/>
        </w:tabs>
      </w:pPr>
      <w:r>
        <w:t>Теперь</w:t>
      </w:r>
      <w:r w:rsidRPr="0028113F">
        <w:t xml:space="preserve"> </w:t>
      </w:r>
      <w:r>
        <w:t>в</w:t>
      </w:r>
      <w:r w:rsidRPr="0028113F">
        <w:t xml:space="preserve"> </w:t>
      </w:r>
      <w:r>
        <w:t>интеграции</w:t>
      </w:r>
      <w:r w:rsidRPr="0028113F">
        <w:t xml:space="preserve"> </w:t>
      </w:r>
      <w:r>
        <w:rPr>
          <w:lang w:val="en-US"/>
        </w:rPr>
        <w:t>Home</w:t>
      </w:r>
      <w:r w:rsidRPr="0028113F">
        <w:t xml:space="preserve"> </w:t>
      </w:r>
      <w:r>
        <w:rPr>
          <w:lang w:val="en-US"/>
        </w:rPr>
        <w:t>Assistant</w:t>
      </w:r>
      <w:r w:rsidRPr="0028113F">
        <w:t xml:space="preserve"> «</w:t>
      </w:r>
      <w:r w:rsidRPr="0028113F">
        <w:rPr>
          <w:lang w:val="en-US"/>
        </w:rPr>
        <w:t>Node</w:t>
      </w:r>
      <w:r w:rsidRPr="0028113F">
        <w:t>-</w:t>
      </w:r>
      <w:r w:rsidRPr="0028113F">
        <w:rPr>
          <w:lang w:val="en-US"/>
        </w:rPr>
        <w:t>RED</w:t>
      </w:r>
      <w:r w:rsidRPr="0028113F">
        <w:t xml:space="preserve"> </w:t>
      </w:r>
      <w:r w:rsidRPr="0028113F">
        <w:rPr>
          <w:lang w:val="en-US"/>
        </w:rPr>
        <w:t>Companion</w:t>
      </w:r>
      <w:r w:rsidRPr="0028113F">
        <w:t xml:space="preserve">» </w:t>
      </w:r>
      <w:r>
        <w:t>появится</w:t>
      </w:r>
      <w:r w:rsidRPr="0028113F">
        <w:t xml:space="preserve"> </w:t>
      </w:r>
      <w:r>
        <w:t>устройство «</w:t>
      </w:r>
      <w:r>
        <w:rPr>
          <w:lang w:val="en-US"/>
        </w:rPr>
        <w:t>NLS</w:t>
      </w:r>
      <w:r w:rsidRPr="0028113F">
        <w:t>-</w:t>
      </w:r>
      <w:r w:rsidR="005B2BD3" w:rsidRPr="005B2BD3">
        <w:t>4</w:t>
      </w:r>
      <w:r w:rsidR="005B2BD3">
        <w:rPr>
          <w:lang w:val="en-US"/>
        </w:rPr>
        <w:t>AO</w:t>
      </w:r>
      <w:r>
        <w:t xml:space="preserve">» </w:t>
      </w:r>
      <w:r w:rsidR="005B2BD3">
        <w:t xml:space="preserve">Со слайдером </w:t>
      </w:r>
      <w:r>
        <w:t xml:space="preserve">внутри с названием </w:t>
      </w:r>
      <w:r w:rsidR="005B2BD3">
        <w:rPr>
          <w:lang w:val="en-US"/>
        </w:rPr>
        <w:t>AO</w:t>
      </w:r>
      <w:r w:rsidRPr="0028113F">
        <w:t xml:space="preserve">0. </w:t>
      </w:r>
      <w:r>
        <w:t xml:space="preserve">При его </w:t>
      </w:r>
      <w:r w:rsidR="00E63F9A">
        <w:t>изменении</w:t>
      </w:r>
      <w:r>
        <w:t xml:space="preserve"> из </w:t>
      </w:r>
      <w:r>
        <w:rPr>
          <w:lang w:val="en-US"/>
        </w:rPr>
        <w:t>Home</w:t>
      </w:r>
      <w:r w:rsidRPr="0028113F">
        <w:t xml:space="preserve"> </w:t>
      </w:r>
      <w:r>
        <w:rPr>
          <w:lang w:val="en-US"/>
        </w:rPr>
        <w:t>Assistant</w:t>
      </w:r>
      <w:r w:rsidRPr="0028113F">
        <w:t xml:space="preserve">, </w:t>
      </w:r>
      <w:r>
        <w:t xml:space="preserve">будет меняться выход узла в </w:t>
      </w:r>
      <w:r>
        <w:rPr>
          <w:lang w:val="en-US"/>
        </w:rPr>
        <w:t>Node</w:t>
      </w:r>
      <w:r w:rsidRPr="0028113F">
        <w:t>-</w:t>
      </w:r>
      <w:r>
        <w:rPr>
          <w:lang w:val="en-US"/>
        </w:rPr>
        <w:t>Red</w:t>
      </w:r>
      <w:r w:rsidRPr="0028113F">
        <w:t>.</w:t>
      </w:r>
    </w:p>
    <w:p w14:paraId="50C8D82F" w14:textId="77777777" w:rsidR="00E73851" w:rsidRPr="0020698C" w:rsidRDefault="00E73851" w:rsidP="00E73851">
      <w:pPr>
        <w:pStyle w:val="tdorderedlistlevel2"/>
        <w:numPr>
          <w:ilvl w:val="0"/>
          <w:numId w:val="1"/>
        </w:numPr>
        <w:tabs>
          <w:tab w:val="clear" w:pos="0"/>
        </w:tabs>
        <w:jc w:val="center"/>
      </w:pPr>
      <w:r w:rsidRPr="00E73851">
        <w:rPr>
          <w:noProof/>
        </w:rPr>
        <w:drawing>
          <wp:inline distT="0" distB="0" distL="0" distR="0" wp14:anchorId="31141749" wp14:editId="2809A344">
            <wp:extent cx="3877626" cy="1677924"/>
            <wp:effectExtent l="0" t="0" r="8890" b="0"/>
            <wp:docPr id="18387052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705216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47197" cy="1708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3DE68" w14:textId="3DF937B3" w:rsidR="0020698C" w:rsidRPr="00574883" w:rsidRDefault="0020698C" w:rsidP="0020698C">
      <w:pPr>
        <w:pStyle w:val="af2"/>
      </w:pPr>
      <w:r w:rsidRPr="00245158">
        <w:t>Рис.</w:t>
      </w:r>
      <w:r w:rsidRPr="00574883">
        <w:t xml:space="preserve"> </w:t>
      </w:r>
      <w:r>
        <w:rPr>
          <w:lang w:val="en-US"/>
        </w:rPr>
        <w:fldChar w:fldCharType="begin"/>
      </w:r>
      <w:r w:rsidRPr="00574883">
        <w:instrText xml:space="preserve"> </w:instrText>
      </w:r>
      <w:r>
        <w:rPr>
          <w:lang w:val="en-US"/>
        </w:rPr>
        <w:instrText>SEQ</w:instrText>
      </w:r>
      <w:r w:rsidRPr="00574883">
        <w:instrText xml:space="preserve"> Рисунок \* </w:instrText>
      </w:r>
      <w:r>
        <w:rPr>
          <w:lang w:val="en-US"/>
        </w:rPr>
        <w:instrText>ARABIC</w:instrText>
      </w:r>
      <w:r w:rsidRPr="00574883">
        <w:instrText xml:space="preserve"> </w:instrText>
      </w:r>
      <w:r>
        <w:rPr>
          <w:lang w:val="en-US"/>
        </w:rPr>
        <w:fldChar w:fldCharType="separate"/>
      </w:r>
      <w:r w:rsidRPr="00574883">
        <w:rPr>
          <w:noProof/>
        </w:rPr>
        <w:t>14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574883">
        <w:t xml:space="preserve">Окно добавленного устройства в </w:t>
      </w:r>
      <w:r w:rsidR="00574883">
        <w:rPr>
          <w:lang w:val="en-US"/>
        </w:rPr>
        <w:t>Home</w:t>
      </w:r>
      <w:r w:rsidR="00574883" w:rsidRPr="00DC7216">
        <w:t xml:space="preserve"> </w:t>
      </w:r>
      <w:r w:rsidR="00574883">
        <w:rPr>
          <w:lang w:val="en-US"/>
        </w:rPr>
        <w:t>Assistant</w:t>
      </w:r>
      <w:r w:rsidR="00574883" w:rsidRPr="00DC7216">
        <w:t xml:space="preserve"> </w:t>
      </w:r>
      <w:r w:rsidR="00574883">
        <w:t xml:space="preserve">через </w:t>
      </w:r>
      <w:proofErr w:type="spellStart"/>
      <w:r w:rsidR="00574883">
        <w:rPr>
          <w:lang w:val="en-US"/>
        </w:rPr>
        <w:t>NodeRED</w:t>
      </w:r>
      <w:proofErr w:type="spellEnd"/>
    </w:p>
    <w:p w14:paraId="04CFCF42" w14:textId="441A6588" w:rsidR="008D5D65" w:rsidRPr="002C18AC" w:rsidRDefault="008D5D65" w:rsidP="00E73851">
      <w:pPr>
        <w:pStyle w:val="tdorderedlistlevel2"/>
        <w:numPr>
          <w:ilvl w:val="0"/>
          <w:numId w:val="1"/>
        </w:numPr>
        <w:tabs>
          <w:tab w:val="clear" w:pos="0"/>
        </w:tabs>
      </w:pPr>
      <w:r>
        <w:t>Теперь соединим выход узла «</w:t>
      </w:r>
      <w:r w:rsidR="00E63F9A" w:rsidRPr="00E73851">
        <w:rPr>
          <w:lang w:val="en-US"/>
        </w:rPr>
        <w:t>AO</w:t>
      </w:r>
      <w:r w:rsidRPr="002C18AC">
        <w:t>0</w:t>
      </w:r>
      <w:r>
        <w:t>»</w:t>
      </w:r>
      <w:r w:rsidRPr="002C18AC">
        <w:t xml:space="preserve"> </w:t>
      </w:r>
      <w:r>
        <w:t xml:space="preserve">со входом узла, отправляющего запрос записи </w:t>
      </w:r>
      <w:r w:rsidRPr="00E73851">
        <w:rPr>
          <w:lang w:val="en-US"/>
        </w:rPr>
        <w:t>Modbus</w:t>
      </w:r>
      <w:r>
        <w:t>, для этого создадим такой узел</w:t>
      </w:r>
      <w:r w:rsidRPr="002C18AC">
        <w:t>:</w:t>
      </w:r>
    </w:p>
    <w:p w14:paraId="334EC865" w14:textId="61D52A23" w:rsidR="008D5D65" w:rsidRPr="009D1B8B" w:rsidRDefault="008D5D65" w:rsidP="008D5D65">
      <w:pPr>
        <w:pStyle w:val="tdorderedlistlevel2"/>
        <w:numPr>
          <w:ilvl w:val="0"/>
          <w:numId w:val="0"/>
        </w:numPr>
        <w:ind w:firstLine="709"/>
      </w:pPr>
      <w:r w:rsidRPr="00013D19">
        <w:t xml:space="preserve">1) </w:t>
      </w:r>
      <w:r w:rsidR="004B2951">
        <w:t>Д</w:t>
      </w:r>
      <w:r>
        <w:t>обавить узел «</w:t>
      </w:r>
      <w:r>
        <w:rPr>
          <w:lang w:val="en-US"/>
        </w:rPr>
        <w:t>Modbus</w:t>
      </w:r>
      <w:r w:rsidRPr="009D1B8B">
        <w:t xml:space="preserve"> </w:t>
      </w:r>
      <w:r>
        <w:rPr>
          <w:lang w:val="en-US"/>
        </w:rPr>
        <w:t>Write</w:t>
      </w:r>
      <w:r>
        <w:t>»</w:t>
      </w:r>
      <w:r w:rsidRPr="007343FF">
        <w:t xml:space="preserve"> </w:t>
      </w:r>
      <w:r>
        <w:t>из «</w:t>
      </w:r>
      <w:proofErr w:type="spellStart"/>
      <w:r>
        <w:rPr>
          <w:lang w:val="en-US"/>
        </w:rPr>
        <w:t>modbus</w:t>
      </w:r>
      <w:proofErr w:type="spellEnd"/>
      <w:r>
        <w:t>»</w:t>
      </w:r>
      <w:r w:rsidRPr="00726D00">
        <w:t xml:space="preserve">, </w:t>
      </w:r>
      <w:r>
        <w:t>кликнуть по нему 2 раза.</w:t>
      </w:r>
    </w:p>
    <w:p w14:paraId="706A895E" w14:textId="429EEAAA" w:rsidR="008D5D65" w:rsidRDefault="008D5D65" w:rsidP="008D5D65">
      <w:pPr>
        <w:pStyle w:val="tdorderedlistlevel2"/>
        <w:numPr>
          <w:ilvl w:val="0"/>
          <w:numId w:val="0"/>
        </w:numPr>
        <w:ind w:firstLine="709"/>
      </w:pPr>
      <w:r w:rsidRPr="009D1B8B">
        <w:t xml:space="preserve">2) </w:t>
      </w:r>
      <w:r w:rsidR="004B2951">
        <w:t>В</w:t>
      </w:r>
      <w:r>
        <w:t xml:space="preserve"> окне «Изменить узел </w:t>
      </w:r>
      <w:r>
        <w:rPr>
          <w:lang w:val="en-US"/>
        </w:rPr>
        <w:t>Modbus</w:t>
      </w:r>
      <w:r w:rsidRPr="009D1B8B">
        <w:t>-</w:t>
      </w:r>
      <w:r>
        <w:rPr>
          <w:lang w:val="en-US"/>
        </w:rPr>
        <w:t>Write</w:t>
      </w:r>
      <w:r>
        <w:t>»</w:t>
      </w:r>
      <w:r w:rsidRPr="00D24AD8">
        <w:t>:</w:t>
      </w:r>
    </w:p>
    <w:p w14:paraId="4224C5F5" w14:textId="67625BEE" w:rsidR="008D5D65" w:rsidRPr="00D24AD8" w:rsidRDefault="008D5D65" w:rsidP="008D5D65">
      <w:pPr>
        <w:pStyle w:val="tdorderedlistlevel2"/>
        <w:numPr>
          <w:ilvl w:val="0"/>
          <w:numId w:val="0"/>
        </w:numPr>
      </w:pPr>
      <w:r>
        <w:lastRenderedPageBreak/>
        <w:t>в поле «</w:t>
      </w:r>
      <w:r>
        <w:rPr>
          <w:lang w:val="en-US"/>
        </w:rPr>
        <w:t>Name</w:t>
      </w:r>
      <w:r>
        <w:t>»</w:t>
      </w:r>
      <w:r w:rsidRPr="00D24AD8">
        <w:t xml:space="preserve"> </w:t>
      </w:r>
      <w:r>
        <w:t>задать «</w:t>
      </w:r>
      <w:r w:rsidR="001B1C48">
        <w:rPr>
          <w:lang w:val="en-US"/>
        </w:rPr>
        <w:t>AO</w:t>
      </w:r>
      <w:r w:rsidRPr="00203241">
        <w:t>0 (</w:t>
      </w:r>
      <w:r>
        <w:rPr>
          <w:lang w:val="en-US"/>
        </w:rPr>
        <w:t>Write</w:t>
      </w:r>
      <w:r w:rsidRPr="00203241">
        <w:t>)</w:t>
      </w:r>
      <w:r>
        <w:t>»</w:t>
      </w:r>
      <w:r w:rsidRPr="00AB4F9A">
        <w:t>;</w:t>
      </w:r>
    </w:p>
    <w:p w14:paraId="17CB3254" w14:textId="77777777" w:rsidR="008D5D65" w:rsidRPr="00AB4F9A" w:rsidRDefault="008D5D65" w:rsidP="008D5D65">
      <w:pPr>
        <w:pStyle w:val="tdorderedlistlevel2"/>
        <w:numPr>
          <w:ilvl w:val="0"/>
          <w:numId w:val="0"/>
        </w:numPr>
      </w:pPr>
      <w:r>
        <w:t>в поле «</w:t>
      </w:r>
      <w:r>
        <w:rPr>
          <w:lang w:val="en-US"/>
        </w:rPr>
        <w:t>Unit</w:t>
      </w:r>
      <w:r w:rsidRPr="009D1B8B">
        <w:t>-</w:t>
      </w:r>
      <w:r>
        <w:rPr>
          <w:lang w:val="en-US"/>
        </w:rPr>
        <w:t>id</w:t>
      </w:r>
      <w:r>
        <w:t>»</w:t>
      </w:r>
      <w:r w:rsidRPr="00D24AD8">
        <w:t xml:space="preserve"> </w:t>
      </w:r>
      <w:r>
        <w:t xml:space="preserve">задать </w:t>
      </w:r>
      <w:r>
        <w:rPr>
          <w:lang w:val="en-US"/>
        </w:rPr>
        <w:t>Modbus</w:t>
      </w:r>
      <w:r w:rsidRPr="009D1B8B">
        <w:t>-</w:t>
      </w:r>
      <w:r>
        <w:rPr>
          <w:lang w:val="en-US"/>
        </w:rPr>
        <w:t>ID</w:t>
      </w:r>
      <w:r w:rsidRPr="009D1B8B">
        <w:t xml:space="preserve"> </w:t>
      </w:r>
      <w:r>
        <w:t>Модуля</w:t>
      </w:r>
      <w:r w:rsidRPr="00AB4F9A">
        <w:t>;</w:t>
      </w:r>
    </w:p>
    <w:p w14:paraId="695690B0" w14:textId="77777777" w:rsidR="008D5D65" w:rsidRPr="00AB4F9A" w:rsidRDefault="008D5D65" w:rsidP="008D5D65">
      <w:pPr>
        <w:pStyle w:val="tdorderedlistlevel2"/>
        <w:numPr>
          <w:ilvl w:val="0"/>
          <w:numId w:val="0"/>
        </w:numPr>
      </w:pPr>
      <w:r>
        <w:t>в поле «</w:t>
      </w:r>
      <w:r w:rsidRPr="007A6B09">
        <w:t>Address</w:t>
      </w:r>
      <w:r>
        <w:t>»</w:t>
      </w:r>
      <w:r w:rsidRPr="00D24AD8">
        <w:t xml:space="preserve"> </w:t>
      </w:r>
      <w:r>
        <w:t>задать адрес регистр, в нашем случае 0</w:t>
      </w:r>
      <w:r w:rsidRPr="00AB4F9A">
        <w:t>;</w:t>
      </w:r>
    </w:p>
    <w:p w14:paraId="38F9976A" w14:textId="4F473F24" w:rsidR="008D5D65" w:rsidRPr="00AB4F9A" w:rsidRDefault="008D5D65" w:rsidP="008D5D65">
      <w:pPr>
        <w:pStyle w:val="tdorderedlistlevel2"/>
        <w:numPr>
          <w:ilvl w:val="0"/>
          <w:numId w:val="0"/>
        </w:numPr>
      </w:pPr>
      <w:r>
        <w:t>в выпадающем списке «</w:t>
      </w:r>
      <w:r>
        <w:rPr>
          <w:lang w:val="en-US"/>
        </w:rPr>
        <w:t>FC</w:t>
      </w:r>
      <w:r>
        <w:t>»</w:t>
      </w:r>
      <w:r w:rsidRPr="00D24AD8">
        <w:t xml:space="preserve"> </w:t>
      </w:r>
      <w:r>
        <w:t>выбрать «</w:t>
      </w:r>
      <w:r>
        <w:rPr>
          <w:lang w:val="en-US"/>
        </w:rPr>
        <w:t>FC</w:t>
      </w:r>
      <w:r w:rsidRPr="007A6B09">
        <w:t xml:space="preserve"> </w:t>
      </w:r>
      <w:r w:rsidR="0071627D" w:rsidRPr="0071627D">
        <w:t>6</w:t>
      </w:r>
      <w:r w:rsidRPr="007A6B09">
        <w:t xml:space="preserve">: </w:t>
      </w:r>
      <w:r w:rsidR="0071627D">
        <w:rPr>
          <w:lang w:val="en-US"/>
        </w:rPr>
        <w:t>Preset</w:t>
      </w:r>
      <w:r w:rsidRPr="007A6B09">
        <w:t xml:space="preserve"> </w:t>
      </w:r>
      <w:r>
        <w:rPr>
          <w:lang w:val="en-US"/>
        </w:rPr>
        <w:t>Single</w:t>
      </w:r>
      <w:r w:rsidRPr="007A6B09">
        <w:t xml:space="preserve"> </w:t>
      </w:r>
      <w:r w:rsidR="0071627D">
        <w:rPr>
          <w:lang w:val="en-US"/>
        </w:rPr>
        <w:t>Register</w:t>
      </w:r>
      <w:r>
        <w:t>»</w:t>
      </w:r>
      <w:r w:rsidRPr="00AB4F9A">
        <w:t>;</w:t>
      </w:r>
    </w:p>
    <w:p w14:paraId="5A32916D" w14:textId="77777777" w:rsidR="008D5D65" w:rsidRPr="007F4A4A" w:rsidRDefault="008D5D65" w:rsidP="008D5D65">
      <w:pPr>
        <w:pStyle w:val="tdorderedlistlevel2"/>
        <w:numPr>
          <w:ilvl w:val="0"/>
          <w:numId w:val="0"/>
        </w:numPr>
      </w:pPr>
      <w:r>
        <w:t xml:space="preserve">нажать на кнопку с </w:t>
      </w:r>
      <w:r w:rsidRPr="00726D00">
        <w:t>“</w:t>
      </w:r>
      <w:r>
        <w:t>плюсом</w:t>
      </w:r>
      <w:r w:rsidRPr="00726D00">
        <w:t xml:space="preserve">” </w:t>
      </w:r>
      <w:r>
        <w:t>рядом с «</w:t>
      </w:r>
      <w:r>
        <w:rPr>
          <w:lang w:val="en-US"/>
        </w:rPr>
        <w:t>Server</w:t>
      </w:r>
      <w:r>
        <w:t>».</w:t>
      </w:r>
    </w:p>
    <w:p w14:paraId="57D40602" w14:textId="6F964298" w:rsidR="00143ED7" w:rsidRDefault="00143ED7" w:rsidP="00143ED7">
      <w:pPr>
        <w:pStyle w:val="tdorderedlistlevel2"/>
        <w:numPr>
          <w:ilvl w:val="0"/>
          <w:numId w:val="0"/>
        </w:numPr>
        <w:jc w:val="center"/>
        <w:rPr>
          <w:lang w:val="en-US"/>
        </w:rPr>
      </w:pPr>
      <w:r w:rsidRPr="00143ED7">
        <w:rPr>
          <w:noProof/>
          <w:lang w:val="en-US"/>
        </w:rPr>
        <w:drawing>
          <wp:inline distT="0" distB="0" distL="0" distR="0" wp14:anchorId="7285B581" wp14:editId="699D01D9">
            <wp:extent cx="3176016" cy="2166592"/>
            <wp:effectExtent l="0" t="0" r="5715" b="5715"/>
            <wp:docPr id="18848790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879087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90065" cy="2176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63E45" w14:textId="0C9C49A2" w:rsidR="0020698C" w:rsidRPr="00574883" w:rsidRDefault="0020698C" w:rsidP="00574883">
      <w:pPr>
        <w:pStyle w:val="af2"/>
      </w:pPr>
      <w:r w:rsidRPr="00245158">
        <w:t>Рис.</w:t>
      </w:r>
      <w:r w:rsidRPr="00A53AC2">
        <w:t xml:space="preserve"> </w:t>
      </w:r>
      <w:r>
        <w:rPr>
          <w:lang w:val="en-US"/>
        </w:rPr>
        <w:fldChar w:fldCharType="begin"/>
      </w:r>
      <w:r w:rsidRPr="00A53AC2">
        <w:instrText xml:space="preserve"> </w:instrText>
      </w:r>
      <w:r>
        <w:rPr>
          <w:lang w:val="en-US"/>
        </w:rPr>
        <w:instrText>SEQ</w:instrText>
      </w:r>
      <w:r w:rsidRPr="00A53AC2">
        <w:instrText xml:space="preserve"> Рисунок \* </w:instrText>
      </w:r>
      <w:r>
        <w:rPr>
          <w:lang w:val="en-US"/>
        </w:rPr>
        <w:instrText>ARABIC</w:instrText>
      </w:r>
      <w:r w:rsidRPr="00A53AC2">
        <w:instrText xml:space="preserve"> </w:instrText>
      </w:r>
      <w:r>
        <w:rPr>
          <w:lang w:val="en-US"/>
        </w:rPr>
        <w:fldChar w:fldCharType="separate"/>
      </w:r>
      <w:r w:rsidRPr="00A53AC2">
        <w:rPr>
          <w:noProof/>
        </w:rPr>
        <w:t>15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574883">
        <w:t xml:space="preserve">Окно настройки узла </w:t>
      </w:r>
      <w:r w:rsidR="00574883">
        <w:rPr>
          <w:lang w:val="en-US"/>
        </w:rPr>
        <w:t>Modbus</w:t>
      </w:r>
      <w:r w:rsidR="00574883" w:rsidRPr="006F1EC1">
        <w:t>-</w:t>
      </w:r>
      <w:r w:rsidR="00574883">
        <w:rPr>
          <w:lang w:val="en-US"/>
        </w:rPr>
        <w:t>Write</w:t>
      </w:r>
      <w:r w:rsidR="00574883" w:rsidRPr="0018562D">
        <w:t xml:space="preserve"> </w:t>
      </w:r>
      <w:r w:rsidR="00574883">
        <w:t xml:space="preserve">для </w:t>
      </w:r>
      <w:r w:rsidR="00574883">
        <w:rPr>
          <w:lang w:val="en-US"/>
        </w:rPr>
        <w:t>AO</w:t>
      </w:r>
      <w:r w:rsidR="00574883" w:rsidRPr="00574883">
        <w:t>0</w:t>
      </w:r>
    </w:p>
    <w:p w14:paraId="6101ED38" w14:textId="58502DD3" w:rsidR="008D5D65" w:rsidRPr="00203241" w:rsidRDefault="008D5D65" w:rsidP="008D5D65">
      <w:pPr>
        <w:pStyle w:val="tdorderedlistlevel2"/>
        <w:numPr>
          <w:ilvl w:val="0"/>
          <w:numId w:val="0"/>
        </w:numPr>
        <w:ind w:firstLine="709"/>
      </w:pPr>
      <w:r w:rsidRPr="00203241">
        <w:t xml:space="preserve">3) </w:t>
      </w:r>
      <w:r>
        <w:t>В</w:t>
      </w:r>
      <w:r w:rsidRPr="00203241">
        <w:t xml:space="preserve"> </w:t>
      </w:r>
      <w:r>
        <w:t>окне</w:t>
      </w:r>
      <w:r w:rsidRPr="00203241">
        <w:t xml:space="preserve"> «</w:t>
      </w:r>
      <w:r w:rsidR="0071627D" w:rsidRPr="00953ADF">
        <w:t xml:space="preserve">Добавить новый конфиг </w:t>
      </w:r>
      <w:r w:rsidRPr="00953ADF">
        <w:t>узел</w:t>
      </w:r>
      <w:r>
        <w:t xml:space="preserve"> </w:t>
      </w:r>
      <w:proofErr w:type="spellStart"/>
      <w:r>
        <w:rPr>
          <w:lang w:val="en-US"/>
        </w:rPr>
        <w:t>modbus</w:t>
      </w:r>
      <w:proofErr w:type="spellEnd"/>
      <w:r w:rsidRPr="00203241">
        <w:t>-</w:t>
      </w:r>
      <w:r>
        <w:rPr>
          <w:lang w:val="en-US"/>
        </w:rPr>
        <w:t>client</w:t>
      </w:r>
      <w:r w:rsidRPr="00203241">
        <w:t>»:</w:t>
      </w:r>
    </w:p>
    <w:p w14:paraId="21F66964" w14:textId="6D9B2F81" w:rsidR="008D5D65" w:rsidRPr="00086661" w:rsidRDefault="008D5D65" w:rsidP="008D5D65">
      <w:pPr>
        <w:pStyle w:val="tdorderedlistlevel2"/>
        <w:numPr>
          <w:ilvl w:val="0"/>
          <w:numId w:val="0"/>
        </w:numPr>
      </w:pPr>
      <w:r>
        <w:t>в</w:t>
      </w:r>
      <w:r w:rsidRPr="00086661">
        <w:t xml:space="preserve"> </w:t>
      </w:r>
      <w:r>
        <w:t>поле</w:t>
      </w:r>
      <w:r w:rsidRPr="00086661">
        <w:t xml:space="preserve"> «</w:t>
      </w:r>
      <w:r>
        <w:t>Имя</w:t>
      </w:r>
      <w:r w:rsidRPr="00086661">
        <w:t xml:space="preserve">» </w:t>
      </w:r>
      <w:r>
        <w:t>задать</w:t>
      </w:r>
      <w:r w:rsidRPr="00086661">
        <w:t xml:space="preserve"> </w:t>
      </w:r>
      <w:r>
        <w:t>«</w:t>
      </w:r>
      <w:proofErr w:type="spellStart"/>
      <w:r w:rsidRPr="00086661">
        <w:t>Modbus</w:t>
      </w:r>
      <w:proofErr w:type="spellEnd"/>
      <w:r w:rsidRPr="00086661">
        <w:t xml:space="preserve"> </w:t>
      </w:r>
      <w:r w:rsidR="00492493">
        <w:rPr>
          <w:lang w:val="en-US"/>
        </w:rPr>
        <w:t>RTU</w:t>
      </w:r>
      <w:r w:rsidR="00492493" w:rsidRPr="00492493">
        <w:t xml:space="preserve"> (</w:t>
      </w:r>
      <w:r w:rsidR="00492493">
        <w:rPr>
          <w:lang w:val="en-US"/>
        </w:rPr>
        <w:t>com</w:t>
      </w:r>
      <w:r w:rsidR="00492493" w:rsidRPr="00492493">
        <w:t>0)</w:t>
      </w:r>
      <w:r>
        <w:t>»</w:t>
      </w:r>
      <w:r w:rsidRPr="00086661">
        <w:t>;</w:t>
      </w:r>
    </w:p>
    <w:p w14:paraId="0535F853" w14:textId="1C45EFDC" w:rsidR="008D5D65" w:rsidRPr="008D5D65" w:rsidRDefault="008D5D65" w:rsidP="008D5D65">
      <w:pPr>
        <w:pStyle w:val="tdorderedlistlevel2"/>
        <w:numPr>
          <w:ilvl w:val="0"/>
          <w:numId w:val="0"/>
        </w:numPr>
      </w:pPr>
      <w:r>
        <w:t>в выпадающем списке «</w:t>
      </w:r>
      <w:r>
        <w:rPr>
          <w:lang w:val="en-US"/>
        </w:rPr>
        <w:t>Type</w:t>
      </w:r>
      <w:r>
        <w:t>»</w:t>
      </w:r>
      <w:r w:rsidRPr="00D24AD8">
        <w:t xml:space="preserve"> </w:t>
      </w:r>
      <w:r>
        <w:t>выбрать «</w:t>
      </w:r>
      <w:r w:rsidR="00492493">
        <w:rPr>
          <w:lang w:val="en-US"/>
        </w:rPr>
        <w:t>Serial</w:t>
      </w:r>
      <w:r>
        <w:t>»</w:t>
      </w:r>
      <w:r w:rsidRPr="00AB4F9A">
        <w:t>;</w:t>
      </w:r>
    </w:p>
    <w:p w14:paraId="02843736" w14:textId="5FBAFC3D" w:rsidR="008D5D65" w:rsidRDefault="008D5D65" w:rsidP="008D5D65">
      <w:pPr>
        <w:pStyle w:val="tdorderedlistlevel2"/>
        <w:numPr>
          <w:ilvl w:val="0"/>
          <w:numId w:val="0"/>
        </w:numPr>
      </w:pPr>
      <w:r>
        <w:t>в</w:t>
      </w:r>
      <w:r w:rsidRPr="002477BA">
        <w:t xml:space="preserve"> </w:t>
      </w:r>
      <w:r>
        <w:t>поле</w:t>
      </w:r>
      <w:r w:rsidRPr="002477BA">
        <w:t xml:space="preserve"> «</w:t>
      </w:r>
      <w:proofErr w:type="spellStart"/>
      <w:r w:rsidR="00492493" w:rsidRPr="00492493">
        <w:t>Serial</w:t>
      </w:r>
      <w:proofErr w:type="spellEnd"/>
      <w:r w:rsidR="00492493" w:rsidRPr="00492493">
        <w:t xml:space="preserve"> </w:t>
      </w:r>
      <w:proofErr w:type="spellStart"/>
      <w:r w:rsidR="00492493" w:rsidRPr="00492493">
        <w:t>port</w:t>
      </w:r>
      <w:proofErr w:type="spellEnd"/>
      <w:r w:rsidRPr="002477BA">
        <w:t xml:space="preserve">» </w:t>
      </w:r>
      <w:r>
        <w:t>задать</w:t>
      </w:r>
      <w:r w:rsidRPr="002477BA">
        <w:t xml:space="preserve"> </w:t>
      </w:r>
      <w:r w:rsidR="00492493">
        <w:t>«</w:t>
      </w:r>
      <w:r w:rsidR="00492493" w:rsidRPr="00492493">
        <w:t>/</w:t>
      </w:r>
      <w:proofErr w:type="spellStart"/>
      <w:r w:rsidR="00492493" w:rsidRPr="00492493">
        <w:t>dev</w:t>
      </w:r>
      <w:proofErr w:type="spellEnd"/>
      <w:r w:rsidR="00492493" w:rsidRPr="00492493">
        <w:t>/com0</w:t>
      </w:r>
      <w:r w:rsidR="00492493">
        <w:t>»</w:t>
      </w:r>
      <w:r w:rsidRPr="002477BA">
        <w:t>;</w:t>
      </w:r>
    </w:p>
    <w:p w14:paraId="2791D3BD" w14:textId="09F2801E" w:rsidR="008D5D65" w:rsidRPr="000951A4" w:rsidRDefault="008D5D65" w:rsidP="008D5D65">
      <w:pPr>
        <w:pStyle w:val="tdorderedlistlevel2"/>
        <w:numPr>
          <w:ilvl w:val="0"/>
          <w:numId w:val="0"/>
        </w:numPr>
      </w:pPr>
      <w:r>
        <w:t>в выпадающем списке «</w:t>
      </w:r>
      <w:proofErr w:type="spellStart"/>
      <w:r w:rsidR="00492493" w:rsidRPr="00492493">
        <w:t>Serial</w:t>
      </w:r>
      <w:proofErr w:type="spellEnd"/>
      <w:r w:rsidR="00492493" w:rsidRPr="00492493">
        <w:t xml:space="preserve"> </w:t>
      </w:r>
      <w:proofErr w:type="spellStart"/>
      <w:r w:rsidR="00492493" w:rsidRPr="00492493">
        <w:t>type</w:t>
      </w:r>
      <w:proofErr w:type="spellEnd"/>
      <w:r>
        <w:t>»</w:t>
      </w:r>
      <w:r w:rsidRPr="00D24AD8">
        <w:t xml:space="preserve"> </w:t>
      </w:r>
      <w:r>
        <w:t>выбрать «</w:t>
      </w:r>
      <w:r w:rsidR="00492493">
        <w:rPr>
          <w:lang w:val="en-US"/>
        </w:rPr>
        <w:t>RTU</w:t>
      </w:r>
      <w:r w:rsidR="00492493" w:rsidRPr="00492493">
        <w:t>-</w:t>
      </w:r>
      <w:r w:rsidR="00492493">
        <w:rPr>
          <w:lang w:val="en-US"/>
        </w:rPr>
        <w:t>BUFFERD</w:t>
      </w:r>
      <w:r>
        <w:t>»</w:t>
      </w:r>
      <w:r w:rsidRPr="00AB4F9A">
        <w:t>;</w:t>
      </w:r>
    </w:p>
    <w:p w14:paraId="0C4A2817" w14:textId="6735E723" w:rsidR="00492493" w:rsidRPr="00492493" w:rsidRDefault="00492493" w:rsidP="008D5D65">
      <w:pPr>
        <w:pStyle w:val="tdorderedlistlevel2"/>
        <w:numPr>
          <w:ilvl w:val="0"/>
          <w:numId w:val="0"/>
        </w:numPr>
      </w:pPr>
      <w:r>
        <w:t>в выпадающем списке «</w:t>
      </w:r>
      <w:proofErr w:type="spellStart"/>
      <w:r w:rsidRPr="00492493">
        <w:t>Baud</w:t>
      </w:r>
      <w:proofErr w:type="spellEnd"/>
      <w:r w:rsidRPr="00492493">
        <w:t xml:space="preserve"> </w:t>
      </w:r>
      <w:proofErr w:type="spellStart"/>
      <w:r w:rsidRPr="00492493">
        <w:t>rate</w:t>
      </w:r>
      <w:proofErr w:type="spellEnd"/>
      <w:r>
        <w:t>»</w:t>
      </w:r>
      <w:r w:rsidRPr="00D24AD8">
        <w:t xml:space="preserve"> </w:t>
      </w:r>
      <w:r>
        <w:t xml:space="preserve">выбрать </w:t>
      </w:r>
      <w:r w:rsidR="000C4AE0">
        <w:t xml:space="preserve">скорость шины </w:t>
      </w:r>
      <w:r w:rsidR="000C4AE0">
        <w:rPr>
          <w:lang w:val="en-US"/>
        </w:rPr>
        <w:t>RS</w:t>
      </w:r>
      <w:r w:rsidR="000C4AE0" w:rsidRPr="000C4AE0">
        <w:t>-485</w:t>
      </w:r>
      <w:r w:rsidRPr="00AB4F9A">
        <w:t>;</w:t>
      </w:r>
    </w:p>
    <w:p w14:paraId="2074C8C9" w14:textId="6240682F" w:rsidR="008D5D65" w:rsidRPr="00AB4F9A" w:rsidRDefault="008D5D65" w:rsidP="008D5D65">
      <w:pPr>
        <w:pStyle w:val="tdorderedlistlevel2"/>
        <w:numPr>
          <w:ilvl w:val="0"/>
          <w:numId w:val="0"/>
        </w:numPr>
      </w:pPr>
      <w:r>
        <w:t>в поле «</w:t>
      </w:r>
      <w:r>
        <w:rPr>
          <w:lang w:val="en-US"/>
        </w:rPr>
        <w:t>Unit</w:t>
      </w:r>
      <w:r w:rsidRPr="009D1B8B">
        <w:t>-</w:t>
      </w:r>
      <w:r>
        <w:rPr>
          <w:lang w:val="en-US"/>
        </w:rPr>
        <w:t>id</w:t>
      </w:r>
      <w:r>
        <w:t>»</w:t>
      </w:r>
      <w:r w:rsidRPr="00D24AD8">
        <w:t xml:space="preserve"> </w:t>
      </w:r>
      <w:r>
        <w:t xml:space="preserve">задать </w:t>
      </w:r>
      <w:r w:rsidR="00DD2890" w:rsidRPr="00DD2890">
        <w:t>8</w:t>
      </w:r>
      <w:r w:rsidRPr="00AB4F9A">
        <w:t>;</w:t>
      </w:r>
    </w:p>
    <w:p w14:paraId="3B4799AB" w14:textId="77777777" w:rsidR="008D5D65" w:rsidRPr="008D5D65" w:rsidRDefault="008D5D65" w:rsidP="008D5D65">
      <w:pPr>
        <w:pStyle w:val="tdorderedlistlevel2"/>
        <w:numPr>
          <w:ilvl w:val="0"/>
          <w:numId w:val="0"/>
        </w:numPr>
      </w:pPr>
      <w:r>
        <w:t>в поле «</w:t>
      </w:r>
      <w:r>
        <w:rPr>
          <w:lang w:val="en-US"/>
        </w:rPr>
        <w:t>Timeout</w:t>
      </w:r>
      <w:r w:rsidRPr="002477BA">
        <w:t>(</w:t>
      </w:r>
      <w:proofErr w:type="spellStart"/>
      <w:r>
        <w:rPr>
          <w:lang w:val="en-US"/>
        </w:rPr>
        <w:t>ms</w:t>
      </w:r>
      <w:proofErr w:type="spellEnd"/>
      <w:r w:rsidRPr="002477BA">
        <w:t>)</w:t>
      </w:r>
      <w:r>
        <w:t>»</w:t>
      </w:r>
      <w:r w:rsidRPr="00D24AD8">
        <w:t xml:space="preserve"> </w:t>
      </w:r>
      <w:r>
        <w:t xml:space="preserve">задать </w:t>
      </w:r>
      <w:r w:rsidRPr="002477BA">
        <w:t>1000</w:t>
      </w:r>
      <w:r w:rsidRPr="00AB4F9A">
        <w:t>;</w:t>
      </w:r>
    </w:p>
    <w:p w14:paraId="44DEF602" w14:textId="77777777" w:rsidR="008D5D65" w:rsidRDefault="008D5D65" w:rsidP="008D5D65">
      <w:pPr>
        <w:pStyle w:val="tdorderedlistlevel2"/>
        <w:numPr>
          <w:ilvl w:val="0"/>
          <w:numId w:val="0"/>
        </w:numPr>
        <w:rPr>
          <w:lang w:val="en-US"/>
        </w:rPr>
      </w:pPr>
      <w:r>
        <w:t>в</w:t>
      </w:r>
      <w:r w:rsidRPr="00E00B50">
        <w:rPr>
          <w:lang w:val="en-US"/>
        </w:rPr>
        <w:t xml:space="preserve"> </w:t>
      </w:r>
      <w:r>
        <w:t>поле</w:t>
      </w:r>
      <w:r w:rsidRPr="00E00B50">
        <w:rPr>
          <w:lang w:val="en-US"/>
        </w:rPr>
        <w:t xml:space="preserve"> «</w:t>
      </w:r>
      <w:r>
        <w:rPr>
          <w:lang w:val="en-US"/>
        </w:rPr>
        <w:t>Reconnect timeout</w:t>
      </w:r>
      <w:r w:rsidRPr="00E00B50">
        <w:rPr>
          <w:lang w:val="en-US"/>
        </w:rPr>
        <w:t>(</w:t>
      </w:r>
      <w:proofErr w:type="spellStart"/>
      <w:r>
        <w:rPr>
          <w:lang w:val="en-US"/>
        </w:rPr>
        <w:t>ms</w:t>
      </w:r>
      <w:proofErr w:type="spellEnd"/>
      <w:r w:rsidRPr="00E00B50">
        <w:rPr>
          <w:lang w:val="en-US"/>
        </w:rPr>
        <w:t xml:space="preserve">)» </w:t>
      </w:r>
      <w:r>
        <w:t>задать</w:t>
      </w:r>
      <w:r w:rsidRPr="00E00B50">
        <w:rPr>
          <w:lang w:val="en-US"/>
        </w:rPr>
        <w:t xml:space="preserve"> </w:t>
      </w:r>
      <w:r>
        <w:rPr>
          <w:lang w:val="en-US"/>
        </w:rPr>
        <w:t>2</w:t>
      </w:r>
      <w:r w:rsidRPr="00E00B50">
        <w:rPr>
          <w:lang w:val="en-US"/>
        </w:rPr>
        <w:t>000;</w:t>
      </w:r>
    </w:p>
    <w:p w14:paraId="3890901B" w14:textId="77777777" w:rsidR="008D5D65" w:rsidRDefault="008D5D65" w:rsidP="008D5D65">
      <w:pPr>
        <w:pStyle w:val="tdorderedlistlevel2"/>
        <w:numPr>
          <w:ilvl w:val="0"/>
          <w:numId w:val="0"/>
        </w:numPr>
        <w:rPr>
          <w:lang w:val="en-US"/>
        </w:rPr>
      </w:pPr>
      <w:r>
        <w:t>нажать кнопку «Обновить», «Готово».</w:t>
      </w:r>
    </w:p>
    <w:p w14:paraId="4E3928E5" w14:textId="10072356" w:rsidR="00143ED7" w:rsidRDefault="00D11437" w:rsidP="00143ED7">
      <w:pPr>
        <w:pStyle w:val="tdorderedlistlevel2"/>
        <w:numPr>
          <w:ilvl w:val="0"/>
          <w:numId w:val="0"/>
        </w:numPr>
        <w:jc w:val="center"/>
        <w:rPr>
          <w:lang w:val="en-US"/>
        </w:rPr>
      </w:pPr>
      <w:r w:rsidRPr="00D11437">
        <w:rPr>
          <w:noProof/>
          <w:lang w:val="en-US"/>
        </w:rPr>
        <w:lastRenderedPageBreak/>
        <w:drawing>
          <wp:inline distT="0" distB="0" distL="0" distR="0" wp14:anchorId="7CE35369" wp14:editId="3E2DA573">
            <wp:extent cx="2724912" cy="2731718"/>
            <wp:effectExtent l="0" t="0" r="0" b="0"/>
            <wp:docPr id="19770622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06221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2742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3F35E" w14:textId="51EAA558" w:rsidR="0020698C" w:rsidRPr="003D2F96" w:rsidRDefault="0020698C" w:rsidP="003D2F96">
      <w:pPr>
        <w:pStyle w:val="af2"/>
      </w:pPr>
      <w:r w:rsidRPr="00245158">
        <w:t>Рис.</w:t>
      </w:r>
      <w:r w:rsidRPr="00A53AC2">
        <w:t xml:space="preserve"> </w:t>
      </w:r>
      <w:r>
        <w:rPr>
          <w:lang w:val="en-US"/>
        </w:rPr>
        <w:fldChar w:fldCharType="begin"/>
      </w:r>
      <w:r w:rsidRPr="00A53AC2">
        <w:instrText xml:space="preserve"> </w:instrText>
      </w:r>
      <w:r>
        <w:rPr>
          <w:lang w:val="en-US"/>
        </w:rPr>
        <w:instrText>SEQ</w:instrText>
      </w:r>
      <w:r w:rsidRPr="00A53AC2">
        <w:instrText xml:space="preserve"> Рисунок \* </w:instrText>
      </w:r>
      <w:r>
        <w:rPr>
          <w:lang w:val="en-US"/>
        </w:rPr>
        <w:instrText>ARABIC</w:instrText>
      </w:r>
      <w:r w:rsidRPr="00A53AC2">
        <w:instrText xml:space="preserve"> </w:instrText>
      </w:r>
      <w:r>
        <w:rPr>
          <w:lang w:val="en-US"/>
        </w:rPr>
        <w:fldChar w:fldCharType="separate"/>
      </w:r>
      <w:r w:rsidRPr="00A53AC2">
        <w:rPr>
          <w:noProof/>
        </w:rPr>
        <w:t>16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3D2F96">
        <w:t xml:space="preserve">Окно настройки параметров </w:t>
      </w:r>
      <w:r w:rsidR="003D2F96">
        <w:rPr>
          <w:lang w:val="en-US"/>
        </w:rPr>
        <w:t>Modbus</w:t>
      </w:r>
      <w:r w:rsidR="003D2F96" w:rsidRPr="006F1EC1">
        <w:t xml:space="preserve"> </w:t>
      </w:r>
      <w:r w:rsidR="003D2F96">
        <w:rPr>
          <w:lang w:val="en-US"/>
        </w:rPr>
        <w:t>RTU</w:t>
      </w:r>
    </w:p>
    <w:p w14:paraId="04B662E3" w14:textId="50BFE7E1" w:rsidR="008D5D65" w:rsidRPr="00143ED7" w:rsidRDefault="00143ED7" w:rsidP="008D5D65">
      <w:pPr>
        <w:pStyle w:val="tdorderedlistlevel2"/>
        <w:numPr>
          <w:ilvl w:val="0"/>
          <w:numId w:val="0"/>
        </w:numPr>
        <w:ind w:firstLine="709"/>
      </w:pPr>
      <w:r w:rsidRPr="00143ED7">
        <w:t>4</w:t>
      </w:r>
      <w:r w:rsidR="008D5D65" w:rsidRPr="00143ED7">
        <w:t xml:space="preserve">) </w:t>
      </w:r>
      <w:r w:rsidR="008D5D65">
        <w:t>Соединить</w:t>
      </w:r>
      <w:r w:rsidR="008D5D65" w:rsidRPr="00143ED7">
        <w:t xml:space="preserve"> </w:t>
      </w:r>
      <w:r w:rsidR="008D5D65">
        <w:t>узел</w:t>
      </w:r>
      <w:r w:rsidR="008D5D65" w:rsidRPr="00143ED7">
        <w:t xml:space="preserve"> «</w:t>
      </w:r>
      <w:r w:rsidR="00DD2890">
        <w:rPr>
          <w:lang w:val="en-US"/>
        </w:rPr>
        <w:t>AO</w:t>
      </w:r>
      <w:r w:rsidR="008D5D65" w:rsidRPr="00143ED7">
        <w:t xml:space="preserve">0» </w:t>
      </w:r>
      <w:r w:rsidR="008D5D65">
        <w:t>с</w:t>
      </w:r>
      <w:r w:rsidR="008D5D65" w:rsidRPr="00143ED7">
        <w:t xml:space="preserve"> «</w:t>
      </w:r>
      <w:r w:rsidR="00DD2890">
        <w:rPr>
          <w:lang w:val="en-US"/>
        </w:rPr>
        <w:t>AO</w:t>
      </w:r>
      <w:r w:rsidR="008D5D65" w:rsidRPr="00143ED7">
        <w:t>0 (</w:t>
      </w:r>
      <w:r w:rsidR="008D5D65">
        <w:rPr>
          <w:lang w:val="en-US"/>
        </w:rPr>
        <w:t>Write</w:t>
      </w:r>
      <w:r w:rsidR="008D5D65" w:rsidRPr="00143ED7">
        <w:t>)»</w:t>
      </w:r>
      <w:r w:rsidRPr="00143ED7">
        <w:t>.</w:t>
      </w:r>
    </w:p>
    <w:p w14:paraId="63FC59A8" w14:textId="6D2F789B" w:rsidR="008D5D65" w:rsidRPr="007F4A4A" w:rsidRDefault="00143ED7" w:rsidP="008D5D65">
      <w:pPr>
        <w:pStyle w:val="tdorderedlistlevel2"/>
        <w:numPr>
          <w:ilvl w:val="0"/>
          <w:numId w:val="0"/>
        </w:numPr>
        <w:ind w:firstLine="709"/>
      </w:pPr>
      <w:r w:rsidRPr="007F4A4A">
        <w:t>5</w:t>
      </w:r>
      <w:r w:rsidR="008D5D65">
        <w:t>) Нажать кнопку «Развернуть»</w:t>
      </w:r>
      <w:r w:rsidRPr="007F4A4A">
        <w:t>.</w:t>
      </w:r>
    </w:p>
    <w:p w14:paraId="63086EE6" w14:textId="29AE3043" w:rsidR="008D5D65" w:rsidRPr="008D5D65" w:rsidRDefault="008D5D65" w:rsidP="008D5D65">
      <w:pPr>
        <w:pStyle w:val="tdorderedlistlevel2"/>
        <w:numPr>
          <w:ilvl w:val="0"/>
          <w:numId w:val="0"/>
        </w:numPr>
      </w:pPr>
      <w:r>
        <w:t xml:space="preserve">Добавление 1 регистра завершено, </w:t>
      </w:r>
      <w:r w:rsidR="00DD2890">
        <w:t>силой тока аналогового выхода</w:t>
      </w:r>
      <w:r>
        <w:t xml:space="preserve"> </w:t>
      </w:r>
      <w:r w:rsidR="00DD2890">
        <w:rPr>
          <w:lang w:val="en-US"/>
        </w:rPr>
        <w:t>AO</w:t>
      </w:r>
      <w:r w:rsidRPr="00D42669">
        <w:t xml:space="preserve">0 </w:t>
      </w:r>
      <w:r>
        <w:t xml:space="preserve">модуля </w:t>
      </w:r>
      <w:r>
        <w:rPr>
          <w:lang w:val="en-US"/>
        </w:rPr>
        <w:t>NLS</w:t>
      </w:r>
      <w:r w:rsidRPr="00D42669">
        <w:t>-</w:t>
      </w:r>
      <w:r w:rsidR="00DD2890" w:rsidRPr="00DD2890">
        <w:t>4</w:t>
      </w:r>
      <w:r w:rsidR="00DD2890">
        <w:rPr>
          <w:lang w:val="en-US"/>
        </w:rPr>
        <w:t>AO</w:t>
      </w:r>
      <w:r w:rsidRPr="00D42669">
        <w:t xml:space="preserve"> </w:t>
      </w:r>
      <w:r>
        <w:t xml:space="preserve">можно управлять через интеграцию в </w:t>
      </w:r>
      <w:r>
        <w:rPr>
          <w:lang w:val="en-US"/>
        </w:rPr>
        <w:t>Home</w:t>
      </w:r>
      <w:r w:rsidRPr="00D42669">
        <w:t xml:space="preserve"> </w:t>
      </w:r>
      <w:r>
        <w:rPr>
          <w:lang w:val="en-US"/>
        </w:rPr>
        <w:t>Assistant</w:t>
      </w:r>
      <w:r w:rsidRPr="00D42669">
        <w:t xml:space="preserve">. </w:t>
      </w:r>
      <w:r>
        <w:t xml:space="preserve">Добавление остальных регистров </w:t>
      </w:r>
      <w:r w:rsidR="00DD2890">
        <w:t>аналоговых выходов</w:t>
      </w:r>
      <w:r>
        <w:t xml:space="preserve"> аналогично, меняется только адрес регистров.</w:t>
      </w:r>
    </w:p>
    <w:p w14:paraId="4E4AFAEA" w14:textId="55A2649C" w:rsidR="00460527" w:rsidRDefault="00E4128B" w:rsidP="00E4128B">
      <w:pPr>
        <w:pStyle w:val="tdorderedlistlevel2"/>
        <w:numPr>
          <w:ilvl w:val="0"/>
          <w:numId w:val="0"/>
        </w:numPr>
        <w:jc w:val="center"/>
        <w:rPr>
          <w:lang w:val="en-US"/>
        </w:rPr>
      </w:pPr>
      <w:r w:rsidRPr="00E4128B">
        <w:rPr>
          <w:noProof/>
        </w:rPr>
        <w:drawing>
          <wp:inline distT="0" distB="0" distL="0" distR="0" wp14:anchorId="51FA969A" wp14:editId="0137C041">
            <wp:extent cx="2674620" cy="471595"/>
            <wp:effectExtent l="0" t="0" r="0" b="5080"/>
            <wp:docPr id="4094086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408646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61403" cy="486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99000" w14:textId="19857170" w:rsidR="0020698C" w:rsidRPr="00A53AC2" w:rsidRDefault="0020698C" w:rsidP="0020698C">
      <w:pPr>
        <w:pStyle w:val="af2"/>
      </w:pPr>
      <w:r w:rsidRPr="00245158">
        <w:t>Рис.</w:t>
      </w:r>
      <w:r w:rsidRPr="00A53AC2">
        <w:t xml:space="preserve"> </w:t>
      </w:r>
      <w:r>
        <w:rPr>
          <w:lang w:val="en-US"/>
        </w:rPr>
        <w:fldChar w:fldCharType="begin"/>
      </w:r>
      <w:r w:rsidRPr="00A53AC2">
        <w:instrText xml:space="preserve"> </w:instrText>
      </w:r>
      <w:r>
        <w:rPr>
          <w:lang w:val="en-US"/>
        </w:rPr>
        <w:instrText>SEQ</w:instrText>
      </w:r>
      <w:r w:rsidRPr="00A53AC2">
        <w:instrText xml:space="preserve"> Рисунок \* </w:instrText>
      </w:r>
      <w:r>
        <w:rPr>
          <w:lang w:val="en-US"/>
        </w:rPr>
        <w:instrText>ARABIC</w:instrText>
      </w:r>
      <w:r w:rsidRPr="00A53AC2">
        <w:instrText xml:space="preserve"> </w:instrText>
      </w:r>
      <w:r>
        <w:rPr>
          <w:lang w:val="en-US"/>
        </w:rPr>
        <w:fldChar w:fldCharType="separate"/>
      </w:r>
      <w:r w:rsidRPr="00A53AC2">
        <w:rPr>
          <w:noProof/>
        </w:rPr>
        <w:t>17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574883">
        <w:t xml:space="preserve">Соединение узла для интеграции с </w:t>
      </w:r>
      <w:r w:rsidR="00574883">
        <w:rPr>
          <w:lang w:val="en-US"/>
        </w:rPr>
        <w:t>Home</w:t>
      </w:r>
      <w:r w:rsidR="00574883" w:rsidRPr="00AD33F7">
        <w:t xml:space="preserve"> </w:t>
      </w:r>
      <w:r w:rsidR="00574883">
        <w:rPr>
          <w:lang w:val="en-US"/>
        </w:rPr>
        <w:t>Assistant</w:t>
      </w:r>
      <w:r w:rsidR="00574883" w:rsidRPr="00AD33F7">
        <w:t xml:space="preserve"> </w:t>
      </w:r>
      <w:r w:rsidR="00574883">
        <w:t xml:space="preserve">и узла для отправки </w:t>
      </w:r>
      <w:r w:rsidR="00574883">
        <w:rPr>
          <w:lang w:val="en-US"/>
        </w:rPr>
        <w:t>Modbus</w:t>
      </w:r>
      <w:r w:rsidR="00574883" w:rsidRPr="00AD33F7">
        <w:t xml:space="preserve"> </w:t>
      </w:r>
      <w:r w:rsidR="00574883">
        <w:t>команды</w:t>
      </w:r>
    </w:p>
    <w:p w14:paraId="4C148774" w14:textId="155FE6D5" w:rsidR="00953ADF" w:rsidRPr="00460527" w:rsidRDefault="00953ADF" w:rsidP="00953ADF">
      <w:pPr>
        <w:pStyle w:val="tdorderedlistlevel1"/>
        <w:numPr>
          <w:ilvl w:val="0"/>
          <w:numId w:val="0"/>
        </w:numPr>
        <w:rPr>
          <w:b/>
          <w:bCs/>
        </w:rPr>
      </w:pPr>
      <w:r w:rsidRPr="00460527">
        <w:rPr>
          <w:b/>
          <w:bCs/>
        </w:rPr>
        <w:t xml:space="preserve">Добавление </w:t>
      </w:r>
      <w:r>
        <w:rPr>
          <w:b/>
          <w:bCs/>
        </w:rPr>
        <w:t xml:space="preserve">чтения </w:t>
      </w:r>
      <w:r w:rsidRPr="00460527">
        <w:rPr>
          <w:b/>
          <w:bCs/>
        </w:rPr>
        <w:t>1 регистра устройства NLS-</w:t>
      </w:r>
      <w:r w:rsidRPr="008D5D65">
        <w:rPr>
          <w:b/>
          <w:bCs/>
        </w:rPr>
        <w:t>4</w:t>
      </w:r>
      <w:r>
        <w:rPr>
          <w:b/>
          <w:bCs/>
          <w:lang w:val="en-US"/>
        </w:rPr>
        <w:t>AO</w:t>
      </w:r>
      <w:r w:rsidRPr="0046520C">
        <w:rPr>
          <w:b/>
          <w:bCs/>
        </w:rPr>
        <w:t xml:space="preserve"> (</w:t>
      </w:r>
      <w:r>
        <w:rPr>
          <w:b/>
          <w:bCs/>
          <w:lang w:val="en-US"/>
        </w:rPr>
        <w:t>Modbus</w:t>
      </w:r>
      <w:r w:rsidRPr="0046520C">
        <w:rPr>
          <w:b/>
          <w:bCs/>
        </w:rPr>
        <w:t xml:space="preserve"> </w:t>
      </w:r>
      <w:r>
        <w:rPr>
          <w:b/>
          <w:bCs/>
          <w:lang w:val="en-US"/>
        </w:rPr>
        <w:t>RTU</w:t>
      </w:r>
      <w:r w:rsidRPr="0046520C">
        <w:rPr>
          <w:b/>
          <w:bCs/>
        </w:rPr>
        <w:t>)</w:t>
      </w:r>
      <w:r w:rsidRPr="00460527">
        <w:rPr>
          <w:b/>
          <w:bCs/>
        </w:rPr>
        <w:t>:</w:t>
      </w:r>
    </w:p>
    <w:p w14:paraId="4A9D4E9F" w14:textId="77777777" w:rsidR="00953ADF" w:rsidRDefault="00953ADF" w:rsidP="00953ADF">
      <w:pPr>
        <w:pStyle w:val="tdorderedlistlevel2"/>
        <w:numPr>
          <w:ilvl w:val="0"/>
          <w:numId w:val="0"/>
        </w:numPr>
        <w:ind w:firstLine="709"/>
      </w:pPr>
      <w:r w:rsidRPr="007911FE">
        <w:t>1</w:t>
      </w:r>
      <w:r w:rsidRPr="008D5D65">
        <w:t xml:space="preserve">) </w:t>
      </w:r>
      <w:r>
        <w:t xml:space="preserve">Открыть в браузере страницу </w:t>
      </w:r>
      <w:r>
        <w:rPr>
          <w:lang w:val="en-US"/>
        </w:rPr>
        <w:t>Node</w:t>
      </w:r>
      <w:r w:rsidRPr="004E3B61">
        <w:t>-</w:t>
      </w:r>
      <w:r>
        <w:rPr>
          <w:lang w:val="en-US"/>
        </w:rPr>
        <w:t>RED</w:t>
      </w:r>
      <w:r>
        <w:t xml:space="preserve"> по ссылке </w:t>
      </w:r>
      <w:r w:rsidRPr="004E3B61">
        <w:t>http:/</w:t>
      </w:r>
      <w:proofErr w:type="gramStart"/>
      <w:r w:rsidRPr="004E3B61">
        <w:t>/[</w:t>
      </w:r>
      <w:proofErr w:type="gramEnd"/>
      <w:r w:rsidRPr="004E3B61">
        <w:rPr>
          <w:lang w:val="en-US"/>
        </w:rPr>
        <w:t>IP</w:t>
      </w:r>
      <w:r w:rsidRPr="004E3B61">
        <w:t xml:space="preserve"> шлюза]:1880</w:t>
      </w:r>
      <w:r w:rsidRPr="000B0A73">
        <w:t>/</w:t>
      </w:r>
    </w:p>
    <w:p w14:paraId="53A81F19" w14:textId="73BDF385" w:rsidR="00B6735B" w:rsidRPr="007F4A4A" w:rsidRDefault="00953ADF" w:rsidP="00B6735B">
      <w:pPr>
        <w:pStyle w:val="tdorderedlistlevel2"/>
        <w:numPr>
          <w:ilvl w:val="0"/>
          <w:numId w:val="0"/>
        </w:numPr>
        <w:ind w:firstLine="709"/>
      </w:pPr>
      <w:r w:rsidRPr="007911FE">
        <w:lastRenderedPageBreak/>
        <w:t>2</w:t>
      </w:r>
      <w:r w:rsidRPr="008D5D65">
        <w:t xml:space="preserve">) </w:t>
      </w:r>
      <w:r>
        <w:t>Создать новый поток, добавить в него узел «</w:t>
      </w:r>
      <w:r w:rsidR="00C20943">
        <w:rPr>
          <w:lang w:val="en-US"/>
        </w:rPr>
        <w:t>sensor</w:t>
      </w:r>
      <w:r>
        <w:t>»</w:t>
      </w:r>
      <w:r w:rsidRPr="007343FF">
        <w:t xml:space="preserve"> </w:t>
      </w:r>
      <w:r>
        <w:t>из «</w:t>
      </w:r>
      <w:r>
        <w:rPr>
          <w:lang w:val="en-US"/>
        </w:rPr>
        <w:t>home</w:t>
      </w:r>
      <w:r w:rsidRPr="007343FF">
        <w:t xml:space="preserve"> </w:t>
      </w:r>
      <w:r>
        <w:rPr>
          <w:lang w:val="en-US"/>
        </w:rPr>
        <w:t>assistant</w:t>
      </w:r>
      <w:r w:rsidRPr="007343FF">
        <w:t xml:space="preserve"> </w:t>
      </w:r>
      <w:r>
        <w:rPr>
          <w:lang w:val="en-US"/>
        </w:rPr>
        <w:t>entities</w:t>
      </w:r>
      <w:r>
        <w:t>»</w:t>
      </w:r>
      <w:r w:rsidRPr="00726D00">
        <w:t xml:space="preserve">, </w:t>
      </w:r>
      <w:r>
        <w:t>кликнуть по нему 2 раза.</w:t>
      </w:r>
    </w:p>
    <w:p w14:paraId="550BC7CB" w14:textId="27210D2A" w:rsidR="00953ADF" w:rsidRPr="00D24AD8" w:rsidRDefault="00953ADF" w:rsidP="00953ADF">
      <w:pPr>
        <w:pStyle w:val="tdorderedlistlevel2"/>
        <w:numPr>
          <w:ilvl w:val="0"/>
          <w:numId w:val="0"/>
        </w:numPr>
        <w:ind w:firstLine="709"/>
      </w:pPr>
      <w:r w:rsidRPr="007911FE">
        <w:t>3</w:t>
      </w:r>
      <w:r w:rsidRPr="008D5D65">
        <w:t xml:space="preserve">) </w:t>
      </w:r>
      <w:r>
        <w:t xml:space="preserve">В окне «Изменить узел </w:t>
      </w:r>
      <w:r w:rsidR="00C20943">
        <w:rPr>
          <w:lang w:val="en-US"/>
        </w:rPr>
        <w:t>sensor</w:t>
      </w:r>
      <w:r>
        <w:t>»</w:t>
      </w:r>
      <w:r w:rsidRPr="00726D00">
        <w:t xml:space="preserve"> </w:t>
      </w:r>
      <w:r>
        <w:t>задать имя «</w:t>
      </w:r>
      <w:r>
        <w:rPr>
          <w:lang w:val="en-US"/>
        </w:rPr>
        <w:t>AO</w:t>
      </w:r>
      <w:r w:rsidRPr="00726D00">
        <w:t>0</w:t>
      </w:r>
      <w:r>
        <w:t>»</w:t>
      </w:r>
      <w:r w:rsidRPr="00726D00">
        <w:t xml:space="preserve">, </w:t>
      </w:r>
      <w:r>
        <w:t xml:space="preserve">нажать на кнопку с </w:t>
      </w:r>
      <w:r w:rsidRPr="00726D00">
        <w:t>“</w:t>
      </w:r>
      <w:r>
        <w:t>плюсом</w:t>
      </w:r>
      <w:r w:rsidRPr="00726D00">
        <w:t xml:space="preserve">” </w:t>
      </w:r>
      <w:r>
        <w:t>рядом с «</w:t>
      </w:r>
      <w:r>
        <w:rPr>
          <w:lang w:val="en-US"/>
        </w:rPr>
        <w:t>Entity</w:t>
      </w:r>
      <w:r w:rsidRPr="00726D00">
        <w:t xml:space="preserve"> </w:t>
      </w:r>
      <w:r>
        <w:rPr>
          <w:lang w:val="en-US"/>
        </w:rPr>
        <w:t>config</w:t>
      </w:r>
      <w:r>
        <w:t>»</w:t>
      </w:r>
      <w:r w:rsidRPr="00D24AD8">
        <w:t>.</w:t>
      </w:r>
    </w:p>
    <w:p w14:paraId="3FFCAB2F" w14:textId="77777777" w:rsidR="00953ADF" w:rsidRPr="00D24AD8" w:rsidRDefault="00953ADF" w:rsidP="00953ADF">
      <w:pPr>
        <w:pStyle w:val="tdorderedlistlevel2"/>
        <w:numPr>
          <w:ilvl w:val="0"/>
          <w:numId w:val="0"/>
        </w:numPr>
        <w:ind w:firstLine="709"/>
      </w:pPr>
      <w:r w:rsidRPr="007911FE">
        <w:t>4</w:t>
      </w:r>
      <w:r w:rsidRPr="008D5D65">
        <w:t xml:space="preserve">) </w:t>
      </w:r>
      <w:r>
        <w:t xml:space="preserve">В окне «Добавить новый конфиг узел </w:t>
      </w:r>
      <w:r>
        <w:rPr>
          <w:lang w:val="en-US"/>
        </w:rPr>
        <w:t>ha</w:t>
      </w:r>
      <w:r w:rsidRPr="00D24AD8">
        <w:t>-</w:t>
      </w:r>
      <w:r>
        <w:rPr>
          <w:lang w:val="en-US"/>
        </w:rPr>
        <w:t>entity</w:t>
      </w:r>
      <w:r w:rsidRPr="00D24AD8">
        <w:t>-</w:t>
      </w:r>
      <w:r>
        <w:rPr>
          <w:lang w:val="en-US"/>
        </w:rPr>
        <w:t>config</w:t>
      </w:r>
      <w:r>
        <w:t>»</w:t>
      </w:r>
      <w:r w:rsidRPr="00D24AD8">
        <w:t>:</w:t>
      </w:r>
    </w:p>
    <w:p w14:paraId="5B400E41" w14:textId="1624DB9B" w:rsidR="00953ADF" w:rsidRPr="00AB4F9A" w:rsidRDefault="00953ADF" w:rsidP="00953ADF">
      <w:pPr>
        <w:pStyle w:val="tdorderedlistlevel2"/>
        <w:numPr>
          <w:ilvl w:val="0"/>
          <w:numId w:val="0"/>
        </w:numPr>
      </w:pPr>
      <w:r>
        <w:t>в поле «</w:t>
      </w:r>
      <w:r>
        <w:rPr>
          <w:lang w:val="en-US"/>
        </w:rPr>
        <w:t>Name</w:t>
      </w:r>
      <w:r>
        <w:t>»</w:t>
      </w:r>
      <w:r w:rsidRPr="00D24AD8">
        <w:t xml:space="preserve"> </w:t>
      </w:r>
      <w:r>
        <w:t>задать «</w:t>
      </w:r>
      <w:r>
        <w:rPr>
          <w:lang w:val="en-US"/>
        </w:rPr>
        <w:t>AO</w:t>
      </w:r>
      <w:r w:rsidRPr="00726D00">
        <w:t>0</w:t>
      </w:r>
      <w:r w:rsidR="00C20943" w:rsidRPr="00C20943">
        <w:t xml:space="preserve"> (</w:t>
      </w:r>
      <w:r w:rsidR="00C20943">
        <w:rPr>
          <w:lang w:val="en-US"/>
        </w:rPr>
        <w:t>read</w:t>
      </w:r>
      <w:r w:rsidR="00C20943" w:rsidRPr="00C20943">
        <w:t>)</w:t>
      </w:r>
      <w:r>
        <w:t>»</w:t>
      </w:r>
      <w:r w:rsidRPr="00AB4F9A">
        <w:t>;</w:t>
      </w:r>
    </w:p>
    <w:p w14:paraId="436FA7D5" w14:textId="4C7B18DD" w:rsidR="00953ADF" w:rsidRPr="00C20943" w:rsidRDefault="00953ADF" w:rsidP="00953ADF">
      <w:pPr>
        <w:pStyle w:val="tdorderedlistlevel2"/>
        <w:numPr>
          <w:ilvl w:val="0"/>
          <w:numId w:val="0"/>
        </w:numPr>
        <w:rPr>
          <w:lang w:val="en-US"/>
        </w:rPr>
      </w:pPr>
      <w:r>
        <w:t>в</w:t>
      </w:r>
      <w:r w:rsidRPr="00C20943">
        <w:rPr>
          <w:lang w:val="en-US"/>
        </w:rPr>
        <w:t xml:space="preserve"> </w:t>
      </w:r>
      <w:r>
        <w:t>поле</w:t>
      </w:r>
      <w:r w:rsidRPr="00C20943">
        <w:rPr>
          <w:lang w:val="en-US"/>
        </w:rPr>
        <w:t xml:space="preserve"> «</w:t>
      </w:r>
      <w:r>
        <w:rPr>
          <w:lang w:val="en-US"/>
        </w:rPr>
        <w:t>Friendly</w:t>
      </w:r>
      <w:r w:rsidRPr="00C20943">
        <w:rPr>
          <w:lang w:val="en-US"/>
        </w:rPr>
        <w:t xml:space="preserve"> </w:t>
      </w:r>
      <w:r>
        <w:rPr>
          <w:lang w:val="en-US"/>
        </w:rPr>
        <w:t>name</w:t>
      </w:r>
      <w:r w:rsidRPr="00C20943">
        <w:rPr>
          <w:lang w:val="en-US"/>
        </w:rPr>
        <w:t xml:space="preserve">» </w:t>
      </w:r>
      <w:r>
        <w:t>задать</w:t>
      </w:r>
      <w:r w:rsidRPr="00C20943">
        <w:rPr>
          <w:lang w:val="en-US"/>
        </w:rPr>
        <w:t xml:space="preserve"> «</w:t>
      </w:r>
      <w:r>
        <w:rPr>
          <w:lang w:val="en-US"/>
        </w:rPr>
        <w:t>AO</w:t>
      </w:r>
      <w:r w:rsidRPr="00C20943">
        <w:rPr>
          <w:lang w:val="en-US"/>
        </w:rPr>
        <w:t>0</w:t>
      </w:r>
      <w:r w:rsidR="00C20943">
        <w:rPr>
          <w:lang w:val="en-US"/>
        </w:rPr>
        <w:t xml:space="preserve"> (read)</w:t>
      </w:r>
      <w:r w:rsidRPr="00C20943">
        <w:rPr>
          <w:lang w:val="en-US"/>
        </w:rPr>
        <w:t>»;</w:t>
      </w:r>
    </w:p>
    <w:p w14:paraId="2D867683" w14:textId="7F1DF349" w:rsidR="00953ADF" w:rsidRPr="00AB4F9A" w:rsidRDefault="00953ADF" w:rsidP="00953ADF">
      <w:pPr>
        <w:pStyle w:val="tdorderedlistlevel2"/>
        <w:numPr>
          <w:ilvl w:val="0"/>
          <w:numId w:val="0"/>
        </w:numPr>
      </w:pPr>
      <w:r>
        <w:t>в выпадающем списке «</w:t>
      </w:r>
      <w:r>
        <w:rPr>
          <w:lang w:val="en-US"/>
        </w:rPr>
        <w:t>Category</w:t>
      </w:r>
      <w:r>
        <w:t>»</w:t>
      </w:r>
      <w:r w:rsidRPr="00D24AD8">
        <w:t xml:space="preserve"> </w:t>
      </w:r>
      <w:r>
        <w:t>выбрать «</w:t>
      </w:r>
      <w:r w:rsidR="00424389">
        <w:rPr>
          <w:lang w:val="en-US"/>
        </w:rPr>
        <w:t>diagnostic</w:t>
      </w:r>
      <w:r>
        <w:t>»</w:t>
      </w:r>
      <w:r w:rsidRPr="00AB4F9A">
        <w:t>;</w:t>
      </w:r>
    </w:p>
    <w:p w14:paraId="1A7D5B28" w14:textId="77777777" w:rsidR="00953ADF" w:rsidRPr="00953ADF" w:rsidRDefault="00953ADF" w:rsidP="00953ADF">
      <w:pPr>
        <w:pStyle w:val="tdorderedlistlevel2"/>
        <w:numPr>
          <w:ilvl w:val="0"/>
          <w:numId w:val="0"/>
        </w:numPr>
      </w:pPr>
      <w:r>
        <w:t>в выпадающем списке «</w:t>
      </w:r>
      <w:r>
        <w:rPr>
          <w:lang w:val="en-US"/>
        </w:rPr>
        <w:t>Device</w:t>
      </w:r>
      <w:r w:rsidRPr="00D24AD8">
        <w:t xml:space="preserve"> </w:t>
      </w:r>
      <w:r>
        <w:rPr>
          <w:lang w:val="en-US"/>
        </w:rPr>
        <w:t>class</w:t>
      </w:r>
      <w:r>
        <w:t>»</w:t>
      </w:r>
      <w:r w:rsidRPr="00D24AD8">
        <w:t xml:space="preserve"> </w:t>
      </w:r>
      <w:r>
        <w:t>выбрать «</w:t>
      </w:r>
      <w:r>
        <w:rPr>
          <w:lang w:val="en-US"/>
        </w:rPr>
        <w:t>current</w:t>
      </w:r>
      <w:r>
        <w:t>»</w:t>
      </w:r>
      <w:r w:rsidRPr="00970E5F">
        <w:t>;</w:t>
      </w:r>
    </w:p>
    <w:p w14:paraId="561EBFA8" w14:textId="77777777" w:rsidR="00953ADF" w:rsidRPr="000951A4" w:rsidRDefault="00953ADF" w:rsidP="00953ADF">
      <w:pPr>
        <w:pStyle w:val="tdorderedlistlevel2"/>
        <w:numPr>
          <w:ilvl w:val="0"/>
          <w:numId w:val="0"/>
        </w:numPr>
      </w:pPr>
      <w:r>
        <w:t>в</w:t>
      </w:r>
      <w:r w:rsidRPr="00953ADF">
        <w:t xml:space="preserve"> </w:t>
      </w:r>
      <w:r>
        <w:t>выпадающем</w:t>
      </w:r>
      <w:r w:rsidRPr="00953ADF">
        <w:t xml:space="preserve"> </w:t>
      </w:r>
      <w:r>
        <w:t>списке</w:t>
      </w:r>
      <w:r w:rsidRPr="00953ADF">
        <w:t xml:space="preserve"> «</w:t>
      </w:r>
      <w:r w:rsidRPr="005B2BD3">
        <w:rPr>
          <w:lang w:val="en-US"/>
        </w:rPr>
        <w:t>Unit</w:t>
      </w:r>
      <w:r w:rsidRPr="00953ADF">
        <w:t xml:space="preserve"> </w:t>
      </w:r>
      <w:r w:rsidRPr="005B2BD3">
        <w:rPr>
          <w:lang w:val="en-US"/>
        </w:rPr>
        <w:t>of</w:t>
      </w:r>
      <w:r w:rsidRPr="00953ADF">
        <w:t xml:space="preserve"> </w:t>
      </w:r>
      <w:r w:rsidRPr="005B2BD3">
        <w:rPr>
          <w:lang w:val="en-US"/>
        </w:rPr>
        <w:t>measurement</w:t>
      </w:r>
      <w:r w:rsidRPr="00953ADF">
        <w:t xml:space="preserve">» </w:t>
      </w:r>
      <w:r>
        <w:t>выбрать</w:t>
      </w:r>
      <w:r w:rsidRPr="00953ADF">
        <w:t xml:space="preserve"> «</w:t>
      </w:r>
      <w:r>
        <w:rPr>
          <w:lang w:val="en-US"/>
        </w:rPr>
        <w:t>A</w:t>
      </w:r>
      <w:r w:rsidRPr="00953ADF">
        <w:t>»;</w:t>
      </w:r>
    </w:p>
    <w:p w14:paraId="56CAEC54" w14:textId="7F6B3881" w:rsidR="00424389" w:rsidRPr="00424389" w:rsidRDefault="00424389" w:rsidP="00953ADF">
      <w:pPr>
        <w:pStyle w:val="tdorderedlistlevel2"/>
        <w:numPr>
          <w:ilvl w:val="0"/>
          <w:numId w:val="0"/>
        </w:numPr>
      </w:pPr>
      <w:r>
        <w:t>в</w:t>
      </w:r>
      <w:r w:rsidRPr="00953ADF">
        <w:t xml:space="preserve"> </w:t>
      </w:r>
      <w:r>
        <w:t>выпадающем</w:t>
      </w:r>
      <w:r w:rsidRPr="00953ADF">
        <w:t xml:space="preserve"> </w:t>
      </w:r>
      <w:r>
        <w:t>списке</w:t>
      </w:r>
      <w:r w:rsidRPr="00953ADF">
        <w:t xml:space="preserve"> «</w:t>
      </w:r>
      <w:r w:rsidRPr="00424389">
        <w:t xml:space="preserve">State </w:t>
      </w:r>
      <w:proofErr w:type="spellStart"/>
      <w:r w:rsidRPr="00424389">
        <w:t>class</w:t>
      </w:r>
      <w:proofErr w:type="spellEnd"/>
      <w:r w:rsidRPr="00953ADF">
        <w:t xml:space="preserve">» </w:t>
      </w:r>
      <w:r>
        <w:t>выбрать</w:t>
      </w:r>
      <w:r w:rsidRPr="00953ADF">
        <w:t xml:space="preserve"> «</w:t>
      </w:r>
      <w:r w:rsidRPr="005B2BD3">
        <w:rPr>
          <w:lang w:val="en-US"/>
        </w:rPr>
        <w:t>measurement</w:t>
      </w:r>
      <w:r w:rsidRPr="00953ADF">
        <w:t>»;</w:t>
      </w:r>
    </w:p>
    <w:p w14:paraId="3606B161" w14:textId="77777777" w:rsidR="00953ADF" w:rsidRPr="00850CD2" w:rsidRDefault="00953ADF" w:rsidP="00953ADF">
      <w:pPr>
        <w:pStyle w:val="tdorderedlistlevel2"/>
        <w:numPr>
          <w:ilvl w:val="0"/>
          <w:numId w:val="0"/>
        </w:numPr>
      </w:pPr>
      <w:r w:rsidRPr="00776C6A">
        <w:t>нажать на кнопку с “плюсом” рядом с «</w:t>
      </w:r>
      <w:r w:rsidRPr="00776C6A">
        <w:rPr>
          <w:lang w:val="en-US"/>
        </w:rPr>
        <w:t>Device</w:t>
      </w:r>
      <w:r w:rsidRPr="00776C6A">
        <w:t>», задать имя девайсу «</w:t>
      </w:r>
      <w:r w:rsidRPr="00776C6A">
        <w:rPr>
          <w:lang w:val="en-US"/>
        </w:rPr>
        <w:t>NLS</w:t>
      </w:r>
      <w:r w:rsidRPr="00776C6A">
        <w:t>-4</w:t>
      </w:r>
      <w:r w:rsidRPr="00776C6A">
        <w:rPr>
          <w:lang w:val="en-US"/>
        </w:rPr>
        <w:t>AO</w:t>
      </w:r>
      <w:r w:rsidRPr="00776C6A">
        <w:t>» и нажать кнопку «Добавить»;</w:t>
      </w:r>
    </w:p>
    <w:p w14:paraId="39CF98A0" w14:textId="77777777" w:rsidR="00953ADF" w:rsidRPr="007F4A4A" w:rsidRDefault="00953ADF" w:rsidP="00953ADF">
      <w:pPr>
        <w:pStyle w:val="tdorderedlistlevel2"/>
        <w:numPr>
          <w:ilvl w:val="0"/>
          <w:numId w:val="0"/>
        </w:numPr>
      </w:pPr>
      <w:r>
        <w:t xml:space="preserve">нажать на кнопку с </w:t>
      </w:r>
      <w:r w:rsidRPr="00726D00">
        <w:t>“</w:t>
      </w:r>
      <w:r>
        <w:t>плюсом</w:t>
      </w:r>
      <w:r w:rsidRPr="00726D00">
        <w:t xml:space="preserve">” </w:t>
      </w:r>
      <w:r>
        <w:t>рядом с «</w:t>
      </w:r>
      <w:r>
        <w:rPr>
          <w:lang w:val="en-US"/>
        </w:rPr>
        <w:t>Server</w:t>
      </w:r>
      <w:r>
        <w:t>»</w:t>
      </w:r>
      <w:r w:rsidRPr="00850CD2">
        <w:t>.</w:t>
      </w:r>
    </w:p>
    <w:p w14:paraId="5A459F71" w14:textId="61C3EECD" w:rsidR="007524CD" w:rsidRDefault="007524CD" w:rsidP="007524CD">
      <w:pPr>
        <w:pStyle w:val="tdorderedlistlevel2"/>
        <w:numPr>
          <w:ilvl w:val="0"/>
          <w:numId w:val="0"/>
        </w:numPr>
        <w:jc w:val="center"/>
        <w:rPr>
          <w:lang w:val="en-US"/>
        </w:rPr>
      </w:pPr>
      <w:r w:rsidRPr="007524CD">
        <w:rPr>
          <w:noProof/>
          <w:lang w:val="en-US"/>
        </w:rPr>
        <w:lastRenderedPageBreak/>
        <w:drawing>
          <wp:inline distT="0" distB="0" distL="0" distR="0" wp14:anchorId="34AD0AA3" wp14:editId="2FFC276B">
            <wp:extent cx="2243328" cy="3659298"/>
            <wp:effectExtent l="0" t="0" r="5080" b="0"/>
            <wp:docPr id="8924283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428349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49142" cy="3668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E1D4F" w14:textId="461DB7D1" w:rsidR="0020698C" w:rsidRPr="00A53AC2" w:rsidRDefault="0020698C" w:rsidP="0020698C">
      <w:pPr>
        <w:pStyle w:val="af2"/>
      </w:pPr>
      <w:r w:rsidRPr="00245158">
        <w:t>Рис.</w:t>
      </w:r>
      <w:r w:rsidRPr="00A53AC2">
        <w:t xml:space="preserve"> </w:t>
      </w:r>
      <w:r>
        <w:rPr>
          <w:lang w:val="en-US"/>
        </w:rPr>
        <w:fldChar w:fldCharType="begin"/>
      </w:r>
      <w:r w:rsidRPr="00A53AC2">
        <w:instrText xml:space="preserve"> </w:instrText>
      </w:r>
      <w:r>
        <w:rPr>
          <w:lang w:val="en-US"/>
        </w:rPr>
        <w:instrText>SEQ</w:instrText>
      </w:r>
      <w:r w:rsidRPr="00A53AC2">
        <w:instrText xml:space="preserve"> Рисунок \* </w:instrText>
      </w:r>
      <w:r>
        <w:rPr>
          <w:lang w:val="en-US"/>
        </w:rPr>
        <w:instrText>ARABIC</w:instrText>
      </w:r>
      <w:r w:rsidRPr="00A53AC2">
        <w:instrText xml:space="preserve"> </w:instrText>
      </w:r>
      <w:r>
        <w:rPr>
          <w:lang w:val="en-US"/>
        </w:rPr>
        <w:fldChar w:fldCharType="separate"/>
      </w:r>
      <w:r w:rsidRPr="00A53AC2">
        <w:rPr>
          <w:noProof/>
        </w:rPr>
        <w:t>18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AF2B45">
        <w:t xml:space="preserve">Окно настройки узла </w:t>
      </w:r>
      <w:r w:rsidR="00AF2B45">
        <w:rPr>
          <w:lang w:val="en-US"/>
        </w:rPr>
        <w:t>sensor</w:t>
      </w:r>
      <w:r w:rsidR="00AF2B45" w:rsidRPr="0018562D">
        <w:t xml:space="preserve"> </w:t>
      </w:r>
      <w:r w:rsidR="00AF2B45">
        <w:t xml:space="preserve">для </w:t>
      </w:r>
      <w:r w:rsidR="00AF2B45">
        <w:rPr>
          <w:lang w:val="en-US"/>
        </w:rPr>
        <w:t>AO</w:t>
      </w:r>
      <w:r w:rsidR="00AF2B45" w:rsidRPr="0018562D">
        <w:t>0</w:t>
      </w:r>
      <w:r w:rsidR="00AF2B45">
        <w:t xml:space="preserve"> для создания сущности в </w:t>
      </w:r>
      <w:r w:rsidR="00AF2B45">
        <w:rPr>
          <w:lang w:val="en-US"/>
        </w:rPr>
        <w:t>Home</w:t>
      </w:r>
      <w:r w:rsidR="00AF2B45" w:rsidRPr="007E18DD">
        <w:t xml:space="preserve"> </w:t>
      </w:r>
      <w:r w:rsidR="00AF2B45">
        <w:rPr>
          <w:lang w:val="en-US"/>
        </w:rPr>
        <w:t>Assistant</w:t>
      </w:r>
    </w:p>
    <w:p w14:paraId="6C1F096A" w14:textId="77777777" w:rsidR="00953ADF" w:rsidRPr="00850CD2" w:rsidRDefault="00953ADF" w:rsidP="00953ADF">
      <w:pPr>
        <w:pStyle w:val="tdorderedlistlevel1"/>
        <w:numPr>
          <w:ilvl w:val="0"/>
          <w:numId w:val="0"/>
        </w:numPr>
        <w:ind w:firstLine="709"/>
      </w:pPr>
      <w:r w:rsidRPr="007911FE">
        <w:t>5</w:t>
      </w:r>
      <w:r w:rsidRPr="00850CD2">
        <w:t xml:space="preserve">) </w:t>
      </w:r>
      <w:r>
        <w:t xml:space="preserve">В окне «Добавить новый конфиг узел </w:t>
      </w:r>
      <w:r>
        <w:rPr>
          <w:lang w:val="en-US"/>
        </w:rPr>
        <w:t>server</w:t>
      </w:r>
      <w:r>
        <w:t>»</w:t>
      </w:r>
      <w:r w:rsidRPr="00850CD2">
        <w:t>:</w:t>
      </w:r>
    </w:p>
    <w:p w14:paraId="7DB918CC" w14:textId="77777777" w:rsidR="00953ADF" w:rsidRPr="000212B0" w:rsidRDefault="00953ADF" w:rsidP="00953ADF">
      <w:pPr>
        <w:pStyle w:val="tdorderedlistlevel2"/>
        <w:numPr>
          <w:ilvl w:val="0"/>
          <w:numId w:val="0"/>
        </w:numPr>
        <w:rPr>
          <w:lang w:val="en-US"/>
        </w:rPr>
      </w:pPr>
      <w:r>
        <w:t>в</w:t>
      </w:r>
      <w:r w:rsidRPr="000212B0">
        <w:rPr>
          <w:lang w:val="en-US"/>
        </w:rPr>
        <w:t xml:space="preserve"> </w:t>
      </w:r>
      <w:r>
        <w:t>поле</w:t>
      </w:r>
      <w:r w:rsidRPr="000212B0">
        <w:rPr>
          <w:lang w:val="en-US"/>
        </w:rPr>
        <w:t xml:space="preserve"> «</w:t>
      </w:r>
      <w:r>
        <w:rPr>
          <w:lang w:val="en-US"/>
        </w:rPr>
        <w:t>Name</w:t>
      </w:r>
      <w:r w:rsidRPr="000212B0">
        <w:rPr>
          <w:lang w:val="en-US"/>
        </w:rPr>
        <w:t xml:space="preserve">» </w:t>
      </w:r>
      <w:r>
        <w:t>задать</w:t>
      </w:r>
      <w:r w:rsidRPr="000212B0">
        <w:rPr>
          <w:lang w:val="en-US"/>
        </w:rPr>
        <w:t xml:space="preserve"> «</w:t>
      </w:r>
      <w:r>
        <w:rPr>
          <w:lang w:val="en-US"/>
        </w:rPr>
        <w:t>Home Assistant</w:t>
      </w:r>
      <w:r w:rsidRPr="000212B0">
        <w:rPr>
          <w:lang w:val="en-US"/>
        </w:rPr>
        <w:t>»;</w:t>
      </w:r>
    </w:p>
    <w:p w14:paraId="40F93C86" w14:textId="77777777" w:rsidR="00953ADF" w:rsidRPr="007F4A4A" w:rsidRDefault="00953ADF" w:rsidP="00953ADF">
      <w:pPr>
        <w:pStyle w:val="tdorderedlistlevel2"/>
        <w:numPr>
          <w:ilvl w:val="0"/>
          <w:numId w:val="0"/>
        </w:numPr>
      </w:pPr>
      <w:r>
        <w:t>в поле «</w:t>
      </w:r>
      <w:r>
        <w:rPr>
          <w:lang w:val="en-US"/>
        </w:rPr>
        <w:t>Access</w:t>
      </w:r>
      <w:r w:rsidRPr="000212B0">
        <w:t xml:space="preserve"> </w:t>
      </w:r>
      <w:r>
        <w:rPr>
          <w:lang w:val="en-US"/>
        </w:rPr>
        <w:t>token</w:t>
      </w:r>
      <w:r>
        <w:t>»</w:t>
      </w:r>
      <w:r w:rsidRPr="00D24AD8">
        <w:t xml:space="preserve"> </w:t>
      </w:r>
      <w:r>
        <w:t>вставить сохраненный токен</w:t>
      </w:r>
      <w:r w:rsidRPr="00AB4F9A">
        <w:t>;</w:t>
      </w:r>
    </w:p>
    <w:p w14:paraId="28C0FB55" w14:textId="4991CA64" w:rsidR="007524CD" w:rsidRDefault="007524CD" w:rsidP="007524CD">
      <w:pPr>
        <w:pStyle w:val="tdorderedlistlevel2"/>
        <w:numPr>
          <w:ilvl w:val="0"/>
          <w:numId w:val="0"/>
        </w:numPr>
        <w:jc w:val="center"/>
        <w:rPr>
          <w:lang w:val="en-US"/>
        </w:rPr>
      </w:pPr>
      <w:r w:rsidRPr="007524CD">
        <w:rPr>
          <w:noProof/>
          <w:lang w:val="en-US"/>
        </w:rPr>
        <w:lastRenderedPageBreak/>
        <w:drawing>
          <wp:inline distT="0" distB="0" distL="0" distR="0" wp14:anchorId="790E37B7" wp14:editId="3CCECBC3">
            <wp:extent cx="2700528" cy="1882697"/>
            <wp:effectExtent l="0" t="0" r="5080" b="3810"/>
            <wp:docPr id="7349629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962974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16845" cy="1894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1E1D0" w14:textId="0BE9EC1D" w:rsidR="0020698C" w:rsidRPr="00A53AC2" w:rsidRDefault="0020698C" w:rsidP="0020698C">
      <w:pPr>
        <w:pStyle w:val="af2"/>
      </w:pPr>
      <w:r w:rsidRPr="00245158">
        <w:t>Рис.</w:t>
      </w:r>
      <w:r w:rsidRPr="00AF2B45">
        <w:t xml:space="preserve"> </w:t>
      </w:r>
      <w:r>
        <w:rPr>
          <w:lang w:val="en-US"/>
        </w:rPr>
        <w:fldChar w:fldCharType="begin"/>
      </w:r>
      <w:r w:rsidRPr="00AF2B45">
        <w:instrText xml:space="preserve"> </w:instrText>
      </w:r>
      <w:r>
        <w:rPr>
          <w:lang w:val="en-US"/>
        </w:rPr>
        <w:instrText>SEQ</w:instrText>
      </w:r>
      <w:r w:rsidRPr="00AF2B45">
        <w:instrText xml:space="preserve"> Рисунок \* </w:instrText>
      </w:r>
      <w:r>
        <w:rPr>
          <w:lang w:val="en-US"/>
        </w:rPr>
        <w:instrText>ARABIC</w:instrText>
      </w:r>
      <w:r w:rsidRPr="00AF2B45">
        <w:instrText xml:space="preserve"> </w:instrText>
      </w:r>
      <w:r>
        <w:rPr>
          <w:lang w:val="en-US"/>
        </w:rPr>
        <w:fldChar w:fldCharType="separate"/>
      </w:r>
      <w:r w:rsidRPr="00AF2B45">
        <w:rPr>
          <w:noProof/>
        </w:rPr>
        <w:t>19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AF2B45">
        <w:t xml:space="preserve">Окно настройки подключения к </w:t>
      </w:r>
      <w:r w:rsidR="00AF2B45">
        <w:rPr>
          <w:lang w:val="en-US"/>
        </w:rPr>
        <w:t>Home</w:t>
      </w:r>
      <w:r w:rsidR="00AF2B45" w:rsidRPr="007E18DD">
        <w:t xml:space="preserve"> </w:t>
      </w:r>
      <w:r w:rsidR="00AF2B45">
        <w:rPr>
          <w:lang w:val="en-US"/>
        </w:rPr>
        <w:t>Assistant</w:t>
      </w:r>
    </w:p>
    <w:p w14:paraId="3493C89B" w14:textId="77777777" w:rsidR="00953ADF" w:rsidRPr="0028113F" w:rsidRDefault="00953ADF" w:rsidP="00953ADF">
      <w:pPr>
        <w:pStyle w:val="tdorderedlistlevel2"/>
        <w:numPr>
          <w:ilvl w:val="0"/>
          <w:numId w:val="0"/>
        </w:numPr>
        <w:ind w:firstLine="709"/>
      </w:pPr>
      <w:r w:rsidRPr="00AF2B45">
        <w:t>6</w:t>
      </w:r>
      <w:r>
        <w:t>) Нажать кнопку «Развернуть».</w:t>
      </w:r>
    </w:p>
    <w:p w14:paraId="0796A6AA" w14:textId="77777777" w:rsidR="00E73851" w:rsidRPr="00E73851" w:rsidRDefault="00953ADF" w:rsidP="00953ADF">
      <w:pPr>
        <w:pStyle w:val="tdorderedlistlevel2"/>
        <w:numPr>
          <w:ilvl w:val="0"/>
          <w:numId w:val="1"/>
        </w:numPr>
        <w:tabs>
          <w:tab w:val="clear" w:pos="0"/>
        </w:tabs>
      </w:pPr>
      <w:r>
        <w:t>Теперь</w:t>
      </w:r>
      <w:r w:rsidRPr="0028113F">
        <w:t xml:space="preserve"> </w:t>
      </w:r>
      <w:r>
        <w:t>в</w:t>
      </w:r>
      <w:r w:rsidRPr="0028113F">
        <w:t xml:space="preserve"> </w:t>
      </w:r>
      <w:r>
        <w:t>интеграции</w:t>
      </w:r>
      <w:r w:rsidRPr="0028113F">
        <w:t xml:space="preserve"> </w:t>
      </w:r>
      <w:r>
        <w:rPr>
          <w:lang w:val="en-US"/>
        </w:rPr>
        <w:t>Home</w:t>
      </w:r>
      <w:r w:rsidRPr="0028113F">
        <w:t xml:space="preserve"> </w:t>
      </w:r>
      <w:r>
        <w:rPr>
          <w:lang w:val="en-US"/>
        </w:rPr>
        <w:t>Assistant</w:t>
      </w:r>
      <w:r w:rsidRPr="0028113F">
        <w:t xml:space="preserve"> «</w:t>
      </w:r>
      <w:r w:rsidRPr="0028113F">
        <w:rPr>
          <w:lang w:val="en-US"/>
        </w:rPr>
        <w:t>Node</w:t>
      </w:r>
      <w:r w:rsidRPr="0028113F">
        <w:t>-</w:t>
      </w:r>
      <w:r w:rsidRPr="0028113F">
        <w:rPr>
          <w:lang w:val="en-US"/>
        </w:rPr>
        <w:t>RED</w:t>
      </w:r>
      <w:r w:rsidRPr="0028113F">
        <w:t xml:space="preserve"> </w:t>
      </w:r>
      <w:r w:rsidRPr="0028113F">
        <w:rPr>
          <w:lang w:val="en-US"/>
        </w:rPr>
        <w:t>Companion</w:t>
      </w:r>
      <w:r w:rsidRPr="0028113F">
        <w:t xml:space="preserve">» </w:t>
      </w:r>
      <w:r>
        <w:t>появится</w:t>
      </w:r>
      <w:r w:rsidRPr="0028113F">
        <w:t xml:space="preserve"> </w:t>
      </w:r>
      <w:r>
        <w:t>устройство «</w:t>
      </w:r>
      <w:r>
        <w:rPr>
          <w:lang w:val="en-US"/>
        </w:rPr>
        <w:t>NLS</w:t>
      </w:r>
      <w:r w:rsidRPr="0028113F">
        <w:t>-</w:t>
      </w:r>
      <w:r w:rsidRPr="005B2BD3">
        <w:t>4</w:t>
      </w:r>
      <w:r>
        <w:rPr>
          <w:lang w:val="en-US"/>
        </w:rPr>
        <w:t>AO</w:t>
      </w:r>
      <w:r>
        <w:t xml:space="preserve">» </w:t>
      </w:r>
      <w:r w:rsidR="00776C6A">
        <w:t xml:space="preserve">С сенсором </w:t>
      </w:r>
      <w:r>
        <w:t xml:space="preserve">внутри с названием </w:t>
      </w:r>
      <w:r w:rsidR="00776C6A">
        <w:t>«</w:t>
      </w:r>
      <w:r>
        <w:rPr>
          <w:lang w:val="en-US"/>
        </w:rPr>
        <w:t>AO</w:t>
      </w:r>
      <w:r w:rsidRPr="0028113F">
        <w:t>0</w:t>
      </w:r>
      <w:r w:rsidR="00776C6A">
        <w:t xml:space="preserve"> (</w:t>
      </w:r>
      <w:r w:rsidR="00776C6A">
        <w:rPr>
          <w:lang w:val="en-US"/>
        </w:rPr>
        <w:t>read</w:t>
      </w:r>
      <w:r w:rsidR="00776C6A" w:rsidRPr="00776C6A">
        <w:t>)</w:t>
      </w:r>
      <w:r w:rsidR="00776C6A">
        <w:t>»</w:t>
      </w:r>
      <w:r w:rsidRPr="0028113F">
        <w:t>.</w:t>
      </w:r>
    </w:p>
    <w:p w14:paraId="01E232AF" w14:textId="77777777" w:rsidR="00E73851" w:rsidRPr="0020698C" w:rsidRDefault="00E73851" w:rsidP="00E73851">
      <w:pPr>
        <w:pStyle w:val="tdorderedlistlevel2"/>
        <w:numPr>
          <w:ilvl w:val="0"/>
          <w:numId w:val="1"/>
        </w:numPr>
        <w:tabs>
          <w:tab w:val="clear" w:pos="0"/>
        </w:tabs>
        <w:jc w:val="center"/>
      </w:pPr>
      <w:r w:rsidRPr="00E73851">
        <w:rPr>
          <w:noProof/>
        </w:rPr>
        <w:drawing>
          <wp:inline distT="0" distB="0" distL="0" distR="0" wp14:anchorId="059D9A07" wp14:editId="442956C2">
            <wp:extent cx="3877056" cy="1677677"/>
            <wp:effectExtent l="0" t="0" r="9525" b="0"/>
            <wp:docPr id="15499776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977666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06804" cy="16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07E33" w14:textId="2B06EC1A" w:rsidR="0020698C" w:rsidRPr="003938B5" w:rsidRDefault="0020698C" w:rsidP="0020698C">
      <w:pPr>
        <w:pStyle w:val="af2"/>
      </w:pPr>
      <w:r w:rsidRPr="00245158">
        <w:t>Рис.</w:t>
      </w:r>
      <w:r w:rsidRPr="0027778E">
        <w:t xml:space="preserve"> </w:t>
      </w:r>
      <w:r>
        <w:rPr>
          <w:lang w:val="en-US"/>
        </w:rPr>
        <w:fldChar w:fldCharType="begin"/>
      </w:r>
      <w:r w:rsidRPr="0027778E">
        <w:instrText xml:space="preserve"> </w:instrText>
      </w:r>
      <w:r>
        <w:rPr>
          <w:lang w:val="en-US"/>
        </w:rPr>
        <w:instrText>SEQ</w:instrText>
      </w:r>
      <w:r w:rsidRPr="0027778E">
        <w:instrText xml:space="preserve"> Рисунок \* </w:instrText>
      </w:r>
      <w:r>
        <w:rPr>
          <w:lang w:val="en-US"/>
        </w:rPr>
        <w:instrText>ARABIC</w:instrText>
      </w:r>
      <w:r w:rsidRPr="0027778E">
        <w:instrText xml:space="preserve"> </w:instrText>
      </w:r>
      <w:r>
        <w:rPr>
          <w:lang w:val="en-US"/>
        </w:rPr>
        <w:fldChar w:fldCharType="separate"/>
      </w:r>
      <w:r w:rsidRPr="0027778E">
        <w:rPr>
          <w:noProof/>
        </w:rPr>
        <w:t>20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3938B5">
        <w:t xml:space="preserve">Окно добавленного устройства в </w:t>
      </w:r>
      <w:r w:rsidR="003938B5">
        <w:rPr>
          <w:lang w:val="en-US"/>
        </w:rPr>
        <w:t>Home</w:t>
      </w:r>
      <w:r w:rsidR="003938B5" w:rsidRPr="00DC7216">
        <w:t xml:space="preserve"> </w:t>
      </w:r>
      <w:r w:rsidR="003938B5">
        <w:rPr>
          <w:lang w:val="en-US"/>
        </w:rPr>
        <w:t>Assistant</w:t>
      </w:r>
      <w:r w:rsidR="003938B5" w:rsidRPr="00DC7216">
        <w:t xml:space="preserve"> </w:t>
      </w:r>
      <w:r w:rsidR="003938B5">
        <w:t xml:space="preserve">через </w:t>
      </w:r>
      <w:proofErr w:type="spellStart"/>
      <w:r w:rsidR="003938B5">
        <w:rPr>
          <w:lang w:val="en-US"/>
        </w:rPr>
        <w:t>NodeRED</w:t>
      </w:r>
      <w:proofErr w:type="spellEnd"/>
    </w:p>
    <w:p w14:paraId="2483B9AD" w14:textId="5DBF1B05" w:rsidR="00953ADF" w:rsidRPr="00C5091B" w:rsidRDefault="00953ADF" w:rsidP="00953ADF">
      <w:pPr>
        <w:pStyle w:val="tdorderedlistlevel2"/>
        <w:numPr>
          <w:ilvl w:val="0"/>
          <w:numId w:val="1"/>
        </w:numPr>
        <w:tabs>
          <w:tab w:val="clear" w:pos="0"/>
        </w:tabs>
      </w:pPr>
      <w:r>
        <w:t xml:space="preserve">Теперь соединим </w:t>
      </w:r>
      <w:r w:rsidR="00776C6A">
        <w:t>вход</w:t>
      </w:r>
      <w:r>
        <w:t xml:space="preserve"> узла «</w:t>
      </w:r>
      <w:r>
        <w:rPr>
          <w:lang w:val="en-US"/>
        </w:rPr>
        <w:t>AO</w:t>
      </w:r>
      <w:r w:rsidRPr="002C18AC">
        <w:t>0</w:t>
      </w:r>
      <w:r w:rsidR="00776C6A">
        <w:t xml:space="preserve"> (</w:t>
      </w:r>
      <w:r w:rsidR="00776C6A">
        <w:rPr>
          <w:lang w:val="en-US"/>
        </w:rPr>
        <w:t>read</w:t>
      </w:r>
      <w:r w:rsidR="00776C6A">
        <w:t>)</w:t>
      </w:r>
      <w:r>
        <w:t>»</w:t>
      </w:r>
      <w:r w:rsidRPr="002C18AC">
        <w:t xml:space="preserve"> </w:t>
      </w:r>
      <w:r>
        <w:t>с в</w:t>
      </w:r>
      <w:r w:rsidR="00776C6A">
        <w:t>ы</w:t>
      </w:r>
      <w:r>
        <w:t xml:space="preserve">ходом узла, отправляющего </w:t>
      </w:r>
      <w:r w:rsidRPr="00C5091B">
        <w:t xml:space="preserve">запрос записи </w:t>
      </w:r>
      <w:r w:rsidRPr="00C5091B">
        <w:rPr>
          <w:lang w:val="en-US"/>
        </w:rPr>
        <w:t>Modbus</w:t>
      </w:r>
      <w:r w:rsidRPr="00C5091B">
        <w:t>, для этого создадим такой узел:</w:t>
      </w:r>
    </w:p>
    <w:p w14:paraId="6C76F3BE" w14:textId="0D94F1CB" w:rsidR="00953ADF" w:rsidRPr="009D1B8B" w:rsidRDefault="00953ADF" w:rsidP="00953ADF">
      <w:pPr>
        <w:pStyle w:val="tdorderedlistlevel2"/>
        <w:numPr>
          <w:ilvl w:val="0"/>
          <w:numId w:val="0"/>
        </w:numPr>
        <w:ind w:firstLine="709"/>
      </w:pPr>
      <w:r w:rsidRPr="00C5091B">
        <w:t>1) Добавить узел «</w:t>
      </w:r>
      <w:r w:rsidRPr="00C5091B">
        <w:rPr>
          <w:lang w:val="en-US"/>
        </w:rPr>
        <w:t>Modbus</w:t>
      </w:r>
      <w:r w:rsidRPr="00C5091B">
        <w:t xml:space="preserve"> </w:t>
      </w:r>
      <w:r w:rsidR="00C24486" w:rsidRPr="00C5091B">
        <w:t xml:space="preserve">- </w:t>
      </w:r>
      <w:r w:rsidR="00C24486" w:rsidRPr="00C5091B">
        <w:rPr>
          <w:lang w:val="en-US"/>
        </w:rPr>
        <w:t>Read</w:t>
      </w:r>
      <w:r w:rsidRPr="00C5091B">
        <w:t>» из «</w:t>
      </w:r>
      <w:proofErr w:type="spellStart"/>
      <w:r w:rsidRPr="00C5091B">
        <w:rPr>
          <w:lang w:val="en-US"/>
        </w:rPr>
        <w:t>modbus</w:t>
      </w:r>
      <w:proofErr w:type="spellEnd"/>
      <w:r w:rsidRPr="00C5091B">
        <w:t>», кликнуть по нему 2 раза.</w:t>
      </w:r>
    </w:p>
    <w:p w14:paraId="2A71AE52" w14:textId="31E99DD3" w:rsidR="00953ADF" w:rsidRDefault="00953ADF" w:rsidP="00953ADF">
      <w:pPr>
        <w:pStyle w:val="tdorderedlistlevel2"/>
        <w:numPr>
          <w:ilvl w:val="0"/>
          <w:numId w:val="0"/>
        </w:numPr>
        <w:ind w:firstLine="709"/>
      </w:pPr>
      <w:r w:rsidRPr="009D1B8B">
        <w:t xml:space="preserve">2) </w:t>
      </w:r>
      <w:r>
        <w:t xml:space="preserve">В окне «Изменить узел </w:t>
      </w:r>
      <w:r>
        <w:rPr>
          <w:lang w:val="en-US"/>
        </w:rPr>
        <w:t>Modbus</w:t>
      </w:r>
      <w:r w:rsidRPr="009D1B8B">
        <w:t>-</w:t>
      </w:r>
      <w:r w:rsidR="00C24486">
        <w:rPr>
          <w:lang w:val="en-US"/>
        </w:rPr>
        <w:t>Read</w:t>
      </w:r>
      <w:r>
        <w:t>»</w:t>
      </w:r>
      <w:r w:rsidRPr="00D24AD8">
        <w:t>:</w:t>
      </w:r>
    </w:p>
    <w:p w14:paraId="663941A6" w14:textId="2E3792B1" w:rsidR="00953ADF" w:rsidRPr="000951A4" w:rsidRDefault="00953ADF" w:rsidP="00953ADF">
      <w:pPr>
        <w:pStyle w:val="tdorderedlistlevel2"/>
        <w:numPr>
          <w:ilvl w:val="0"/>
          <w:numId w:val="0"/>
        </w:numPr>
      </w:pPr>
      <w:r>
        <w:t>в поле «</w:t>
      </w:r>
      <w:r>
        <w:rPr>
          <w:lang w:val="en-US"/>
        </w:rPr>
        <w:t>Name</w:t>
      </w:r>
      <w:r>
        <w:t>»</w:t>
      </w:r>
      <w:r w:rsidRPr="00D24AD8">
        <w:t xml:space="preserve"> </w:t>
      </w:r>
      <w:r>
        <w:t>задать «</w:t>
      </w:r>
      <w:r>
        <w:rPr>
          <w:lang w:val="en-US"/>
        </w:rPr>
        <w:t>AO</w:t>
      </w:r>
      <w:r w:rsidRPr="00203241">
        <w:t>0 (</w:t>
      </w:r>
      <w:r w:rsidR="00C24486">
        <w:rPr>
          <w:lang w:val="en-US"/>
        </w:rPr>
        <w:t>read</w:t>
      </w:r>
      <w:r w:rsidRPr="00203241">
        <w:t>)</w:t>
      </w:r>
      <w:r>
        <w:t>»</w:t>
      </w:r>
      <w:r w:rsidRPr="00AB4F9A">
        <w:t>;</w:t>
      </w:r>
    </w:p>
    <w:p w14:paraId="68F3EA52" w14:textId="4903E1C4" w:rsidR="004C3344" w:rsidRPr="004C3344" w:rsidRDefault="004C3344" w:rsidP="00953ADF">
      <w:pPr>
        <w:pStyle w:val="tdorderedlistlevel2"/>
        <w:numPr>
          <w:ilvl w:val="0"/>
          <w:numId w:val="0"/>
        </w:numPr>
      </w:pPr>
      <w:r>
        <w:lastRenderedPageBreak/>
        <w:t>в поле «</w:t>
      </w:r>
      <w:r>
        <w:rPr>
          <w:lang w:val="en-US"/>
        </w:rPr>
        <w:t>Theme</w:t>
      </w:r>
      <w:r>
        <w:t>»</w:t>
      </w:r>
      <w:r w:rsidRPr="00D24AD8">
        <w:t xml:space="preserve"> </w:t>
      </w:r>
      <w:r>
        <w:t>задать «</w:t>
      </w:r>
      <w:r>
        <w:rPr>
          <w:lang w:val="en-US"/>
        </w:rPr>
        <w:t>AO</w:t>
      </w:r>
      <w:r w:rsidRPr="00203241">
        <w:t>0 (</w:t>
      </w:r>
      <w:r>
        <w:rPr>
          <w:lang w:val="en-US"/>
        </w:rPr>
        <w:t>read</w:t>
      </w:r>
      <w:r w:rsidRPr="00203241">
        <w:t>)</w:t>
      </w:r>
      <w:r>
        <w:t>»</w:t>
      </w:r>
      <w:r w:rsidRPr="00AB4F9A">
        <w:t>;</w:t>
      </w:r>
    </w:p>
    <w:p w14:paraId="3D98708B" w14:textId="77777777" w:rsidR="00953ADF" w:rsidRPr="00AB4F9A" w:rsidRDefault="00953ADF" w:rsidP="00953ADF">
      <w:pPr>
        <w:pStyle w:val="tdorderedlistlevel2"/>
        <w:numPr>
          <w:ilvl w:val="0"/>
          <w:numId w:val="0"/>
        </w:numPr>
      </w:pPr>
      <w:r>
        <w:t>в поле «</w:t>
      </w:r>
      <w:r>
        <w:rPr>
          <w:lang w:val="en-US"/>
        </w:rPr>
        <w:t>Unit</w:t>
      </w:r>
      <w:r w:rsidRPr="009D1B8B">
        <w:t>-</w:t>
      </w:r>
      <w:r>
        <w:rPr>
          <w:lang w:val="en-US"/>
        </w:rPr>
        <w:t>id</w:t>
      </w:r>
      <w:r>
        <w:t>»</w:t>
      </w:r>
      <w:r w:rsidRPr="00D24AD8">
        <w:t xml:space="preserve"> </w:t>
      </w:r>
      <w:r>
        <w:t xml:space="preserve">задать </w:t>
      </w:r>
      <w:r>
        <w:rPr>
          <w:lang w:val="en-US"/>
        </w:rPr>
        <w:t>Modbus</w:t>
      </w:r>
      <w:r w:rsidRPr="009D1B8B">
        <w:t>-</w:t>
      </w:r>
      <w:r>
        <w:rPr>
          <w:lang w:val="en-US"/>
        </w:rPr>
        <w:t>ID</w:t>
      </w:r>
      <w:r w:rsidRPr="009D1B8B">
        <w:t xml:space="preserve"> </w:t>
      </w:r>
      <w:r>
        <w:t>Модуля</w:t>
      </w:r>
      <w:r w:rsidRPr="00AB4F9A">
        <w:t>;</w:t>
      </w:r>
    </w:p>
    <w:p w14:paraId="6FA082DB" w14:textId="343052A2" w:rsidR="00953ADF" w:rsidRPr="004C3344" w:rsidRDefault="00953ADF" w:rsidP="00953ADF">
      <w:pPr>
        <w:pStyle w:val="tdorderedlistlevel2"/>
        <w:numPr>
          <w:ilvl w:val="0"/>
          <w:numId w:val="0"/>
        </w:numPr>
      </w:pPr>
      <w:r>
        <w:t>в выпадающем списке «</w:t>
      </w:r>
      <w:r>
        <w:rPr>
          <w:lang w:val="en-US"/>
        </w:rPr>
        <w:t>FC</w:t>
      </w:r>
      <w:r>
        <w:t>»</w:t>
      </w:r>
      <w:r w:rsidRPr="00D24AD8">
        <w:t xml:space="preserve"> </w:t>
      </w:r>
      <w:r>
        <w:t>выбрать «</w:t>
      </w:r>
      <w:r>
        <w:rPr>
          <w:lang w:val="en-US"/>
        </w:rPr>
        <w:t>FC</w:t>
      </w:r>
      <w:r w:rsidRPr="007A6B09">
        <w:t xml:space="preserve"> </w:t>
      </w:r>
      <w:r w:rsidR="004C3344" w:rsidRPr="004C3344">
        <w:t>3</w:t>
      </w:r>
      <w:r w:rsidRPr="007A6B09">
        <w:t xml:space="preserve">: </w:t>
      </w:r>
      <w:r w:rsidR="004C3344">
        <w:rPr>
          <w:lang w:val="en-US"/>
        </w:rPr>
        <w:t>Read</w:t>
      </w:r>
      <w:r w:rsidR="004C3344" w:rsidRPr="004C3344">
        <w:t xml:space="preserve"> </w:t>
      </w:r>
      <w:r w:rsidR="004C3344">
        <w:rPr>
          <w:lang w:val="en-US"/>
        </w:rPr>
        <w:t>Holding</w:t>
      </w:r>
      <w:r w:rsidR="004C3344" w:rsidRPr="004C3344">
        <w:t xml:space="preserve"> </w:t>
      </w:r>
      <w:r w:rsidR="004C3344">
        <w:rPr>
          <w:lang w:val="en-US"/>
        </w:rPr>
        <w:t>Registers</w:t>
      </w:r>
      <w:r>
        <w:t>»</w:t>
      </w:r>
      <w:r w:rsidRPr="00AB4F9A">
        <w:t>;</w:t>
      </w:r>
    </w:p>
    <w:p w14:paraId="16AC1A21" w14:textId="1A099494" w:rsidR="004C3344" w:rsidRPr="000951A4" w:rsidRDefault="004C3344" w:rsidP="00953ADF">
      <w:pPr>
        <w:pStyle w:val="tdorderedlistlevel2"/>
        <w:numPr>
          <w:ilvl w:val="0"/>
          <w:numId w:val="0"/>
        </w:numPr>
      </w:pPr>
      <w:r>
        <w:t>в поле «</w:t>
      </w:r>
      <w:r w:rsidRPr="007A6B09">
        <w:t>Address</w:t>
      </w:r>
      <w:r>
        <w:t>»</w:t>
      </w:r>
      <w:r w:rsidRPr="00D24AD8">
        <w:t xml:space="preserve"> </w:t>
      </w:r>
      <w:r>
        <w:t>задать адрес регистр, в нашем случае 0</w:t>
      </w:r>
      <w:r w:rsidRPr="00AB4F9A">
        <w:t>;</w:t>
      </w:r>
    </w:p>
    <w:p w14:paraId="149AA591" w14:textId="5EFB843E" w:rsidR="004C3344" w:rsidRPr="000951A4" w:rsidRDefault="004C3344" w:rsidP="00953ADF">
      <w:pPr>
        <w:pStyle w:val="tdorderedlistlevel2"/>
        <w:numPr>
          <w:ilvl w:val="0"/>
          <w:numId w:val="0"/>
        </w:numPr>
      </w:pPr>
      <w:r>
        <w:t>в поле «</w:t>
      </w:r>
      <w:proofErr w:type="spellStart"/>
      <w:r w:rsidRPr="004C3344">
        <w:t>Quantity</w:t>
      </w:r>
      <w:proofErr w:type="spellEnd"/>
      <w:r>
        <w:t>»</w:t>
      </w:r>
      <w:r w:rsidRPr="00D24AD8">
        <w:t xml:space="preserve"> </w:t>
      </w:r>
      <w:r>
        <w:t xml:space="preserve">задать </w:t>
      </w:r>
      <w:r w:rsidRPr="000951A4">
        <w:t>1</w:t>
      </w:r>
      <w:r w:rsidRPr="00AB4F9A">
        <w:t>;</w:t>
      </w:r>
    </w:p>
    <w:p w14:paraId="5A6E5932" w14:textId="243E426B" w:rsidR="00ED0411" w:rsidRPr="000951A4" w:rsidRDefault="00ED0411" w:rsidP="00953ADF">
      <w:pPr>
        <w:pStyle w:val="tdorderedlistlevel2"/>
        <w:numPr>
          <w:ilvl w:val="0"/>
          <w:numId w:val="0"/>
        </w:numPr>
      </w:pPr>
      <w:r>
        <w:t>в</w:t>
      </w:r>
      <w:r w:rsidRPr="000951A4">
        <w:t xml:space="preserve"> </w:t>
      </w:r>
      <w:r>
        <w:t>поле</w:t>
      </w:r>
      <w:r w:rsidRPr="000951A4">
        <w:t xml:space="preserve"> «</w:t>
      </w:r>
      <w:r w:rsidRPr="00ED0411">
        <w:rPr>
          <w:lang w:val="en-US"/>
        </w:rPr>
        <w:t>Poll</w:t>
      </w:r>
      <w:r w:rsidRPr="000951A4">
        <w:t xml:space="preserve"> </w:t>
      </w:r>
      <w:r w:rsidRPr="00ED0411">
        <w:rPr>
          <w:lang w:val="en-US"/>
        </w:rPr>
        <w:t>Rate</w:t>
      </w:r>
      <w:r w:rsidRPr="000951A4">
        <w:t xml:space="preserve">» </w:t>
      </w:r>
      <w:r>
        <w:t>задать</w:t>
      </w:r>
      <w:r w:rsidRPr="000951A4">
        <w:t xml:space="preserve"> 300 «</w:t>
      </w:r>
      <w:r>
        <w:rPr>
          <w:lang w:val="en-US"/>
        </w:rPr>
        <w:t>millisecond</w:t>
      </w:r>
      <w:r w:rsidRPr="000951A4">
        <w:t>(</w:t>
      </w:r>
      <w:r>
        <w:rPr>
          <w:lang w:val="en-US"/>
        </w:rPr>
        <w:t>s</w:t>
      </w:r>
      <w:r w:rsidRPr="000951A4">
        <w:t>)».</w:t>
      </w:r>
    </w:p>
    <w:p w14:paraId="7BC90C0F" w14:textId="77777777" w:rsidR="00953ADF" w:rsidRPr="007F4A4A" w:rsidRDefault="00953ADF" w:rsidP="00953ADF">
      <w:pPr>
        <w:pStyle w:val="tdorderedlistlevel2"/>
        <w:numPr>
          <w:ilvl w:val="0"/>
          <w:numId w:val="0"/>
        </w:numPr>
      </w:pPr>
      <w:r>
        <w:t xml:space="preserve">нажать на кнопку с </w:t>
      </w:r>
      <w:r w:rsidRPr="00726D00">
        <w:t>“</w:t>
      </w:r>
      <w:r>
        <w:t>плюсом</w:t>
      </w:r>
      <w:r w:rsidRPr="00726D00">
        <w:t xml:space="preserve">” </w:t>
      </w:r>
      <w:r>
        <w:t>рядом с «</w:t>
      </w:r>
      <w:r>
        <w:rPr>
          <w:lang w:val="en-US"/>
        </w:rPr>
        <w:t>Server</w:t>
      </w:r>
      <w:r>
        <w:t>».</w:t>
      </w:r>
    </w:p>
    <w:p w14:paraId="0C6486BD" w14:textId="201C3302" w:rsidR="00D11437" w:rsidRPr="0027778E" w:rsidRDefault="00D11437" w:rsidP="00D11437">
      <w:pPr>
        <w:pStyle w:val="tdorderedlistlevel2"/>
        <w:numPr>
          <w:ilvl w:val="0"/>
          <w:numId w:val="0"/>
        </w:numPr>
        <w:jc w:val="center"/>
      </w:pPr>
      <w:r w:rsidRPr="00D11437">
        <w:rPr>
          <w:noProof/>
          <w:lang w:val="en-US"/>
        </w:rPr>
        <w:drawing>
          <wp:inline distT="0" distB="0" distL="0" distR="0" wp14:anchorId="74DD8AF2" wp14:editId="60F8BE16">
            <wp:extent cx="2645664" cy="2682422"/>
            <wp:effectExtent l="0" t="0" r="2540" b="3810"/>
            <wp:docPr id="19720750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075072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60200" cy="269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E9BB3" w14:textId="2C096480" w:rsidR="0020698C" w:rsidRPr="00A53AC2" w:rsidRDefault="0020698C" w:rsidP="0020698C">
      <w:pPr>
        <w:pStyle w:val="af2"/>
      </w:pPr>
      <w:r w:rsidRPr="00245158">
        <w:t>Рис.</w:t>
      </w:r>
      <w:r w:rsidRPr="00A53AC2">
        <w:t xml:space="preserve"> </w:t>
      </w:r>
      <w:r>
        <w:rPr>
          <w:lang w:val="en-US"/>
        </w:rPr>
        <w:fldChar w:fldCharType="begin"/>
      </w:r>
      <w:r w:rsidRPr="00A53AC2">
        <w:instrText xml:space="preserve"> </w:instrText>
      </w:r>
      <w:r>
        <w:rPr>
          <w:lang w:val="en-US"/>
        </w:rPr>
        <w:instrText>SEQ</w:instrText>
      </w:r>
      <w:r w:rsidRPr="00A53AC2">
        <w:instrText xml:space="preserve"> Рисунок \* </w:instrText>
      </w:r>
      <w:r>
        <w:rPr>
          <w:lang w:val="en-US"/>
        </w:rPr>
        <w:instrText>ARABIC</w:instrText>
      </w:r>
      <w:r w:rsidRPr="00A53AC2">
        <w:instrText xml:space="preserve"> </w:instrText>
      </w:r>
      <w:r>
        <w:rPr>
          <w:lang w:val="en-US"/>
        </w:rPr>
        <w:fldChar w:fldCharType="separate"/>
      </w:r>
      <w:r w:rsidRPr="00A53AC2">
        <w:rPr>
          <w:noProof/>
        </w:rPr>
        <w:t>21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3938B5">
        <w:t xml:space="preserve">Окно настройки узла </w:t>
      </w:r>
      <w:r w:rsidR="003938B5">
        <w:rPr>
          <w:lang w:val="en-US"/>
        </w:rPr>
        <w:t>Modbus</w:t>
      </w:r>
      <w:r w:rsidR="003938B5" w:rsidRPr="006F1EC1">
        <w:t>-</w:t>
      </w:r>
      <w:r w:rsidR="003938B5">
        <w:rPr>
          <w:lang w:val="en-US"/>
        </w:rPr>
        <w:t>Write</w:t>
      </w:r>
      <w:r w:rsidR="003938B5" w:rsidRPr="0018562D">
        <w:t xml:space="preserve"> </w:t>
      </w:r>
      <w:r w:rsidR="003938B5">
        <w:t xml:space="preserve">для </w:t>
      </w:r>
      <w:r w:rsidR="003938B5">
        <w:rPr>
          <w:lang w:val="en-US"/>
        </w:rPr>
        <w:t>AO</w:t>
      </w:r>
      <w:r w:rsidR="003938B5" w:rsidRPr="00574883">
        <w:t>0</w:t>
      </w:r>
    </w:p>
    <w:p w14:paraId="6AE08911" w14:textId="77777777" w:rsidR="00953ADF" w:rsidRPr="00203241" w:rsidRDefault="00953ADF" w:rsidP="00953ADF">
      <w:pPr>
        <w:pStyle w:val="tdorderedlistlevel2"/>
        <w:numPr>
          <w:ilvl w:val="0"/>
          <w:numId w:val="0"/>
        </w:numPr>
        <w:ind w:firstLine="709"/>
      </w:pPr>
      <w:r w:rsidRPr="00203241">
        <w:t xml:space="preserve">3) </w:t>
      </w:r>
      <w:r>
        <w:t>В</w:t>
      </w:r>
      <w:r w:rsidRPr="00203241">
        <w:t xml:space="preserve"> </w:t>
      </w:r>
      <w:r>
        <w:t>окне</w:t>
      </w:r>
      <w:r w:rsidRPr="00203241">
        <w:t xml:space="preserve"> «</w:t>
      </w:r>
      <w:r w:rsidRPr="00953ADF">
        <w:t>Добавить новый конфиг узел</w:t>
      </w:r>
      <w:r>
        <w:t xml:space="preserve"> </w:t>
      </w:r>
      <w:proofErr w:type="spellStart"/>
      <w:r>
        <w:rPr>
          <w:lang w:val="en-US"/>
        </w:rPr>
        <w:t>modbus</w:t>
      </w:r>
      <w:proofErr w:type="spellEnd"/>
      <w:r w:rsidRPr="00203241">
        <w:t>-</w:t>
      </w:r>
      <w:r>
        <w:rPr>
          <w:lang w:val="en-US"/>
        </w:rPr>
        <w:t>client</w:t>
      </w:r>
      <w:r w:rsidRPr="00203241">
        <w:t>»:</w:t>
      </w:r>
    </w:p>
    <w:p w14:paraId="42F7477D" w14:textId="77777777" w:rsidR="00953ADF" w:rsidRPr="00086661" w:rsidRDefault="00953ADF" w:rsidP="00953ADF">
      <w:pPr>
        <w:pStyle w:val="tdorderedlistlevel2"/>
        <w:numPr>
          <w:ilvl w:val="0"/>
          <w:numId w:val="0"/>
        </w:numPr>
      </w:pPr>
      <w:r>
        <w:t>в</w:t>
      </w:r>
      <w:r w:rsidRPr="00086661">
        <w:t xml:space="preserve"> </w:t>
      </w:r>
      <w:r>
        <w:t>поле</w:t>
      </w:r>
      <w:r w:rsidRPr="00086661">
        <w:t xml:space="preserve"> «</w:t>
      </w:r>
      <w:r>
        <w:t>Имя</w:t>
      </w:r>
      <w:r w:rsidRPr="00086661">
        <w:t xml:space="preserve">» </w:t>
      </w:r>
      <w:r>
        <w:t>задать</w:t>
      </w:r>
      <w:r w:rsidRPr="00086661">
        <w:t xml:space="preserve"> </w:t>
      </w:r>
      <w:r>
        <w:t>«</w:t>
      </w:r>
      <w:proofErr w:type="spellStart"/>
      <w:r w:rsidRPr="00086661">
        <w:t>Modbus</w:t>
      </w:r>
      <w:proofErr w:type="spellEnd"/>
      <w:r w:rsidRPr="00086661">
        <w:t xml:space="preserve"> </w:t>
      </w:r>
      <w:r>
        <w:rPr>
          <w:lang w:val="en-US"/>
        </w:rPr>
        <w:t>RTU</w:t>
      </w:r>
      <w:r w:rsidRPr="00492493">
        <w:t xml:space="preserve"> (</w:t>
      </w:r>
      <w:r>
        <w:rPr>
          <w:lang w:val="en-US"/>
        </w:rPr>
        <w:t>com</w:t>
      </w:r>
      <w:r w:rsidRPr="00492493">
        <w:t>0)</w:t>
      </w:r>
      <w:r>
        <w:t>»</w:t>
      </w:r>
      <w:r w:rsidRPr="00086661">
        <w:t>;</w:t>
      </w:r>
    </w:p>
    <w:p w14:paraId="237E590F" w14:textId="77777777" w:rsidR="00953ADF" w:rsidRPr="008D5D65" w:rsidRDefault="00953ADF" w:rsidP="00953ADF">
      <w:pPr>
        <w:pStyle w:val="tdorderedlistlevel2"/>
        <w:numPr>
          <w:ilvl w:val="0"/>
          <w:numId w:val="0"/>
        </w:numPr>
      </w:pPr>
      <w:r>
        <w:t>в выпадающем списке «</w:t>
      </w:r>
      <w:r>
        <w:rPr>
          <w:lang w:val="en-US"/>
        </w:rPr>
        <w:t>Type</w:t>
      </w:r>
      <w:r>
        <w:t>»</w:t>
      </w:r>
      <w:r w:rsidRPr="00D24AD8">
        <w:t xml:space="preserve"> </w:t>
      </w:r>
      <w:r>
        <w:t>выбрать «</w:t>
      </w:r>
      <w:r>
        <w:rPr>
          <w:lang w:val="en-US"/>
        </w:rPr>
        <w:t>Serial</w:t>
      </w:r>
      <w:r>
        <w:t>»</w:t>
      </w:r>
      <w:r w:rsidRPr="00AB4F9A">
        <w:t>;</w:t>
      </w:r>
    </w:p>
    <w:p w14:paraId="412B5556" w14:textId="77777777" w:rsidR="00953ADF" w:rsidRDefault="00953ADF" w:rsidP="00953ADF">
      <w:pPr>
        <w:pStyle w:val="tdorderedlistlevel2"/>
        <w:numPr>
          <w:ilvl w:val="0"/>
          <w:numId w:val="0"/>
        </w:numPr>
      </w:pPr>
      <w:r>
        <w:t>в</w:t>
      </w:r>
      <w:r w:rsidRPr="002477BA">
        <w:t xml:space="preserve"> </w:t>
      </w:r>
      <w:r>
        <w:t>поле</w:t>
      </w:r>
      <w:r w:rsidRPr="002477BA">
        <w:t xml:space="preserve"> «</w:t>
      </w:r>
      <w:proofErr w:type="spellStart"/>
      <w:r w:rsidRPr="00492493">
        <w:t>Serial</w:t>
      </w:r>
      <w:proofErr w:type="spellEnd"/>
      <w:r w:rsidRPr="00492493">
        <w:t xml:space="preserve"> </w:t>
      </w:r>
      <w:proofErr w:type="spellStart"/>
      <w:r w:rsidRPr="00492493">
        <w:t>port</w:t>
      </w:r>
      <w:proofErr w:type="spellEnd"/>
      <w:r w:rsidRPr="002477BA">
        <w:t xml:space="preserve">» </w:t>
      </w:r>
      <w:r>
        <w:t>задать</w:t>
      </w:r>
      <w:r w:rsidRPr="002477BA">
        <w:t xml:space="preserve"> </w:t>
      </w:r>
      <w:r>
        <w:t>«</w:t>
      </w:r>
      <w:r w:rsidRPr="00492493">
        <w:t>/</w:t>
      </w:r>
      <w:proofErr w:type="spellStart"/>
      <w:r w:rsidRPr="00492493">
        <w:t>dev</w:t>
      </w:r>
      <w:proofErr w:type="spellEnd"/>
      <w:r w:rsidRPr="00492493">
        <w:t>/com0</w:t>
      </w:r>
      <w:r>
        <w:t>»</w:t>
      </w:r>
      <w:r w:rsidRPr="002477BA">
        <w:t>;</w:t>
      </w:r>
    </w:p>
    <w:p w14:paraId="3675A99F" w14:textId="77777777" w:rsidR="00953ADF" w:rsidRPr="00953ADF" w:rsidRDefault="00953ADF" w:rsidP="00953ADF">
      <w:pPr>
        <w:pStyle w:val="tdorderedlistlevel2"/>
        <w:numPr>
          <w:ilvl w:val="0"/>
          <w:numId w:val="0"/>
        </w:numPr>
      </w:pPr>
      <w:r>
        <w:t>в выпадающем списке «</w:t>
      </w:r>
      <w:proofErr w:type="spellStart"/>
      <w:r w:rsidRPr="00492493">
        <w:t>Serial</w:t>
      </w:r>
      <w:proofErr w:type="spellEnd"/>
      <w:r w:rsidRPr="00492493">
        <w:t xml:space="preserve"> </w:t>
      </w:r>
      <w:proofErr w:type="spellStart"/>
      <w:r w:rsidRPr="00492493">
        <w:t>type</w:t>
      </w:r>
      <w:proofErr w:type="spellEnd"/>
      <w:r>
        <w:t>»</w:t>
      </w:r>
      <w:r w:rsidRPr="00D24AD8">
        <w:t xml:space="preserve"> </w:t>
      </w:r>
      <w:r>
        <w:t>выбрать «</w:t>
      </w:r>
      <w:r>
        <w:rPr>
          <w:lang w:val="en-US"/>
        </w:rPr>
        <w:t>RTU</w:t>
      </w:r>
      <w:r w:rsidRPr="00492493">
        <w:t>-</w:t>
      </w:r>
      <w:r>
        <w:rPr>
          <w:lang w:val="en-US"/>
        </w:rPr>
        <w:t>BUFFERD</w:t>
      </w:r>
      <w:r>
        <w:t>»</w:t>
      </w:r>
      <w:r w:rsidRPr="00AB4F9A">
        <w:t>;</w:t>
      </w:r>
    </w:p>
    <w:p w14:paraId="5AF90962" w14:textId="77777777" w:rsidR="00953ADF" w:rsidRPr="00492493" w:rsidRDefault="00953ADF" w:rsidP="00953ADF">
      <w:pPr>
        <w:pStyle w:val="tdorderedlistlevel2"/>
        <w:numPr>
          <w:ilvl w:val="0"/>
          <w:numId w:val="0"/>
        </w:numPr>
      </w:pPr>
      <w:r>
        <w:t>в выпадающем списке «</w:t>
      </w:r>
      <w:proofErr w:type="spellStart"/>
      <w:r w:rsidRPr="00492493">
        <w:t>Baud</w:t>
      </w:r>
      <w:proofErr w:type="spellEnd"/>
      <w:r w:rsidRPr="00492493">
        <w:t xml:space="preserve"> </w:t>
      </w:r>
      <w:proofErr w:type="spellStart"/>
      <w:r w:rsidRPr="00492493">
        <w:t>rate</w:t>
      </w:r>
      <w:proofErr w:type="spellEnd"/>
      <w:r>
        <w:t>»</w:t>
      </w:r>
      <w:r w:rsidRPr="00D24AD8">
        <w:t xml:space="preserve"> </w:t>
      </w:r>
      <w:r>
        <w:t>выбрать «</w:t>
      </w:r>
      <w:r w:rsidRPr="00DD2890">
        <w:t>115200</w:t>
      </w:r>
      <w:r>
        <w:t>»</w:t>
      </w:r>
      <w:r w:rsidRPr="00AB4F9A">
        <w:t>;</w:t>
      </w:r>
    </w:p>
    <w:p w14:paraId="1EE9DF87" w14:textId="77777777" w:rsidR="00953ADF" w:rsidRPr="00AB4F9A" w:rsidRDefault="00953ADF" w:rsidP="00953ADF">
      <w:pPr>
        <w:pStyle w:val="tdorderedlistlevel2"/>
        <w:numPr>
          <w:ilvl w:val="0"/>
          <w:numId w:val="0"/>
        </w:numPr>
      </w:pPr>
      <w:r>
        <w:t>в поле «</w:t>
      </w:r>
      <w:r>
        <w:rPr>
          <w:lang w:val="en-US"/>
        </w:rPr>
        <w:t>Unit</w:t>
      </w:r>
      <w:r w:rsidRPr="009D1B8B">
        <w:t>-</w:t>
      </w:r>
      <w:r>
        <w:rPr>
          <w:lang w:val="en-US"/>
        </w:rPr>
        <w:t>id</w:t>
      </w:r>
      <w:r>
        <w:t>»</w:t>
      </w:r>
      <w:r w:rsidRPr="00D24AD8">
        <w:t xml:space="preserve"> </w:t>
      </w:r>
      <w:r>
        <w:t xml:space="preserve">задать </w:t>
      </w:r>
      <w:r w:rsidRPr="00DD2890">
        <w:t>8</w:t>
      </w:r>
      <w:r w:rsidRPr="00AB4F9A">
        <w:t>;</w:t>
      </w:r>
    </w:p>
    <w:p w14:paraId="0D30F93D" w14:textId="77777777" w:rsidR="00953ADF" w:rsidRPr="008D5D65" w:rsidRDefault="00953ADF" w:rsidP="00953ADF">
      <w:pPr>
        <w:pStyle w:val="tdorderedlistlevel2"/>
        <w:numPr>
          <w:ilvl w:val="0"/>
          <w:numId w:val="0"/>
        </w:numPr>
      </w:pPr>
      <w:r>
        <w:t>в поле «</w:t>
      </w:r>
      <w:r>
        <w:rPr>
          <w:lang w:val="en-US"/>
        </w:rPr>
        <w:t>Timeout</w:t>
      </w:r>
      <w:r w:rsidRPr="002477BA">
        <w:t>(</w:t>
      </w:r>
      <w:proofErr w:type="spellStart"/>
      <w:r>
        <w:rPr>
          <w:lang w:val="en-US"/>
        </w:rPr>
        <w:t>ms</w:t>
      </w:r>
      <w:proofErr w:type="spellEnd"/>
      <w:r w:rsidRPr="002477BA">
        <w:t>)</w:t>
      </w:r>
      <w:r>
        <w:t>»</w:t>
      </w:r>
      <w:r w:rsidRPr="00D24AD8">
        <w:t xml:space="preserve"> </w:t>
      </w:r>
      <w:r>
        <w:t xml:space="preserve">задать </w:t>
      </w:r>
      <w:r w:rsidRPr="002477BA">
        <w:t>1000</w:t>
      </w:r>
      <w:r w:rsidRPr="00AB4F9A">
        <w:t>;</w:t>
      </w:r>
    </w:p>
    <w:p w14:paraId="2AD65FAB" w14:textId="77777777" w:rsidR="00953ADF" w:rsidRDefault="00953ADF" w:rsidP="00953ADF">
      <w:pPr>
        <w:pStyle w:val="tdorderedlistlevel2"/>
        <w:numPr>
          <w:ilvl w:val="0"/>
          <w:numId w:val="0"/>
        </w:numPr>
        <w:rPr>
          <w:lang w:val="en-US"/>
        </w:rPr>
      </w:pPr>
      <w:r>
        <w:lastRenderedPageBreak/>
        <w:t>в</w:t>
      </w:r>
      <w:r w:rsidRPr="00E00B50">
        <w:rPr>
          <w:lang w:val="en-US"/>
        </w:rPr>
        <w:t xml:space="preserve"> </w:t>
      </w:r>
      <w:r>
        <w:t>поле</w:t>
      </w:r>
      <w:r w:rsidRPr="00E00B50">
        <w:rPr>
          <w:lang w:val="en-US"/>
        </w:rPr>
        <w:t xml:space="preserve"> «</w:t>
      </w:r>
      <w:r>
        <w:rPr>
          <w:lang w:val="en-US"/>
        </w:rPr>
        <w:t>Reconnect timeout</w:t>
      </w:r>
      <w:r w:rsidRPr="00E00B50">
        <w:rPr>
          <w:lang w:val="en-US"/>
        </w:rPr>
        <w:t>(</w:t>
      </w:r>
      <w:proofErr w:type="spellStart"/>
      <w:r>
        <w:rPr>
          <w:lang w:val="en-US"/>
        </w:rPr>
        <w:t>ms</w:t>
      </w:r>
      <w:proofErr w:type="spellEnd"/>
      <w:r w:rsidRPr="00E00B50">
        <w:rPr>
          <w:lang w:val="en-US"/>
        </w:rPr>
        <w:t xml:space="preserve">)» </w:t>
      </w:r>
      <w:r>
        <w:t>задать</w:t>
      </w:r>
      <w:r w:rsidRPr="00E00B50">
        <w:rPr>
          <w:lang w:val="en-US"/>
        </w:rPr>
        <w:t xml:space="preserve"> </w:t>
      </w:r>
      <w:r>
        <w:rPr>
          <w:lang w:val="en-US"/>
        </w:rPr>
        <w:t>2</w:t>
      </w:r>
      <w:r w:rsidRPr="00E00B50">
        <w:rPr>
          <w:lang w:val="en-US"/>
        </w:rPr>
        <w:t>000;</w:t>
      </w:r>
    </w:p>
    <w:p w14:paraId="7D20FA09" w14:textId="77777777" w:rsidR="00953ADF" w:rsidRDefault="00953ADF" w:rsidP="00953ADF">
      <w:pPr>
        <w:pStyle w:val="tdorderedlistlevel2"/>
        <w:numPr>
          <w:ilvl w:val="0"/>
          <w:numId w:val="0"/>
        </w:numPr>
        <w:rPr>
          <w:lang w:val="en-US"/>
        </w:rPr>
      </w:pPr>
      <w:r>
        <w:t>нажать кнопку «Обновить», «Готово».</w:t>
      </w:r>
    </w:p>
    <w:p w14:paraId="62B052CB" w14:textId="66CD5D28" w:rsidR="00D11437" w:rsidRDefault="00D11437" w:rsidP="00D11437">
      <w:pPr>
        <w:pStyle w:val="tdorderedlistlevel2"/>
        <w:numPr>
          <w:ilvl w:val="0"/>
          <w:numId w:val="0"/>
        </w:numPr>
        <w:jc w:val="center"/>
        <w:rPr>
          <w:lang w:val="en-US"/>
        </w:rPr>
      </w:pPr>
      <w:r w:rsidRPr="00D11437">
        <w:rPr>
          <w:noProof/>
          <w:lang w:val="en-US"/>
        </w:rPr>
        <w:drawing>
          <wp:inline distT="0" distB="0" distL="0" distR="0" wp14:anchorId="6F7BBC58" wp14:editId="3310279B">
            <wp:extent cx="2554224" cy="2593299"/>
            <wp:effectExtent l="0" t="0" r="0" b="0"/>
            <wp:docPr id="7020205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020565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61779" cy="260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D4BBB" w14:textId="289A9BCF" w:rsidR="0020698C" w:rsidRPr="003D2F96" w:rsidRDefault="0020698C" w:rsidP="003D2F96">
      <w:pPr>
        <w:pStyle w:val="af2"/>
      </w:pPr>
      <w:r w:rsidRPr="00245158">
        <w:t>Рис.</w:t>
      </w:r>
      <w:r w:rsidRPr="00A53AC2">
        <w:t xml:space="preserve"> </w:t>
      </w:r>
      <w:r>
        <w:rPr>
          <w:lang w:val="en-US"/>
        </w:rPr>
        <w:fldChar w:fldCharType="begin"/>
      </w:r>
      <w:r w:rsidRPr="00A53AC2">
        <w:instrText xml:space="preserve"> </w:instrText>
      </w:r>
      <w:r>
        <w:rPr>
          <w:lang w:val="en-US"/>
        </w:rPr>
        <w:instrText>SEQ</w:instrText>
      </w:r>
      <w:r w:rsidRPr="00A53AC2">
        <w:instrText xml:space="preserve"> Рисунок \* </w:instrText>
      </w:r>
      <w:r>
        <w:rPr>
          <w:lang w:val="en-US"/>
        </w:rPr>
        <w:instrText>ARABIC</w:instrText>
      </w:r>
      <w:r w:rsidRPr="00A53AC2">
        <w:instrText xml:space="preserve"> </w:instrText>
      </w:r>
      <w:r>
        <w:rPr>
          <w:lang w:val="en-US"/>
        </w:rPr>
        <w:fldChar w:fldCharType="separate"/>
      </w:r>
      <w:r w:rsidRPr="00A53AC2">
        <w:rPr>
          <w:noProof/>
        </w:rPr>
        <w:t>22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3D2F96">
        <w:t xml:space="preserve">Окно настройки параметров </w:t>
      </w:r>
      <w:r w:rsidR="003D2F96">
        <w:rPr>
          <w:lang w:val="en-US"/>
        </w:rPr>
        <w:t>Modbus</w:t>
      </w:r>
      <w:r w:rsidR="003D2F96" w:rsidRPr="006F1EC1">
        <w:t xml:space="preserve"> </w:t>
      </w:r>
      <w:r w:rsidR="003D2F96">
        <w:rPr>
          <w:lang w:val="en-US"/>
        </w:rPr>
        <w:t>RTU</w:t>
      </w:r>
    </w:p>
    <w:p w14:paraId="75252014" w14:textId="19D8C581" w:rsidR="00953ADF" w:rsidRDefault="00953ADF" w:rsidP="00953ADF">
      <w:pPr>
        <w:pStyle w:val="tdorderedlistlevel2"/>
        <w:numPr>
          <w:ilvl w:val="0"/>
          <w:numId w:val="0"/>
        </w:numPr>
        <w:ind w:firstLine="709"/>
      </w:pPr>
      <w:r w:rsidRPr="00C23EBF">
        <w:t xml:space="preserve">4) </w:t>
      </w:r>
      <w:r>
        <w:t>Добавить</w:t>
      </w:r>
      <w:r w:rsidRPr="00C23EBF">
        <w:t xml:space="preserve"> </w:t>
      </w:r>
      <w:r>
        <w:t>уз</w:t>
      </w:r>
      <w:r w:rsidR="00D11437">
        <w:t>ел</w:t>
      </w:r>
      <w:r w:rsidRPr="00C23EBF">
        <w:t xml:space="preserve"> </w:t>
      </w:r>
      <w:r w:rsidR="001F0D1E">
        <w:t>«</w:t>
      </w:r>
      <w:r w:rsidR="001F0D1E">
        <w:rPr>
          <w:lang w:val="en-US"/>
        </w:rPr>
        <w:t>Split</w:t>
      </w:r>
      <w:r w:rsidR="001F0D1E">
        <w:t>»</w:t>
      </w:r>
      <w:r w:rsidRPr="00C23EBF">
        <w:t xml:space="preserve">, </w:t>
      </w:r>
      <w:r>
        <w:t>настраивать уз</w:t>
      </w:r>
      <w:r w:rsidR="00D11437">
        <w:t>ел</w:t>
      </w:r>
      <w:r>
        <w:t xml:space="preserve"> не требуется.</w:t>
      </w:r>
    </w:p>
    <w:p w14:paraId="2C4CA65D" w14:textId="087BFA2B" w:rsidR="00953ADF" w:rsidRPr="007F4A4A" w:rsidRDefault="00953ADF" w:rsidP="00953ADF">
      <w:pPr>
        <w:pStyle w:val="tdorderedlistlevel2"/>
        <w:numPr>
          <w:ilvl w:val="0"/>
          <w:numId w:val="0"/>
        </w:numPr>
        <w:ind w:firstLine="709"/>
      </w:pPr>
      <w:r w:rsidRPr="001F0D1E">
        <w:t xml:space="preserve">5) </w:t>
      </w:r>
      <w:r>
        <w:t>Соединить</w:t>
      </w:r>
      <w:r w:rsidR="001F0D1E">
        <w:t xml:space="preserve"> верхний выход</w:t>
      </w:r>
      <w:r w:rsidRPr="001F0D1E">
        <w:t xml:space="preserve"> </w:t>
      </w:r>
      <w:r>
        <w:t>уз</w:t>
      </w:r>
      <w:r w:rsidR="001F0D1E">
        <w:t>ла</w:t>
      </w:r>
      <w:r w:rsidRPr="001F0D1E">
        <w:t xml:space="preserve"> «</w:t>
      </w:r>
      <w:r>
        <w:rPr>
          <w:lang w:val="en-US"/>
        </w:rPr>
        <w:t>AO</w:t>
      </w:r>
      <w:r w:rsidRPr="001F0D1E">
        <w:t>0</w:t>
      </w:r>
      <w:r w:rsidR="001F0D1E" w:rsidRPr="001F0D1E">
        <w:t xml:space="preserve"> (</w:t>
      </w:r>
      <w:r w:rsidR="001F0D1E">
        <w:rPr>
          <w:lang w:val="en-US"/>
        </w:rPr>
        <w:t>read</w:t>
      </w:r>
      <w:r w:rsidR="001F0D1E" w:rsidRPr="001F0D1E">
        <w:t>)</w:t>
      </w:r>
      <w:r w:rsidRPr="001F0D1E">
        <w:t xml:space="preserve">» </w:t>
      </w:r>
      <w:r>
        <w:t>с</w:t>
      </w:r>
      <w:r w:rsidRPr="001F0D1E">
        <w:t xml:space="preserve"> </w:t>
      </w:r>
      <w:r w:rsidR="001F0D1E">
        <w:t xml:space="preserve">узлом </w:t>
      </w:r>
      <w:r w:rsidRPr="001F0D1E">
        <w:t>«</w:t>
      </w:r>
      <w:r w:rsidR="001F0D1E">
        <w:rPr>
          <w:lang w:val="en-US"/>
        </w:rPr>
        <w:t>split</w:t>
      </w:r>
      <w:r w:rsidRPr="001F0D1E">
        <w:t>»</w:t>
      </w:r>
      <w:r w:rsidR="001F0D1E" w:rsidRPr="001F0D1E">
        <w:t xml:space="preserve">, </w:t>
      </w:r>
      <w:r>
        <w:t>узел</w:t>
      </w:r>
      <w:r w:rsidRPr="001F0D1E">
        <w:t xml:space="preserve"> «</w:t>
      </w:r>
      <w:r w:rsidR="001F0D1E">
        <w:rPr>
          <w:lang w:val="en-US"/>
        </w:rPr>
        <w:t>split</w:t>
      </w:r>
      <w:r w:rsidRPr="001F0D1E">
        <w:t xml:space="preserve">» </w:t>
      </w:r>
      <w:r>
        <w:t>с</w:t>
      </w:r>
      <w:r w:rsidRPr="001F0D1E">
        <w:t xml:space="preserve"> </w:t>
      </w:r>
      <w:r w:rsidR="001F0D1E">
        <w:t xml:space="preserve">узлом </w:t>
      </w:r>
      <w:r w:rsidRPr="001F0D1E">
        <w:t>«</w:t>
      </w:r>
      <w:r w:rsidR="001F0D1E">
        <w:rPr>
          <w:lang w:val="en-US"/>
        </w:rPr>
        <w:t>AO</w:t>
      </w:r>
      <w:r w:rsidR="001F0D1E" w:rsidRPr="001F0D1E">
        <w:t>0 (</w:t>
      </w:r>
      <w:r w:rsidR="001F0D1E">
        <w:rPr>
          <w:lang w:val="en-US"/>
        </w:rPr>
        <w:t>read</w:t>
      </w:r>
      <w:r w:rsidR="001F0D1E" w:rsidRPr="001F0D1E">
        <w:t>)</w:t>
      </w:r>
      <w:r w:rsidR="00C5091B" w:rsidRPr="00C5091B">
        <w:t>.</w:t>
      </w:r>
    </w:p>
    <w:p w14:paraId="13970472" w14:textId="77777777" w:rsidR="00953ADF" w:rsidRDefault="00953ADF" w:rsidP="00953ADF">
      <w:pPr>
        <w:pStyle w:val="tdorderedlistlevel2"/>
        <w:numPr>
          <w:ilvl w:val="0"/>
          <w:numId w:val="0"/>
        </w:numPr>
        <w:ind w:firstLine="709"/>
      </w:pPr>
      <w:r>
        <w:t>6) Нажать кнопку «Развернуть»</w:t>
      </w:r>
    </w:p>
    <w:p w14:paraId="5DFFCCE5" w14:textId="782E61D2" w:rsidR="008F6120" w:rsidRPr="00703264" w:rsidRDefault="00953ADF" w:rsidP="00C5091B">
      <w:pPr>
        <w:pStyle w:val="tdorderedlistlevel2"/>
        <w:numPr>
          <w:ilvl w:val="0"/>
          <w:numId w:val="0"/>
        </w:numPr>
      </w:pPr>
      <w:r>
        <w:t>Добавление 1 регистра завершено, сил</w:t>
      </w:r>
      <w:r w:rsidR="00C5091B">
        <w:t>у</w:t>
      </w:r>
      <w:r>
        <w:t xml:space="preserve"> тока аналогового выхода </w:t>
      </w:r>
      <w:r>
        <w:rPr>
          <w:lang w:val="en-US"/>
        </w:rPr>
        <w:t>AO</w:t>
      </w:r>
      <w:r w:rsidRPr="00D42669">
        <w:t xml:space="preserve">0 </w:t>
      </w:r>
      <w:r>
        <w:t xml:space="preserve">модуля </w:t>
      </w:r>
      <w:r>
        <w:rPr>
          <w:lang w:val="en-US"/>
        </w:rPr>
        <w:t>NLS</w:t>
      </w:r>
      <w:r w:rsidRPr="00D42669">
        <w:t>-</w:t>
      </w:r>
      <w:r w:rsidRPr="00DD2890">
        <w:t>4</w:t>
      </w:r>
      <w:r>
        <w:rPr>
          <w:lang w:val="en-US"/>
        </w:rPr>
        <w:t>AO</w:t>
      </w:r>
      <w:r w:rsidRPr="00D42669">
        <w:t xml:space="preserve"> </w:t>
      </w:r>
      <w:r>
        <w:t xml:space="preserve">можно </w:t>
      </w:r>
      <w:r w:rsidR="00C5091B">
        <w:t>увидеть</w:t>
      </w:r>
      <w:r>
        <w:t xml:space="preserve"> через интеграцию в </w:t>
      </w:r>
      <w:r>
        <w:rPr>
          <w:lang w:val="en-US"/>
        </w:rPr>
        <w:t>Home</w:t>
      </w:r>
      <w:r w:rsidRPr="00D42669">
        <w:t xml:space="preserve"> </w:t>
      </w:r>
      <w:r>
        <w:rPr>
          <w:lang w:val="en-US"/>
        </w:rPr>
        <w:t>Assistant</w:t>
      </w:r>
      <w:r w:rsidRPr="00D42669">
        <w:t xml:space="preserve">. </w:t>
      </w:r>
      <w:r>
        <w:t>Добавление остальных регистров аналоговых выходов аналогично, меняется только адрес регистров.</w:t>
      </w:r>
      <w:r w:rsidR="00703264" w:rsidRPr="00703264">
        <w:t xml:space="preserve"> </w:t>
      </w:r>
      <w:r w:rsidR="00703264">
        <w:t xml:space="preserve">Соединение узла для интеграции с </w:t>
      </w:r>
      <w:r w:rsidR="00703264">
        <w:rPr>
          <w:lang w:val="en-US"/>
        </w:rPr>
        <w:t>Home</w:t>
      </w:r>
      <w:r w:rsidR="00703264" w:rsidRPr="00AD33F7">
        <w:t xml:space="preserve"> </w:t>
      </w:r>
      <w:r w:rsidR="00703264">
        <w:rPr>
          <w:lang w:val="en-US"/>
        </w:rPr>
        <w:t>Assistant</w:t>
      </w:r>
      <w:r w:rsidR="00703264" w:rsidRPr="00AD33F7">
        <w:t xml:space="preserve"> </w:t>
      </w:r>
      <w:r w:rsidR="00703264">
        <w:t xml:space="preserve">и узла для отправки </w:t>
      </w:r>
      <w:r w:rsidR="00703264">
        <w:rPr>
          <w:lang w:val="en-US"/>
        </w:rPr>
        <w:t>Modbus</w:t>
      </w:r>
      <w:r w:rsidR="00703264" w:rsidRPr="00AD33F7">
        <w:t xml:space="preserve"> </w:t>
      </w:r>
      <w:r w:rsidR="00703264">
        <w:t>команды</w:t>
      </w:r>
    </w:p>
    <w:p w14:paraId="23975BA3" w14:textId="257C7807" w:rsidR="00E4128B" w:rsidRDefault="00E4128B" w:rsidP="00E4128B">
      <w:pPr>
        <w:pStyle w:val="tdorderedlistlevel2"/>
        <w:numPr>
          <w:ilvl w:val="0"/>
          <w:numId w:val="0"/>
        </w:numPr>
        <w:jc w:val="center"/>
        <w:rPr>
          <w:lang w:val="en-US"/>
        </w:rPr>
      </w:pPr>
      <w:r w:rsidRPr="00E4128B">
        <w:rPr>
          <w:noProof/>
          <w:lang w:val="en-US"/>
        </w:rPr>
        <w:drawing>
          <wp:inline distT="0" distB="0" distL="0" distR="0" wp14:anchorId="33157577" wp14:editId="4E90771A">
            <wp:extent cx="2898648" cy="408598"/>
            <wp:effectExtent l="0" t="0" r="0" b="0"/>
            <wp:docPr id="14141920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192058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25213" cy="412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0B765" w14:textId="06675204" w:rsidR="0020698C" w:rsidRPr="00703264" w:rsidRDefault="0020698C" w:rsidP="0020698C">
      <w:pPr>
        <w:pStyle w:val="af2"/>
      </w:pPr>
      <w:r w:rsidRPr="00245158">
        <w:t>Рис.</w:t>
      </w:r>
      <w:r w:rsidRPr="003D2F96">
        <w:t xml:space="preserve"> </w:t>
      </w:r>
      <w:r>
        <w:rPr>
          <w:lang w:val="en-US"/>
        </w:rPr>
        <w:fldChar w:fldCharType="begin"/>
      </w:r>
      <w:r w:rsidRPr="003D2F96">
        <w:instrText xml:space="preserve"> </w:instrText>
      </w:r>
      <w:r>
        <w:rPr>
          <w:lang w:val="en-US"/>
        </w:rPr>
        <w:instrText>SEQ</w:instrText>
      </w:r>
      <w:r w:rsidRPr="003D2F96">
        <w:instrText xml:space="preserve"> Рисунок \* </w:instrText>
      </w:r>
      <w:r>
        <w:rPr>
          <w:lang w:val="en-US"/>
        </w:rPr>
        <w:instrText>ARABIC</w:instrText>
      </w:r>
      <w:r w:rsidRPr="003D2F96">
        <w:instrText xml:space="preserve"> </w:instrText>
      </w:r>
      <w:r>
        <w:rPr>
          <w:lang w:val="en-US"/>
        </w:rPr>
        <w:fldChar w:fldCharType="separate"/>
      </w:r>
      <w:r w:rsidRPr="003D2F96">
        <w:rPr>
          <w:noProof/>
        </w:rPr>
        <w:t>23</w:t>
      </w:r>
      <w:r>
        <w:rPr>
          <w:lang w:val="en-US"/>
        </w:rPr>
        <w:fldChar w:fldCharType="end"/>
      </w:r>
      <w:r w:rsidR="00A53AC2">
        <w:t>.</w:t>
      </w:r>
      <w:r w:rsidR="00E34917">
        <w:t xml:space="preserve"> </w:t>
      </w:r>
      <w:r w:rsidR="003D2F96">
        <w:t xml:space="preserve">Соединение </w:t>
      </w:r>
      <w:r w:rsidR="00703264">
        <w:t>узлов</w:t>
      </w:r>
    </w:p>
    <w:sectPr w:rsidR="0020698C" w:rsidRPr="00703264">
      <w:type w:val="continuous"/>
      <w:pgSz w:w="8391" w:h="11906"/>
      <w:pgMar w:top="794" w:right="851" w:bottom="1134" w:left="1134" w:header="425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007CCC" w14:textId="77777777" w:rsidR="00094B77" w:rsidRDefault="00094B77">
      <w:r>
        <w:separator/>
      </w:r>
    </w:p>
  </w:endnote>
  <w:endnote w:type="continuationSeparator" w:id="0">
    <w:p w14:paraId="7B84DC73" w14:textId="77777777" w:rsidR="00094B77" w:rsidRDefault="00094B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5972B5" w14:textId="77777777" w:rsidR="00094B77" w:rsidRDefault="00094B77">
      <w:r>
        <w:separator/>
      </w:r>
    </w:p>
  </w:footnote>
  <w:footnote w:type="continuationSeparator" w:id="0">
    <w:p w14:paraId="286A5D32" w14:textId="77777777" w:rsidR="00094B77" w:rsidRDefault="00094B7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FFFFFF7C"/>
    <w:lvl w:ilvl="0">
      <w:start w:val="1"/>
      <w:numFmt w:val="decimal"/>
      <w:pStyle w:val="5"/>
      <w:lvlText w:val="%1."/>
      <w:lvlJc w:val="left"/>
      <w:pPr>
        <w:tabs>
          <w:tab w:val="left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FFFFF7D"/>
    <w:lvl w:ilvl="0">
      <w:start w:val="1"/>
      <w:numFmt w:val="decimal"/>
      <w:pStyle w:val="4"/>
      <w:lvlText w:val="%1."/>
      <w:lvlJc w:val="left"/>
      <w:pPr>
        <w:tabs>
          <w:tab w:val="left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FFFFF7E"/>
    <w:lvl w:ilvl="0">
      <w:start w:val="1"/>
      <w:numFmt w:val="decimal"/>
      <w:pStyle w:val="3"/>
      <w:lvlText w:val="%1."/>
      <w:lvlJc w:val="left"/>
      <w:pPr>
        <w:tabs>
          <w:tab w:val="left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FFFFF7F"/>
    <w:lvl w:ilvl="0">
      <w:start w:val="1"/>
      <w:numFmt w:val="decimal"/>
      <w:pStyle w:val="2"/>
      <w:lvlText w:val="%1."/>
      <w:lvlJc w:val="left"/>
      <w:pPr>
        <w:tabs>
          <w:tab w:val="left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FFFFFF80"/>
    <w:lvl w:ilvl="0">
      <w:start w:val="1"/>
      <w:numFmt w:val="bullet"/>
      <w:pStyle w:val="50"/>
      <w:lvlText w:val=""/>
      <w:lvlJc w:val="left"/>
      <w:pPr>
        <w:tabs>
          <w:tab w:val="left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FFFFF81"/>
    <w:lvl w:ilvl="0">
      <w:start w:val="1"/>
      <w:numFmt w:val="bullet"/>
      <w:pStyle w:val="40"/>
      <w:lvlText w:val=""/>
      <w:lvlJc w:val="left"/>
      <w:pPr>
        <w:tabs>
          <w:tab w:val="left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FFFFF82"/>
    <w:lvl w:ilvl="0">
      <w:start w:val="1"/>
      <w:numFmt w:val="bullet"/>
      <w:pStyle w:val="30"/>
      <w:lvlText w:val=""/>
      <w:lvlJc w:val="left"/>
      <w:pPr>
        <w:tabs>
          <w:tab w:val="left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FFFFF83"/>
    <w:lvl w:ilvl="0">
      <w:start w:val="1"/>
      <w:numFmt w:val="bullet"/>
      <w:pStyle w:val="20"/>
      <w:lvlText w:val=""/>
      <w:lvlJc w:val="left"/>
      <w:pPr>
        <w:tabs>
          <w:tab w:val="left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FFFFF88"/>
    <w:lvl w:ilvl="0">
      <w:start w:val="1"/>
      <w:numFmt w:val="decimal"/>
      <w:pStyle w:val="a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FFFFF89"/>
    <w:lvl w:ilvl="0">
      <w:start w:val="1"/>
      <w:numFmt w:val="bullet"/>
      <w:pStyle w:val="a0"/>
      <w:lvlText w:val="-"/>
      <w:lvlJc w:val="left"/>
      <w:pPr>
        <w:tabs>
          <w:tab w:val="left" w:pos="360"/>
        </w:tabs>
        <w:ind w:left="360" w:hanging="360"/>
      </w:pPr>
      <w:rPr>
        <w:rFonts w:ascii="Times New Roman" w:hAnsi="Times New Roman" w:cs="Times New Roman" w:hint="default"/>
      </w:rPr>
    </w:lvl>
  </w:abstractNum>
  <w:abstractNum w:abstractNumId="10" w15:restartNumberingAfterBreak="0">
    <w:nsid w:val="06AE67AB"/>
    <w:multiLevelType w:val="multilevel"/>
    <w:tmpl w:val="C4B85324"/>
    <w:styleLink w:val="WW8Num4"/>
    <w:lvl w:ilvl="0">
      <w:numFmt w:val="bullet"/>
      <w:lvlText w:val=""/>
      <w:lvlJc w:val="left"/>
      <w:pPr>
        <w:ind w:left="312" w:hanging="312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731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451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171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891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611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331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051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771" w:hanging="360"/>
      </w:pPr>
      <w:rPr>
        <w:rFonts w:ascii="Wingdings" w:hAnsi="Wingdings"/>
      </w:rPr>
    </w:lvl>
  </w:abstractNum>
  <w:abstractNum w:abstractNumId="11" w15:restartNumberingAfterBreak="0">
    <w:nsid w:val="087E7D30"/>
    <w:multiLevelType w:val="multilevel"/>
    <w:tmpl w:val="087E7D30"/>
    <w:lvl w:ilvl="0">
      <w:start w:val="1"/>
      <w:numFmt w:val="bullet"/>
      <w:pStyle w:val="tdtableunorderedlistlevel1"/>
      <w:suff w:val="space"/>
      <w:lvlText w:val="-"/>
      <w:lvlJc w:val="left"/>
      <w:pPr>
        <w:ind w:left="0" w:firstLine="284"/>
      </w:pPr>
      <w:rPr>
        <w:rFonts w:ascii="Arial" w:hAnsi="Arial" w:cs="Times New Roman" w:hint="default"/>
        <w:b w:val="0"/>
        <w:i w:val="0"/>
        <w:sz w:val="24"/>
      </w:rPr>
    </w:lvl>
    <w:lvl w:ilvl="1">
      <w:start w:val="1"/>
      <w:numFmt w:val="bullet"/>
      <w:pStyle w:val="tdtableunorderedlistlevel2"/>
      <w:suff w:val="space"/>
      <w:lvlText w:val="-"/>
      <w:lvlJc w:val="left"/>
      <w:pPr>
        <w:ind w:left="0" w:firstLine="567"/>
      </w:pPr>
      <w:rPr>
        <w:rFonts w:ascii="Arial" w:hAnsi="Arial" w:hint="default"/>
        <w:b w:val="0"/>
        <w:i w:val="0"/>
        <w:sz w:val="24"/>
      </w:rPr>
    </w:lvl>
    <w:lvl w:ilvl="2">
      <w:start w:val="1"/>
      <w:numFmt w:val="bullet"/>
      <w:pStyle w:val="tdtableunorderedlistlevel3"/>
      <w:suff w:val="space"/>
      <w:lvlText w:val="-"/>
      <w:lvlJc w:val="left"/>
      <w:pPr>
        <w:ind w:left="0" w:firstLine="851"/>
      </w:pPr>
      <w:rPr>
        <w:rFonts w:ascii="Arial" w:hAnsi="Arial" w:cs="Times New Roman" w:hint="default"/>
        <w:b w:val="0"/>
        <w:i w:val="0"/>
        <w:sz w:val="24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16572C4"/>
    <w:multiLevelType w:val="multilevel"/>
    <w:tmpl w:val="53647996"/>
    <w:styleLink w:val="WW8Num7"/>
    <w:lvl w:ilvl="0">
      <w:numFmt w:val="bullet"/>
      <w:lvlText w:val=""/>
      <w:lvlJc w:val="left"/>
      <w:rPr>
        <w:rFonts w:ascii="Symbol" w:hAnsi="Symbol"/>
        <w:position w:val="0"/>
        <w:sz w:val="2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117F5C8E"/>
    <w:multiLevelType w:val="multilevel"/>
    <w:tmpl w:val="1E4E02D4"/>
    <w:styleLink w:val="WW8Num1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4" w15:restartNumberingAfterBreak="0">
    <w:nsid w:val="1D1E3764"/>
    <w:multiLevelType w:val="multilevel"/>
    <w:tmpl w:val="8CD65254"/>
    <w:lvl w:ilvl="0">
      <w:start w:val="1"/>
      <w:numFmt w:val="decimal"/>
      <w:pStyle w:val="tdorderedlistlevel1"/>
      <w:suff w:val="space"/>
      <w:lvlText w:val="%1)"/>
      <w:lvlJc w:val="left"/>
      <w:pPr>
        <w:ind w:left="0" w:firstLine="851"/>
      </w:pPr>
      <w:rPr>
        <w:rFonts w:hint="default"/>
      </w:rPr>
    </w:lvl>
    <w:lvl w:ilvl="1">
      <w:start w:val="1"/>
      <w:numFmt w:val="decimal"/>
      <w:pStyle w:val="tdorderedlistlevel2"/>
      <w:suff w:val="space"/>
      <w:lvlText w:val="%2)"/>
      <w:lvlJc w:val="left"/>
      <w:pPr>
        <w:ind w:left="0" w:firstLine="1701"/>
      </w:pPr>
      <w:rPr>
        <w:rFonts w:hint="default"/>
      </w:rPr>
    </w:lvl>
    <w:lvl w:ilvl="2">
      <w:start w:val="1"/>
      <w:numFmt w:val="decimal"/>
      <w:pStyle w:val="tdorderedlistlevel3"/>
      <w:suff w:val="space"/>
      <w:lvlText w:val="%3)"/>
      <w:lvlJc w:val="left"/>
      <w:pPr>
        <w:ind w:left="0" w:firstLine="2552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2831"/>
        </w:tabs>
        <w:ind w:left="28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551"/>
        </w:tabs>
        <w:ind w:left="35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271"/>
        </w:tabs>
        <w:ind w:left="42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991"/>
        </w:tabs>
        <w:ind w:left="49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11"/>
        </w:tabs>
        <w:ind w:left="57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31"/>
        </w:tabs>
        <w:ind w:left="6431" w:hanging="360"/>
      </w:pPr>
      <w:rPr>
        <w:rFonts w:ascii="Wingdings" w:hAnsi="Wingdings" w:hint="default"/>
      </w:rPr>
    </w:lvl>
  </w:abstractNum>
  <w:abstractNum w:abstractNumId="15" w15:restartNumberingAfterBreak="0">
    <w:nsid w:val="3B7B2B86"/>
    <w:multiLevelType w:val="multilevel"/>
    <w:tmpl w:val="3B7B2B86"/>
    <w:lvl w:ilvl="0">
      <w:start w:val="1"/>
      <w:numFmt w:val="none"/>
      <w:pStyle w:val="1"/>
      <w:lvlText w:val=""/>
      <w:lvlJc w:val="left"/>
      <w:pPr>
        <w:tabs>
          <w:tab w:val="left" w:pos="0"/>
        </w:tabs>
        <w:ind w:left="0" w:firstLine="0"/>
      </w:pPr>
      <w:rPr>
        <w:rFonts w:hint="default"/>
      </w:rPr>
    </w:lvl>
    <w:lvl w:ilvl="1">
      <w:start w:val="1"/>
      <w:numFmt w:val="decimal"/>
      <w:pStyle w:val="21"/>
      <w:lvlText w:val="%1.%2"/>
      <w:lvlJc w:val="left"/>
      <w:pPr>
        <w:tabs>
          <w:tab w:val="left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31"/>
      <w:lvlText w:val="%1.%2.%3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1"/>
      <w:lvlText w:val="%1.%2.%3.%4"/>
      <w:lvlJc w:val="left"/>
      <w:pPr>
        <w:tabs>
          <w:tab w:val="left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1"/>
      <w:lvlText w:val="%1.%2.%3.%4.%5"/>
      <w:lvlJc w:val="left"/>
      <w:pPr>
        <w:tabs>
          <w:tab w:val="left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16" w15:restartNumberingAfterBreak="0">
    <w:nsid w:val="416625CB"/>
    <w:multiLevelType w:val="multilevel"/>
    <w:tmpl w:val="416625CB"/>
    <w:lvl w:ilvl="0">
      <w:start w:val="1"/>
      <w:numFmt w:val="decimal"/>
      <w:pStyle w:val="tdtableorderedlistlevel1"/>
      <w:suff w:val="space"/>
      <w:lvlText w:val="%1)"/>
      <w:lvlJc w:val="left"/>
      <w:pPr>
        <w:ind w:left="0" w:firstLine="284"/>
      </w:pPr>
      <w:rPr>
        <w:rFonts w:ascii="Arial" w:hAnsi="Arial" w:hint="default"/>
        <w:b w:val="0"/>
        <w:i w:val="0"/>
        <w:sz w:val="24"/>
      </w:rPr>
    </w:lvl>
    <w:lvl w:ilvl="1">
      <w:start w:val="1"/>
      <w:numFmt w:val="decimal"/>
      <w:pStyle w:val="tdtableorderedlistlevel2"/>
      <w:suff w:val="space"/>
      <w:lvlText w:val="%2)"/>
      <w:lvlJc w:val="left"/>
      <w:pPr>
        <w:ind w:left="0" w:firstLine="567"/>
      </w:pPr>
      <w:rPr>
        <w:rFonts w:ascii="Arial" w:hAnsi="Arial" w:hint="default"/>
        <w:b w:val="0"/>
        <w:i w:val="0"/>
        <w:sz w:val="24"/>
      </w:rPr>
    </w:lvl>
    <w:lvl w:ilvl="2">
      <w:start w:val="1"/>
      <w:numFmt w:val="decimal"/>
      <w:pStyle w:val="tdtableorderedlistlevel3"/>
      <w:suff w:val="space"/>
      <w:lvlText w:val="%3)"/>
      <w:lvlJc w:val="left"/>
      <w:pPr>
        <w:ind w:left="0" w:firstLine="851"/>
      </w:pPr>
      <w:rPr>
        <w:rFonts w:ascii="Arial" w:hAnsi="Arial" w:hint="default"/>
        <w:b w:val="0"/>
        <w:i w:val="0"/>
        <w:sz w:val="24"/>
      </w:rPr>
    </w:lvl>
    <w:lvl w:ilvl="3">
      <w:start w:val="1"/>
      <w:numFmt w:val="bullet"/>
      <w:lvlText w:val=""/>
      <w:lvlJc w:val="left"/>
      <w:pPr>
        <w:tabs>
          <w:tab w:val="left" w:pos="2831"/>
        </w:tabs>
        <w:ind w:left="28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551"/>
        </w:tabs>
        <w:ind w:left="35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271"/>
        </w:tabs>
        <w:ind w:left="42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4991"/>
        </w:tabs>
        <w:ind w:left="49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11"/>
        </w:tabs>
        <w:ind w:left="57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31"/>
        </w:tabs>
        <w:ind w:left="6431" w:hanging="360"/>
      </w:pPr>
      <w:rPr>
        <w:rFonts w:ascii="Wingdings" w:hAnsi="Wingdings" w:hint="default"/>
      </w:rPr>
    </w:lvl>
  </w:abstractNum>
  <w:abstractNum w:abstractNumId="17" w15:restartNumberingAfterBreak="0">
    <w:nsid w:val="42544316"/>
    <w:multiLevelType w:val="multilevel"/>
    <w:tmpl w:val="E1980ACA"/>
    <w:styleLink w:val="WW8Num18"/>
    <w:lvl w:ilvl="0">
      <w:numFmt w:val="bullet"/>
      <w:lvlText w:val=""/>
      <w:lvlJc w:val="left"/>
      <w:pPr>
        <w:ind w:left="70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8" w15:restartNumberingAfterBreak="0">
    <w:nsid w:val="45645DAC"/>
    <w:multiLevelType w:val="multilevel"/>
    <w:tmpl w:val="C3C63530"/>
    <w:styleLink w:val="WW8Num10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9" w15:restartNumberingAfterBreak="0">
    <w:nsid w:val="4BF670D0"/>
    <w:multiLevelType w:val="multilevel"/>
    <w:tmpl w:val="4BF670D0"/>
    <w:lvl w:ilvl="0">
      <w:start w:val="1"/>
      <w:numFmt w:val="bullet"/>
      <w:pStyle w:val="tdunorderedlistlevel1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Restart w:val="0"/>
      <w:pStyle w:val="tdunorderedlistlevel2"/>
      <w:suff w:val="space"/>
      <w:lvlText w:val="-"/>
      <w:lvlJc w:val="left"/>
      <w:pPr>
        <w:ind w:left="0" w:firstLine="1701"/>
      </w:pPr>
      <w:rPr>
        <w:rFonts w:ascii="Arial" w:hAnsi="Arial" w:hint="default"/>
        <w:b w:val="0"/>
        <w:i w:val="0"/>
      </w:rPr>
    </w:lvl>
    <w:lvl w:ilvl="2">
      <w:start w:val="1"/>
      <w:numFmt w:val="bullet"/>
      <w:lvlRestart w:val="0"/>
      <w:pStyle w:val="tdunorderedlistlevel3"/>
      <w:suff w:val="space"/>
      <w:lvlText w:val="-"/>
      <w:lvlJc w:val="left"/>
      <w:pPr>
        <w:ind w:left="0" w:firstLine="2552"/>
      </w:pPr>
      <w:rPr>
        <w:rFonts w:ascii="Times New Roman" w:hAnsi="Times New Roman" w:cs="Times New Roman" w:hint="default"/>
      </w:rPr>
    </w:lvl>
    <w:lvl w:ilvl="3">
      <w:start w:val="1"/>
      <w:numFmt w:val="decimal"/>
      <w:suff w:val="space"/>
      <w:lvlText w:val="%1"/>
      <w:lvlJc w:val="left"/>
      <w:pPr>
        <w:ind w:left="1080" w:hanging="108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u w:val="none"/>
        <w:vertAlign w:val="baseline"/>
      </w:rPr>
    </w:lvl>
    <w:lvl w:ilvl="4">
      <w:start w:val="1"/>
      <w:numFmt w:val="decimal"/>
      <w:lvlText w:val="%1"/>
      <w:lvlJc w:val="left"/>
      <w:pPr>
        <w:tabs>
          <w:tab w:val="left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"/>
      <w:lvlJc w:val="left"/>
      <w:pPr>
        <w:tabs>
          <w:tab w:val="left" w:pos="1800"/>
        </w:tabs>
        <w:ind w:left="1800" w:hanging="1800"/>
      </w:pPr>
      <w:rPr>
        <w:rFonts w:hint="default"/>
      </w:rPr>
    </w:lvl>
    <w:lvl w:ilvl="7">
      <w:start w:val="1"/>
      <w:numFmt w:val="none"/>
      <w:lvlRestart w:val="0"/>
      <w:suff w:val="space"/>
      <w:lvlText w:val=""/>
      <w:lvlJc w:val="left"/>
      <w:pPr>
        <w:ind w:left="1800" w:hanging="1800"/>
      </w:pPr>
      <w:rPr>
        <w:rFonts w:hint="default"/>
      </w:rPr>
    </w:lvl>
    <w:lvl w:ilvl="8">
      <w:start w:val="1"/>
      <w:numFmt w:val="none"/>
      <w:lvlRestart w:val="0"/>
      <w:suff w:val="space"/>
      <w:lvlText w:val=""/>
      <w:lvlJc w:val="left"/>
      <w:pPr>
        <w:ind w:left="2160" w:hanging="2160"/>
      </w:pPr>
      <w:rPr>
        <w:rFonts w:hint="default"/>
      </w:rPr>
    </w:lvl>
  </w:abstractNum>
  <w:abstractNum w:abstractNumId="20" w15:restartNumberingAfterBreak="0">
    <w:nsid w:val="4E1B3420"/>
    <w:multiLevelType w:val="multilevel"/>
    <w:tmpl w:val="C156826A"/>
    <w:styleLink w:val="WW8Num13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1" w15:restartNumberingAfterBreak="0">
    <w:nsid w:val="615B34E5"/>
    <w:multiLevelType w:val="multilevel"/>
    <w:tmpl w:val="CAF4AFA8"/>
    <w:styleLink w:val="WW8Num11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2" w15:restartNumberingAfterBreak="0">
    <w:nsid w:val="67074F7C"/>
    <w:multiLevelType w:val="multilevel"/>
    <w:tmpl w:val="3F84F97E"/>
    <w:styleLink w:val="Outline"/>
    <w:lvl w:ilvl="0">
      <w:start w:val="1"/>
      <w:numFmt w:val="decimal"/>
      <w:lvlText w:val="%1."/>
      <w:lvlJc w:val="left"/>
      <w:pPr>
        <w:ind w:left="397" w:hanging="397"/>
      </w:pPr>
    </w:lvl>
    <w:lvl w:ilvl="1">
      <w:start w:val="1"/>
      <w:numFmt w:val="decimal"/>
      <w:lvlText w:val="%1.%2."/>
      <w:lvlJc w:val="left"/>
      <w:rPr>
        <w:sz w:val="32"/>
        <w:szCs w:val="32"/>
      </w:rPr>
    </w:lvl>
    <w:lvl w:ilvl="2">
      <w:start w:val="1"/>
      <w:numFmt w:val="decimal"/>
      <w:lvlText w:val="%1.%2.%3.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23" w15:restartNumberingAfterBreak="0">
    <w:nsid w:val="72557A38"/>
    <w:multiLevelType w:val="multilevel"/>
    <w:tmpl w:val="72557A38"/>
    <w:lvl w:ilvl="0">
      <w:start w:val="1"/>
      <w:numFmt w:val="decimal"/>
      <w:pStyle w:val="tdtoccaptionlevel1"/>
      <w:lvlText w:val="%1."/>
      <w:lvlJc w:val="left"/>
      <w:pPr>
        <w:ind w:left="1211" w:hanging="360"/>
      </w:pPr>
      <w:rPr>
        <w:rFonts w:hint="default"/>
        <w:b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32"/>
        <w:szCs w:val="4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decimal"/>
      <w:pStyle w:val="tdtoccaptionlevel2"/>
      <w:suff w:val="space"/>
      <w:lvlText w:val="%1.%2."/>
      <w:lvlJc w:val="left"/>
      <w:pPr>
        <w:ind w:left="4395" w:firstLine="851"/>
      </w:pPr>
      <w:rPr>
        <w:rFonts w:hint="default"/>
      </w:rPr>
    </w:lvl>
    <w:lvl w:ilvl="2">
      <w:start w:val="1"/>
      <w:numFmt w:val="decimal"/>
      <w:pStyle w:val="tdtoccaptionlevel3"/>
      <w:suff w:val="space"/>
      <w:lvlText w:val="%1.%2.%3."/>
      <w:lvlJc w:val="left"/>
      <w:pPr>
        <w:ind w:left="-568" w:firstLine="851"/>
      </w:pPr>
    </w:lvl>
    <w:lvl w:ilvl="3">
      <w:start w:val="1"/>
      <w:numFmt w:val="decimal"/>
      <w:pStyle w:val="tdtoccaptionlevel4"/>
      <w:suff w:val="space"/>
      <w:lvlText w:val="%1.%2.%3.%4."/>
      <w:lvlJc w:val="left"/>
      <w:pPr>
        <w:ind w:left="0" w:firstLine="851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20"/>
        <w:szCs w:val="2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decimal"/>
      <w:pStyle w:val="tdtoccaptionlevel5"/>
      <w:suff w:val="space"/>
      <w:lvlText w:val="%1.%2.%3.%4.%5."/>
      <w:lvlJc w:val="left"/>
      <w:pPr>
        <w:ind w:left="0" w:firstLine="851"/>
      </w:pPr>
      <w:rPr>
        <w:rFonts w:ascii="Arial" w:hAnsi="Arial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decimal"/>
      <w:pStyle w:val="tdtoccaptionlevel6"/>
      <w:suff w:val="space"/>
      <w:lvlText w:val="%1.%2.%3.%4.%5.%6."/>
      <w:lvlJc w:val="left"/>
      <w:pPr>
        <w:ind w:left="0" w:firstLine="851"/>
      </w:pPr>
      <w:rPr>
        <w:rFonts w:ascii="Arial" w:hAnsi="Arial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1.%2.%3.%4.%5.%6.%7."/>
      <w:lvlJc w:val="left"/>
      <w:pPr>
        <w:tabs>
          <w:tab w:val="left" w:pos="2651"/>
        </w:tabs>
        <w:ind w:left="2651" w:hanging="1800"/>
      </w:pPr>
      <w:rPr>
        <w:rFonts w:hint="default"/>
      </w:rPr>
    </w:lvl>
    <w:lvl w:ilvl="7">
      <w:start w:val="1"/>
      <w:numFmt w:val="decimal"/>
      <w:lvlRestart w:val="0"/>
      <w:pStyle w:val="tdillustrationname"/>
      <w:suff w:val="space"/>
      <w:lvlText w:val="Рисунок %8 –"/>
      <w:lvlJc w:val="left"/>
      <w:pPr>
        <w:ind w:left="0" w:firstLine="0"/>
      </w:pPr>
      <w:rPr>
        <w:rFonts w:ascii="Times New Roman" w:hAnsi="Times New Roman" w:hint="default"/>
        <w:caps w:val="0"/>
        <w:strike w:val="0"/>
        <w:dstrike w:val="0"/>
        <w:vanish w:val="0"/>
        <w:color w:val="000000"/>
        <w:sz w:val="20"/>
        <w:vertAlign w:val="baseline"/>
        <w14:shadow w14:blurRad="0" w14:dist="0" w14:dir="0" w14:sx="0" w14:sy="0" w14:kx="0" w14:ky="0" w14:algn="none">
          <w14:srgbClr w14:val="000000"/>
        </w14:shadow>
      </w:rPr>
    </w:lvl>
    <w:lvl w:ilvl="8">
      <w:start w:val="1"/>
      <w:numFmt w:val="decimal"/>
      <w:lvlRestart w:val="0"/>
      <w:pStyle w:val="tdtablename"/>
      <w:suff w:val="space"/>
      <w:lvlText w:val="Таблица %9 –"/>
      <w:lvlJc w:val="left"/>
      <w:pPr>
        <w:ind w:left="0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000000"/>
        <w:sz w:val="20"/>
        <w:vertAlign w:val="baseline"/>
        <w14:shadow w14:blurRad="0" w14:dist="0" w14:dir="0" w14:sx="0" w14:sy="0" w14:kx="0" w14:ky="0" w14:algn="none">
          <w14:srgbClr w14:val="000000"/>
        </w14:shadow>
      </w:rPr>
    </w:lvl>
  </w:abstractNum>
  <w:abstractNum w:abstractNumId="24" w15:restartNumberingAfterBreak="0">
    <w:nsid w:val="74CE61D6"/>
    <w:multiLevelType w:val="multilevel"/>
    <w:tmpl w:val="1A28CA1A"/>
    <w:styleLink w:val="WW8Num15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77DA477C"/>
    <w:multiLevelType w:val="multilevel"/>
    <w:tmpl w:val="3A9CFB70"/>
    <w:styleLink w:val="WW8Num9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6" w15:restartNumberingAfterBreak="0">
    <w:nsid w:val="7AFC5632"/>
    <w:multiLevelType w:val="multilevel"/>
    <w:tmpl w:val="E56C0CEC"/>
    <w:styleLink w:val="WW8Num6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7" w15:restartNumberingAfterBreak="0">
    <w:nsid w:val="7DCB1F0A"/>
    <w:multiLevelType w:val="multilevel"/>
    <w:tmpl w:val="FB2EBC22"/>
    <w:styleLink w:val="WW8Num8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8" w15:restartNumberingAfterBreak="0">
    <w:nsid w:val="7FE704E2"/>
    <w:multiLevelType w:val="multilevel"/>
    <w:tmpl w:val="ED20969A"/>
    <w:styleLink w:val="WW8Num3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9" w15:restartNumberingAfterBreak="0">
    <w:nsid w:val="7FFA79E9"/>
    <w:multiLevelType w:val="multilevel"/>
    <w:tmpl w:val="47ACF300"/>
    <w:styleLink w:val="WW8Num2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 w16cid:durableId="1011301983">
    <w:abstractNumId w:val="15"/>
  </w:num>
  <w:num w:numId="2" w16cid:durableId="515198982">
    <w:abstractNumId w:val="0"/>
  </w:num>
  <w:num w:numId="3" w16cid:durableId="366566525">
    <w:abstractNumId w:val="2"/>
  </w:num>
  <w:num w:numId="4" w16cid:durableId="278996784">
    <w:abstractNumId w:val="1"/>
  </w:num>
  <w:num w:numId="5" w16cid:durableId="686904631">
    <w:abstractNumId w:val="4"/>
  </w:num>
  <w:num w:numId="6" w16cid:durableId="1931887933">
    <w:abstractNumId w:val="5"/>
  </w:num>
  <w:num w:numId="7" w16cid:durableId="1587760645">
    <w:abstractNumId w:val="9"/>
  </w:num>
  <w:num w:numId="8" w16cid:durableId="769277829">
    <w:abstractNumId w:val="7"/>
  </w:num>
  <w:num w:numId="9" w16cid:durableId="2023848840">
    <w:abstractNumId w:val="6"/>
  </w:num>
  <w:num w:numId="10" w16cid:durableId="1441530073">
    <w:abstractNumId w:val="8"/>
  </w:num>
  <w:num w:numId="11" w16cid:durableId="2029520058">
    <w:abstractNumId w:val="3"/>
  </w:num>
  <w:num w:numId="12" w16cid:durableId="1755928589">
    <w:abstractNumId w:val="23"/>
  </w:num>
  <w:num w:numId="13" w16cid:durableId="1972395712">
    <w:abstractNumId w:val="14"/>
  </w:num>
  <w:num w:numId="14" w16cid:durableId="1994677487">
    <w:abstractNumId w:val="16"/>
  </w:num>
  <w:num w:numId="15" w16cid:durableId="1834032681">
    <w:abstractNumId w:val="11"/>
  </w:num>
  <w:num w:numId="16" w16cid:durableId="1061095122">
    <w:abstractNumId w:val="19"/>
  </w:num>
  <w:num w:numId="17" w16cid:durableId="1027876292">
    <w:abstractNumId w:val="13"/>
  </w:num>
  <w:num w:numId="18" w16cid:durableId="2065251611">
    <w:abstractNumId w:val="10"/>
  </w:num>
  <w:num w:numId="19" w16cid:durableId="293028585">
    <w:abstractNumId w:val="27"/>
  </w:num>
  <w:num w:numId="20" w16cid:durableId="466365079">
    <w:abstractNumId w:val="24"/>
  </w:num>
  <w:num w:numId="21" w16cid:durableId="1688410376">
    <w:abstractNumId w:val="29"/>
  </w:num>
  <w:num w:numId="22" w16cid:durableId="1949703603">
    <w:abstractNumId w:val="18"/>
  </w:num>
  <w:num w:numId="23" w16cid:durableId="1747610724">
    <w:abstractNumId w:val="21"/>
  </w:num>
  <w:num w:numId="24" w16cid:durableId="676812107">
    <w:abstractNumId w:val="20"/>
  </w:num>
  <w:num w:numId="25" w16cid:durableId="1829710556">
    <w:abstractNumId w:val="26"/>
  </w:num>
  <w:num w:numId="26" w16cid:durableId="1984851787">
    <w:abstractNumId w:val="17"/>
  </w:num>
  <w:num w:numId="27" w16cid:durableId="1812557803">
    <w:abstractNumId w:val="25"/>
  </w:num>
  <w:num w:numId="28" w16cid:durableId="1900363420">
    <w:abstractNumId w:val="12"/>
  </w:num>
  <w:num w:numId="29" w16cid:durableId="762840487">
    <w:abstractNumId w:val="28"/>
  </w:num>
  <w:num w:numId="30" w16cid:durableId="834109410">
    <w:abstractNumId w:val="22"/>
  </w:num>
  <w:num w:numId="31" w16cid:durableId="191223223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36224386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12724003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stylePaneFormatFilter w:val="4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1" w:alternateStyleNames="0"/>
  <w:defaultTabStop w:val="709"/>
  <w:evenAndOddHeader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580A"/>
    <w:rsid w:val="000002B9"/>
    <w:rsid w:val="000004EA"/>
    <w:rsid w:val="00000EB1"/>
    <w:rsid w:val="000012F2"/>
    <w:rsid w:val="000021F6"/>
    <w:rsid w:val="00002334"/>
    <w:rsid w:val="00002E99"/>
    <w:rsid w:val="00004A26"/>
    <w:rsid w:val="00004D55"/>
    <w:rsid w:val="00007C52"/>
    <w:rsid w:val="0001071B"/>
    <w:rsid w:val="00011314"/>
    <w:rsid w:val="00013D19"/>
    <w:rsid w:val="00014073"/>
    <w:rsid w:val="00014A8D"/>
    <w:rsid w:val="00015CBF"/>
    <w:rsid w:val="000209C6"/>
    <w:rsid w:val="000212B0"/>
    <w:rsid w:val="000222A2"/>
    <w:rsid w:val="0002357D"/>
    <w:rsid w:val="00023F62"/>
    <w:rsid w:val="00024B02"/>
    <w:rsid w:val="00024D72"/>
    <w:rsid w:val="000257C9"/>
    <w:rsid w:val="00025B40"/>
    <w:rsid w:val="00031618"/>
    <w:rsid w:val="000362FD"/>
    <w:rsid w:val="000368A0"/>
    <w:rsid w:val="0004462B"/>
    <w:rsid w:val="0004658F"/>
    <w:rsid w:val="00046915"/>
    <w:rsid w:val="00051B93"/>
    <w:rsid w:val="00054391"/>
    <w:rsid w:val="00054C27"/>
    <w:rsid w:val="00056168"/>
    <w:rsid w:val="000602E7"/>
    <w:rsid w:val="00060DBF"/>
    <w:rsid w:val="00061271"/>
    <w:rsid w:val="000618DF"/>
    <w:rsid w:val="000658B7"/>
    <w:rsid w:val="000659BB"/>
    <w:rsid w:val="000664B4"/>
    <w:rsid w:val="00066823"/>
    <w:rsid w:val="00067FDD"/>
    <w:rsid w:val="0007113D"/>
    <w:rsid w:val="000712D5"/>
    <w:rsid w:val="00071BFE"/>
    <w:rsid w:val="00071DF4"/>
    <w:rsid w:val="000727A3"/>
    <w:rsid w:val="00074D70"/>
    <w:rsid w:val="000758B9"/>
    <w:rsid w:val="00075D8A"/>
    <w:rsid w:val="00075ED0"/>
    <w:rsid w:val="0007666B"/>
    <w:rsid w:val="00080373"/>
    <w:rsid w:val="00080A41"/>
    <w:rsid w:val="00083BCD"/>
    <w:rsid w:val="0008437E"/>
    <w:rsid w:val="000859DE"/>
    <w:rsid w:val="00085EAB"/>
    <w:rsid w:val="00086661"/>
    <w:rsid w:val="000873C9"/>
    <w:rsid w:val="000875C5"/>
    <w:rsid w:val="0009093A"/>
    <w:rsid w:val="00092C5B"/>
    <w:rsid w:val="000934F8"/>
    <w:rsid w:val="00094757"/>
    <w:rsid w:val="00094B77"/>
    <w:rsid w:val="00094BD7"/>
    <w:rsid w:val="00094BF7"/>
    <w:rsid w:val="00094DBF"/>
    <w:rsid w:val="000951A4"/>
    <w:rsid w:val="0009569F"/>
    <w:rsid w:val="0009622B"/>
    <w:rsid w:val="000968F9"/>
    <w:rsid w:val="00096DA0"/>
    <w:rsid w:val="000A049C"/>
    <w:rsid w:val="000A05F0"/>
    <w:rsid w:val="000A09A3"/>
    <w:rsid w:val="000A0D62"/>
    <w:rsid w:val="000A1F40"/>
    <w:rsid w:val="000A400B"/>
    <w:rsid w:val="000A4A65"/>
    <w:rsid w:val="000A6E15"/>
    <w:rsid w:val="000B084B"/>
    <w:rsid w:val="000B0A73"/>
    <w:rsid w:val="000B4201"/>
    <w:rsid w:val="000B4358"/>
    <w:rsid w:val="000B4A36"/>
    <w:rsid w:val="000B51BA"/>
    <w:rsid w:val="000B5ABD"/>
    <w:rsid w:val="000B5BEE"/>
    <w:rsid w:val="000B6213"/>
    <w:rsid w:val="000B6258"/>
    <w:rsid w:val="000B71FF"/>
    <w:rsid w:val="000B7424"/>
    <w:rsid w:val="000C0047"/>
    <w:rsid w:val="000C03F4"/>
    <w:rsid w:val="000C3506"/>
    <w:rsid w:val="000C4AE0"/>
    <w:rsid w:val="000C4CBE"/>
    <w:rsid w:val="000C7735"/>
    <w:rsid w:val="000D0F22"/>
    <w:rsid w:val="000D1BB7"/>
    <w:rsid w:val="000D317B"/>
    <w:rsid w:val="000D3440"/>
    <w:rsid w:val="000D434E"/>
    <w:rsid w:val="000E0C76"/>
    <w:rsid w:val="000E2842"/>
    <w:rsid w:val="000E43D4"/>
    <w:rsid w:val="000E47F5"/>
    <w:rsid w:val="000F12AD"/>
    <w:rsid w:val="000F12EE"/>
    <w:rsid w:val="000F2424"/>
    <w:rsid w:val="000F550F"/>
    <w:rsid w:val="000F61EE"/>
    <w:rsid w:val="000F6346"/>
    <w:rsid w:val="000F63D1"/>
    <w:rsid w:val="000F7D93"/>
    <w:rsid w:val="001002A7"/>
    <w:rsid w:val="001024E5"/>
    <w:rsid w:val="00102A1B"/>
    <w:rsid w:val="0010389B"/>
    <w:rsid w:val="00105245"/>
    <w:rsid w:val="00105CF5"/>
    <w:rsid w:val="001069D2"/>
    <w:rsid w:val="00107631"/>
    <w:rsid w:val="00107800"/>
    <w:rsid w:val="0011161E"/>
    <w:rsid w:val="001131E3"/>
    <w:rsid w:val="00116417"/>
    <w:rsid w:val="00116D8C"/>
    <w:rsid w:val="001176D5"/>
    <w:rsid w:val="0012059F"/>
    <w:rsid w:val="0012096D"/>
    <w:rsid w:val="00121014"/>
    <w:rsid w:val="00121FDA"/>
    <w:rsid w:val="001223E5"/>
    <w:rsid w:val="00122960"/>
    <w:rsid w:val="0012426B"/>
    <w:rsid w:val="0012435C"/>
    <w:rsid w:val="0012471D"/>
    <w:rsid w:val="001259D6"/>
    <w:rsid w:val="0012694A"/>
    <w:rsid w:val="0012720B"/>
    <w:rsid w:val="00133E16"/>
    <w:rsid w:val="00135767"/>
    <w:rsid w:val="00135C34"/>
    <w:rsid w:val="00135EFC"/>
    <w:rsid w:val="00136FED"/>
    <w:rsid w:val="00140052"/>
    <w:rsid w:val="00141E36"/>
    <w:rsid w:val="00142172"/>
    <w:rsid w:val="00143ED7"/>
    <w:rsid w:val="00145BAE"/>
    <w:rsid w:val="001461EE"/>
    <w:rsid w:val="00150584"/>
    <w:rsid w:val="001506BA"/>
    <w:rsid w:val="001507F1"/>
    <w:rsid w:val="00151E0C"/>
    <w:rsid w:val="001521BF"/>
    <w:rsid w:val="001536C6"/>
    <w:rsid w:val="00156BB8"/>
    <w:rsid w:val="00161006"/>
    <w:rsid w:val="00161297"/>
    <w:rsid w:val="00161A33"/>
    <w:rsid w:val="0016281F"/>
    <w:rsid w:val="00165972"/>
    <w:rsid w:val="00166028"/>
    <w:rsid w:val="0017079A"/>
    <w:rsid w:val="0017198D"/>
    <w:rsid w:val="00174249"/>
    <w:rsid w:val="00174361"/>
    <w:rsid w:val="00174654"/>
    <w:rsid w:val="00176D32"/>
    <w:rsid w:val="00177A9B"/>
    <w:rsid w:val="00181123"/>
    <w:rsid w:val="001812A5"/>
    <w:rsid w:val="00181C87"/>
    <w:rsid w:val="00182002"/>
    <w:rsid w:val="001852F3"/>
    <w:rsid w:val="0018537F"/>
    <w:rsid w:val="0018559E"/>
    <w:rsid w:val="0018562D"/>
    <w:rsid w:val="00191476"/>
    <w:rsid w:val="0019165A"/>
    <w:rsid w:val="00191F9F"/>
    <w:rsid w:val="0019274D"/>
    <w:rsid w:val="00193BDC"/>
    <w:rsid w:val="00195153"/>
    <w:rsid w:val="0019637D"/>
    <w:rsid w:val="001979B3"/>
    <w:rsid w:val="00197EE4"/>
    <w:rsid w:val="001A1308"/>
    <w:rsid w:val="001A183C"/>
    <w:rsid w:val="001A2B0C"/>
    <w:rsid w:val="001A3105"/>
    <w:rsid w:val="001A5604"/>
    <w:rsid w:val="001A5913"/>
    <w:rsid w:val="001B1058"/>
    <w:rsid w:val="001B1C48"/>
    <w:rsid w:val="001B480F"/>
    <w:rsid w:val="001B4C73"/>
    <w:rsid w:val="001B5132"/>
    <w:rsid w:val="001B571E"/>
    <w:rsid w:val="001B621A"/>
    <w:rsid w:val="001B695B"/>
    <w:rsid w:val="001B6AB3"/>
    <w:rsid w:val="001B6F3F"/>
    <w:rsid w:val="001B730F"/>
    <w:rsid w:val="001C2A61"/>
    <w:rsid w:val="001C3DA8"/>
    <w:rsid w:val="001C4A57"/>
    <w:rsid w:val="001C5337"/>
    <w:rsid w:val="001C5A0C"/>
    <w:rsid w:val="001C6237"/>
    <w:rsid w:val="001D2C52"/>
    <w:rsid w:val="001D3647"/>
    <w:rsid w:val="001D47C1"/>
    <w:rsid w:val="001D57AB"/>
    <w:rsid w:val="001D5B67"/>
    <w:rsid w:val="001D6936"/>
    <w:rsid w:val="001D7E06"/>
    <w:rsid w:val="001E02DF"/>
    <w:rsid w:val="001E2EB6"/>
    <w:rsid w:val="001E31E9"/>
    <w:rsid w:val="001E3833"/>
    <w:rsid w:val="001E728F"/>
    <w:rsid w:val="001F082A"/>
    <w:rsid w:val="001F085B"/>
    <w:rsid w:val="001F0D1E"/>
    <w:rsid w:val="001F28CB"/>
    <w:rsid w:val="001F430F"/>
    <w:rsid w:val="001F47F4"/>
    <w:rsid w:val="001F4E2A"/>
    <w:rsid w:val="001F5C3C"/>
    <w:rsid w:val="001F73B2"/>
    <w:rsid w:val="00200092"/>
    <w:rsid w:val="00200AE8"/>
    <w:rsid w:val="00201361"/>
    <w:rsid w:val="00201794"/>
    <w:rsid w:val="00202B83"/>
    <w:rsid w:val="00203241"/>
    <w:rsid w:val="0020698C"/>
    <w:rsid w:val="0020741F"/>
    <w:rsid w:val="0020753D"/>
    <w:rsid w:val="002079E9"/>
    <w:rsid w:val="00207EEA"/>
    <w:rsid w:val="00211300"/>
    <w:rsid w:val="00211760"/>
    <w:rsid w:val="00211EB4"/>
    <w:rsid w:val="0021301E"/>
    <w:rsid w:val="00215F5F"/>
    <w:rsid w:val="00216EAC"/>
    <w:rsid w:val="00216F52"/>
    <w:rsid w:val="00222649"/>
    <w:rsid w:val="00224DF2"/>
    <w:rsid w:val="0022611D"/>
    <w:rsid w:val="00226DC4"/>
    <w:rsid w:val="00227471"/>
    <w:rsid w:val="00227681"/>
    <w:rsid w:val="00227923"/>
    <w:rsid w:val="0022797B"/>
    <w:rsid w:val="002302CC"/>
    <w:rsid w:val="00230F31"/>
    <w:rsid w:val="002319D4"/>
    <w:rsid w:val="002324F3"/>
    <w:rsid w:val="002326C9"/>
    <w:rsid w:val="00232735"/>
    <w:rsid w:val="00232F42"/>
    <w:rsid w:val="002330CF"/>
    <w:rsid w:val="00234A26"/>
    <w:rsid w:val="00235D94"/>
    <w:rsid w:val="00236949"/>
    <w:rsid w:val="002373C0"/>
    <w:rsid w:val="002402B3"/>
    <w:rsid w:val="00241ADE"/>
    <w:rsid w:val="0024428E"/>
    <w:rsid w:val="002448DD"/>
    <w:rsid w:val="0024598B"/>
    <w:rsid w:val="00246B97"/>
    <w:rsid w:val="002477BA"/>
    <w:rsid w:val="00247910"/>
    <w:rsid w:val="00251182"/>
    <w:rsid w:val="0025306A"/>
    <w:rsid w:val="00256717"/>
    <w:rsid w:val="002614E4"/>
    <w:rsid w:val="00262063"/>
    <w:rsid w:val="00263BE6"/>
    <w:rsid w:val="00263CAE"/>
    <w:rsid w:val="00264D8A"/>
    <w:rsid w:val="00265E2F"/>
    <w:rsid w:val="00266968"/>
    <w:rsid w:val="00266F1A"/>
    <w:rsid w:val="002672D5"/>
    <w:rsid w:val="00271A73"/>
    <w:rsid w:val="002721A4"/>
    <w:rsid w:val="002727AB"/>
    <w:rsid w:val="002734BE"/>
    <w:rsid w:val="002734DA"/>
    <w:rsid w:val="00274C87"/>
    <w:rsid w:val="0027529F"/>
    <w:rsid w:val="00276B6C"/>
    <w:rsid w:val="00277536"/>
    <w:rsid w:val="002775B2"/>
    <w:rsid w:val="0027761D"/>
    <w:rsid w:val="0027778E"/>
    <w:rsid w:val="0028113F"/>
    <w:rsid w:val="002811FF"/>
    <w:rsid w:val="002814B9"/>
    <w:rsid w:val="002816F6"/>
    <w:rsid w:val="00281C57"/>
    <w:rsid w:val="002823BD"/>
    <w:rsid w:val="00283C64"/>
    <w:rsid w:val="00283E39"/>
    <w:rsid w:val="00284177"/>
    <w:rsid w:val="0028447D"/>
    <w:rsid w:val="00284D20"/>
    <w:rsid w:val="00284EE7"/>
    <w:rsid w:val="00285328"/>
    <w:rsid w:val="0028544A"/>
    <w:rsid w:val="00287231"/>
    <w:rsid w:val="00287C04"/>
    <w:rsid w:val="00290E74"/>
    <w:rsid w:val="00293029"/>
    <w:rsid w:val="0029337E"/>
    <w:rsid w:val="002935AE"/>
    <w:rsid w:val="00293FF7"/>
    <w:rsid w:val="0029434F"/>
    <w:rsid w:val="00294ED5"/>
    <w:rsid w:val="00296689"/>
    <w:rsid w:val="00297395"/>
    <w:rsid w:val="00297C9A"/>
    <w:rsid w:val="002A2FC0"/>
    <w:rsid w:val="002A30C3"/>
    <w:rsid w:val="002A6111"/>
    <w:rsid w:val="002B0030"/>
    <w:rsid w:val="002B1B38"/>
    <w:rsid w:val="002B24B2"/>
    <w:rsid w:val="002B302F"/>
    <w:rsid w:val="002B403E"/>
    <w:rsid w:val="002B5222"/>
    <w:rsid w:val="002C07F4"/>
    <w:rsid w:val="002C18AC"/>
    <w:rsid w:val="002C2EC5"/>
    <w:rsid w:val="002C2F17"/>
    <w:rsid w:val="002C4C79"/>
    <w:rsid w:val="002C569D"/>
    <w:rsid w:val="002C5B6F"/>
    <w:rsid w:val="002C5EB6"/>
    <w:rsid w:val="002C6924"/>
    <w:rsid w:val="002C7744"/>
    <w:rsid w:val="002D0DDB"/>
    <w:rsid w:val="002D0F0D"/>
    <w:rsid w:val="002D176B"/>
    <w:rsid w:val="002D288A"/>
    <w:rsid w:val="002D758D"/>
    <w:rsid w:val="002D7A90"/>
    <w:rsid w:val="002E0A61"/>
    <w:rsid w:val="002E1294"/>
    <w:rsid w:val="002E29B8"/>
    <w:rsid w:val="002E305B"/>
    <w:rsid w:val="002E34BC"/>
    <w:rsid w:val="002E45FE"/>
    <w:rsid w:val="002E4862"/>
    <w:rsid w:val="002E4C44"/>
    <w:rsid w:val="002E7DDF"/>
    <w:rsid w:val="002E7EA1"/>
    <w:rsid w:val="002F0598"/>
    <w:rsid w:val="002F2058"/>
    <w:rsid w:val="002F26A8"/>
    <w:rsid w:val="002F2E9C"/>
    <w:rsid w:val="002F3561"/>
    <w:rsid w:val="002F38CD"/>
    <w:rsid w:val="002F415C"/>
    <w:rsid w:val="002F5FB3"/>
    <w:rsid w:val="002F60E8"/>
    <w:rsid w:val="002F7991"/>
    <w:rsid w:val="00300B51"/>
    <w:rsid w:val="0030100A"/>
    <w:rsid w:val="0030275E"/>
    <w:rsid w:val="0030486E"/>
    <w:rsid w:val="00305A5B"/>
    <w:rsid w:val="003067F8"/>
    <w:rsid w:val="003071B2"/>
    <w:rsid w:val="003100EA"/>
    <w:rsid w:val="003107B4"/>
    <w:rsid w:val="00310B14"/>
    <w:rsid w:val="00310B4A"/>
    <w:rsid w:val="003115EB"/>
    <w:rsid w:val="00315DBF"/>
    <w:rsid w:val="00315ED4"/>
    <w:rsid w:val="00316E9C"/>
    <w:rsid w:val="003203E6"/>
    <w:rsid w:val="003208BF"/>
    <w:rsid w:val="00320C5C"/>
    <w:rsid w:val="00320D4B"/>
    <w:rsid w:val="00321C01"/>
    <w:rsid w:val="003221C8"/>
    <w:rsid w:val="00323756"/>
    <w:rsid w:val="0032563F"/>
    <w:rsid w:val="003258E9"/>
    <w:rsid w:val="0032786E"/>
    <w:rsid w:val="00330567"/>
    <w:rsid w:val="00332805"/>
    <w:rsid w:val="003332F1"/>
    <w:rsid w:val="00335523"/>
    <w:rsid w:val="00335F49"/>
    <w:rsid w:val="0033607D"/>
    <w:rsid w:val="0033621F"/>
    <w:rsid w:val="00336C86"/>
    <w:rsid w:val="00342C91"/>
    <w:rsid w:val="0034326B"/>
    <w:rsid w:val="00343950"/>
    <w:rsid w:val="003439E6"/>
    <w:rsid w:val="00344100"/>
    <w:rsid w:val="00345D38"/>
    <w:rsid w:val="00346C26"/>
    <w:rsid w:val="00346CD8"/>
    <w:rsid w:val="00347BBC"/>
    <w:rsid w:val="00351172"/>
    <w:rsid w:val="00352625"/>
    <w:rsid w:val="003532E3"/>
    <w:rsid w:val="00354B88"/>
    <w:rsid w:val="00360222"/>
    <w:rsid w:val="00360F1F"/>
    <w:rsid w:val="0036182E"/>
    <w:rsid w:val="00361D37"/>
    <w:rsid w:val="003630DE"/>
    <w:rsid w:val="0036345F"/>
    <w:rsid w:val="003657F6"/>
    <w:rsid w:val="00365866"/>
    <w:rsid w:val="003658A3"/>
    <w:rsid w:val="00367709"/>
    <w:rsid w:val="0037198E"/>
    <w:rsid w:val="00372A20"/>
    <w:rsid w:val="003738D7"/>
    <w:rsid w:val="0037446F"/>
    <w:rsid w:val="0037529D"/>
    <w:rsid w:val="00377DF7"/>
    <w:rsid w:val="003801C6"/>
    <w:rsid w:val="00380B0F"/>
    <w:rsid w:val="00381872"/>
    <w:rsid w:val="00383247"/>
    <w:rsid w:val="003833A2"/>
    <w:rsid w:val="00384354"/>
    <w:rsid w:val="00384B0C"/>
    <w:rsid w:val="00385B94"/>
    <w:rsid w:val="00387439"/>
    <w:rsid w:val="003907AC"/>
    <w:rsid w:val="00390FAD"/>
    <w:rsid w:val="003918D2"/>
    <w:rsid w:val="003933EC"/>
    <w:rsid w:val="003938B5"/>
    <w:rsid w:val="00394AD8"/>
    <w:rsid w:val="003A0CBB"/>
    <w:rsid w:val="003A1CFF"/>
    <w:rsid w:val="003A2223"/>
    <w:rsid w:val="003A2C49"/>
    <w:rsid w:val="003A3C9E"/>
    <w:rsid w:val="003A4897"/>
    <w:rsid w:val="003A6C31"/>
    <w:rsid w:val="003A7DCC"/>
    <w:rsid w:val="003B0FEE"/>
    <w:rsid w:val="003B18DC"/>
    <w:rsid w:val="003B28FE"/>
    <w:rsid w:val="003B3324"/>
    <w:rsid w:val="003B38D8"/>
    <w:rsid w:val="003B3B5F"/>
    <w:rsid w:val="003B3EA7"/>
    <w:rsid w:val="003B575C"/>
    <w:rsid w:val="003B5AC7"/>
    <w:rsid w:val="003B67D3"/>
    <w:rsid w:val="003C0337"/>
    <w:rsid w:val="003C060D"/>
    <w:rsid w:val="003C4B5C"/>
    <w:rsid w:val="003C5B28"/>
    <w:rsid w:val="003D09BE"/>
    <w:rsid w:val="003D09C1"/>
    <w:rsid w:val="003D2F96"/>
    <w:rsid w:val="003D504A"/>
    <w:rsid w:val="003D51F4"/>
    <w:rsid w:val="003D56F0"/>
    <w:rsid w:val="003D5AC5"/>
    <w:rsid w:val="003D7B49"/>
    <w:rsid w:val="003E1351"/>
    <w:rsid w:val="003E1DCE"/>
    <w:rsid w:val="003E213C"/>
    <w:rsid w:val="003E25BA"/>
    <w:rsid w:val="003E3DF3"/>
    <w:rsid w:val="003E520A"/>
    <w:rsid w:val="003E6970"/>
    <w:rsid w:val="003F018A"/>
    <w:rsid w:val="003F178E"/>
    <w:rsid w:val="003F22CD"/>
    <w:rsid w:val="003F2773"/>
    <w:rsid w:val="003F3D3C"/>
    <w:rsid w:val="003F447E"/>
    <w:rsid w:val="003F49C7"/>
    <w:rsid w:val="003F603B"/>
    <w:rsid w:val="00400414"/>
    <w:rsid w:val="00401205"/>
    <w:rsid w:val="00401A2F"/>
    <w:rsid w:val="00401D1E"/>
    <w:rsid w:val="00402515"/>
    <w:rsid w:val="00404302"/>
    <w:rsid w:val="00405164"/>
    <w:rsid w:val="004063A6"/>
    <w:rsid w:val="004074AA"/>
    <w:rsid w:val="004076E5"/>
    <w:rsid w:val="004122F6"/>
    <w:rsid w:val="00412A4E"/>
    <w:rsid w:val="00412E35"/>
    <w:rsid w:val="0041393B"/>
    <w:rsid w:val="00413E76"/>
    <w:rsid w:val="0041400B"/>
    <w:rsid w:val="00414554"/>
    <w:rsid w:val="0041495D"/>
    <w:rsid w:val="00414B15"/>
    <w:rsid w:val="00416A47"/>
    <w:rsid w:val="00416E50"/>
    <w:rsid w:val="004178E3"/>
    <w:rsid w:val="00417DDD"/>
    <w:rsid w:val="004202B3"/>
    <w:rsid w:val="00420B25"/>
    <w:rsid w:val="00421176"/>
    <w:rsid w:val="0042120E"/>
    <w:rsid w:val="00421848"/>
    <w:rsid w:val="00422B8F"/>
    <w:rsid w:val="0042392B"/>
    <w:rsid w:val="00424389"/>
    <w:rsid w:val="004257ED"/>
    <w:rsid w:val="004258F3"/>
    <w:rsid w:val="00426356"/>
    <w:rsid w:val="00426DBA"/>
    <w:rsid w:val="00427D15"/>
    <w:rsid w:val="0043040A"/>
    <w:rsid w:val="0043371D"/>
    <w:rsid w:val="00435182"/>
    <w:rsid w:val="0043734F"/>
    <w:rsid w:val="00437472"/>
    <w:rsid w:val="00440F28"/>
    <w:rsid w:val="004410DF"/>
    <w:rsid w:val="00441B78"/>
    <w:rsid w:val="0044206F"/>
    <w:rsid w:val="004422CE"/>
    <w:rsid w:val="0044261A"/>
    <w:rsid w:val="00443CDC"/>
    <w:rsid w:val="00445008"/>
    <w:rsid w:val="004456F4"/>
    <w:rsid w:val="004472B3"/>
    <w:rsid w:val="00450598"/>
    <w:rsid w:val="004519E6"/>
    <w:rsid w:val="004527DA"/>
    <w:rsid w:val="004528E9"/>
    <w:rsid w:val="004528F8"/>
    <w:rsid w:val="00454CB3"/>
    <w:rsid w:val="00454DA5"/>
    <w:rsid w:val="004564FA"/>
    <w:rsid w:val="00456691"/>
    <w:rsid w:val="00457D6E"/>
    <w:rsid w:val="00460527"/>
    <w:rsid w:val="00460781"/>
    <w:rsid w:val="00460A0A"/>
    <w:rsid w:val="004618E3"/>
    <w:rsid w:val="004618FB"/>
    <w:rsid w:val="00462BC3"/>
    <w:rsid w:val="00463870"/>
    <w:rsid w:val="00463A2F"/>
    <w:rsid w:val="00463AE2"/>
    <w:rsid w:val="00464121"/>
    <w:rsid w:val="0046418F"/>
    <w:rsid w:val="00464271"/>
    <w:rsid w:val="0046442C"/>
    <w:rsid w:val="004646D0"/>
    <w:rsid w:val="00464ABC"/>
    <w:rsid w:val="00464C68"/>
    <w:rsid w:val="00464F25"/>
    <w:rsid w:val="004651A8"/>
    <w:rsid w:val="0046520C"/>
    <w:rsid w:val="00465B65"/>
    <w:rsid w:val="004662D3"/>
    <w:rsid w:val="004677C1"/>
    <w:rsid w:val="004678FF"/>
    <w:rsid w:val="00470756"/>
    <w:rsid w:val="00470E2C"/>
    <w:rsid w:val="00471E46"/>
    <w:rsid w:val="0047265E"/>
    <w:rsid w:val="00472A12"/>
    <w:rsid w:val="004735E0"/>
    <w:rsid w:val="00474466"/>
    <w:rsid w:val="004821EB"/>
    <w:rsid w:val="00484507"/>
    <w:rsid w:val="004862F4"/>
    <w:rsid w:val="00486EE5"/>
    <w:rsid w:val="00487A5B"/>
    <w:rsid w:val="0049086B"/>
    <w:rsid w:val="00492493"/>
    <w:rsid w:val="00492EC8"/>
    <w:rsid w:val="0049533A"/>
    <w:rsid w:val="00495660"/>
    <w:rsid w:val="00496166"/>
    <w:rsid w:val="00496189"/>
    <w:rsid w:val="004A0C94"/>
    <w:rsid w:val="004A1B6A"/>
    <w:rsid w:val="004A2DED"/>
    <w:rsid w:val="004A3B3A"/>
    <w:rsid w:val="004A4429"/>
    <w:rsid w:val="004A4489"/>
    <w:rsid w:val="004A477F"/>
    <w:rsid w:val="004A478F"/>
    <w:rsid w:val="004A47CD"/>
    <w:rsid w:val="004A5FC3"/>
    <w:rsid w:val="004B0517"/>
    <w:rsid w:val="004B0961"/>
    <w:rsid w:val="004B13B5"/>
    <w:rsid w:val="004B2951"/>
    <w:rsid w:val="004B30BD"/>
    <w:rsid w:val="004B355E"/>
    <w:rsid w:val="004B37D1"/>
    <w:rsid w:val="004B3E74"/>
    <w:rsid w:val="004B4071"/>
    <w:rsid w:val="004B48E3"/>
    <w:rsid w:val="004B5BD4"/>
    <w:rsid w:val="004B5E34"/>
    <w:rsid w:val="004C08D7"/>
    <w:rsid w:val="004C095D"/>
    <w:rsid w:val="004C13AC"/>
    <w:rsid w:val="004C1881"/>
    <w:rsid w:val="004C260C"/>
    <w:rsid w:val="004C2715"/>
    <w:rsid w:val="004C2B07"/>
    <w:rsid w:val="004C3344"/>
    <w:rsid w:val="004C3F04"/>
    <w:rsid w:val="004C4BDC"/>
    <w:rsid w:val="004C5EB0"/>
    <w:rsid w:val="004C61BE"/>
    <w:rsid w:val="004C6304"/>
    <w:rsid w:val="004C636C"/>
    <w:rsid w:val="004D2537"/>
    <w:rsid w:val="004D257C"/>
    <w:rsid w:val="004D2ACB"/>
    <w:rsid w:val="004D3646"/>
    <w:rsid w:val="004D373B"/>
    <w:rsid w:val="004D38F3"/>
    <w:rsid w:val="004D3E72"/>
    <w:rsid w:val="004D50B4"/>
    <w:rsid w:val="004D6E0F"/>
    <w:rsid w:val="004E057B"/>
    <w:rsid w:val="004E0BBF"/>
    <w:rsid w:val="004E14F3"/>
    <w:rsid w:val="004E3B61"/>
    <w:rsid w:val="004E4C8F"/>
    <w:rsid w:val="004E6EC3"/>
    <w:rsid w:val="004E7797"/>
    <w:rsid w:val="004E77C8"/>
    <w:rsid w:val="004F212C"/>
    <w:rsid w:val="004F30C1"/>
    <w:rsid w:val="004F3771"/>
    <w:rsid w:val="004F4DA6"/>
    <w:rsid w:val="004F5D33"/>
    <w:rsid w:val="004F6356"/>
    <w:rsid w:val="00500AD8"/>
    <w:rsid w:val="00502D85"/>
    <w:rsid w:val="005039DF"/>
    <w:rsid w:val="005061ED"/>
    <w:rsid w:val="0050640E"/>
    <w:rsid w:val="00506A71"/>
    <w:rsid w:val="00507944"/>
    <w:rsid w:val="00510278"/>
    <w:rsid w:val="00510B4A"/>
    <w:rsid w:val="005119DD"/>
    <w:rsid w:val="00512AC8"/>
    <w:rsid w:val="00513B95"/>
    <w:rsid w:val="00515DCA"/>
    <w:rsid w:val="005164EC"/>
    <w:rsid w:val="00516B47"/>
    <w:rsid w:val="00517090"/>
    <w:rsid w:val="005170FC"/>
    <w:rsid w:val="00517A6C"/>
    <w:rsid w:val="00517FE1"/>
    <w:rsid w:val="00521F90"/>
    <w:rsid w:val="005222D7"/>
    <w:rsid w:val="00522F58"/>
    <w:rsid w:val="0052357F"/>
    <w:rsid w:val="0052441C"/>
    <w:rsid w:val="0052488F"/>
    <w:rsid w:val="00524D16"/>
    <w:rsid w:val="0052597B"/>
    <w:rsid w:val="00525AE6"/>
    <w:rsid w:val="00525EB7"/>
    <w:rsid w:val="00525FFB"/>
    <w:rsid w:val="00530ECE"/>
    <w:rsid w:val="00531138"/>
    <w:rsid w:val="0053121B"/>
    <w:rsid w:val="00532220"/>
    <w:rsid w:val="005326C7"/>
    <w:rsid w:val="00532DEB"/>
    <w:rsid w:val="00534D68"/>
    <w:rsid w:val="0053527B"/>
    <w:rsid w:val="005354CE"/>
    <w:rsid w:val="005375CC"/>
    <w:rsid w:val="0054059C"/>
    <w:rsid w:val="00542175"/>
    <w:rsid w:val="0054292D"/>
    <w:rsid w:val="0054396D"/>
    <w:rsid w:val="005448C7"/>
    <w:rsid w:val="00544987"/>
    <w:rsid w:val="00546132"/>
    <w:rsid w:val="0055055F"/>
    <w:rsid w:val="005506EA"/>
    <w:rsid w:val="005511D3"/>
    <w:rsid w:val="0055124C"/>
    <w:rsid w:val="005523A8"/>
    <w:rsid w:val="00553145"/>
    <w:rsid w:val="00553A0D"/>
    <w:rsid w:val="00553C9B"/>
    <w:rsid w:val="00554647"/>
    <w:rsid w:val="005551C4"/>
    <w:rsid w:val="00557CEF"/>
    <w:rsid w:val="005613F2"/>
    <w:rsid w:val="00561A50"/>
    <w:rsid w:val="00562EE8"/>
    <w:rsid w:val="0056478A"/>
    <w:rsid w:val="00564BF9"/>
    <w:rsid w:val="005669BB"/>
    <w:rsid w:val="00567130"/>
    <w:rsid w:val="0057394E"/>
    <w:rsid w:val="00574795"/>
    <w:rsid w:val="00574883"/>
    <w:rsid w:val="00575648"/>
    <w:rsid w:val="005759AD"/>
    <w:rsid w:val="00575F28"/>
    <w:rsid w:val="00580879"/>
    <w:rsid w:val="00580C65"/>
    <w:rsid w:val="00582186"/>
    <w:rsid w:val="00583841"/>
    <w:rsid w:val="00583DF6"/>
    <w:rsid w:val="0058450C"/>
    <w:rsid w:val="00584AB7"/>
    <w:rsid w:val="0058526C"/>
    <w:rsid w:val="005861C6"/>
    <w:rsid w:val="00586566"/>
    <w:rsid w:val="00591286"/>
    <w:rsid w:val="005929AC"/>
    <w:rsid w:val="0059321D"/>
    <w:rsid w:val="005933F1"/>
    <w:rsid w:val="005936CF"/>
    <w:rsid w:val="00593B67"/>
    <w:rsid w:val="00593C6C"/>
    <w:rsid w:val="00594C52"/>
    <w:rsid w:val="00595E78"/>
    <w:rsid w:val="00597E8A"/>
    <w:rsid w:val="005A055F"/>
    <w:rsid w:val="005A135F"/>
    <w:rsid w:val="005A21A8"/>
    <w:rsid w:val="005A321D"/>
    <w:rsid w:val="005A4404"/>
    <w:rsid w:val="005A54B0"/>
    <w:rsid w:val="005A6A4B"/>
    <w:rsid w:val="005A6B3B"/>
    <w:rsid w:val="005A74C6"/>
    <w:rsid w:val="005B04BA"/>
    <w:rsid w:val="005B2535"/>
    <w:rsid w:val="005B25EA"/>
    <w:rsid w:val="005B2BD3"/>
    <w:rsid w:val="005B3593"/>
    <w:rsid w:val="005B5661"/>
    <w:rsid w:val="005C44A2"/>
    <w:rsid w:val="005C4884"/>
    <w:rsid w:val="005C6CC4"/>
    <w:rsid w:val="005C7778"/>
    <w:rsid w:val="005D00CE"/>
    <w:rsid w:val="005D0584"/>
    <w:rsid w:val="005D05EC"/>
    <w:rsid w:val="005D149A"/>
    <w:rsid w:val="005D1796"/>
    <w:rsid w:val="005D2B9C"/>
    <w:rsid w:val="005D61CA"/>
    <w:rsid w:val="005D62DB"/>
    <w:rsid w:val="005E0162"/>
    <w:rsid w:val="005E08E2"/>
    <w:rsid w:val="005E21C6"/>
    <w:rsid w:val="005E61EF"/>
    <w:rsid w:val="005E66F7"/>
    <w:rsid w:val="005E699D"/>
    <w:rsid w:val="005E69A0"/>
    <w:rsid w:val="005E6E85"/>
    <w:rsid w:val="005E7E0F"/>
    <w:rsid w:val="005F0087"/>
    <w:rsid w:val="005F1A3B"/>
    <w:rsid w:val="005F24DD"/>
    <w:rsid w:val="005F25F1"/>
    <w:rsid w:val="005F7365"/>
    <w:rsid w:val="005F774B"/>
    <w:rsid w:val="0060075B"/>
    <w:rsid w:val="006025B0"/>
    <w:rsid w:val="006026DD"/>
    <w:rsid w:val="00605ABA"/>
    <w:rsid w:val="00607655"/>
    <w:rsid w:val="00607A5F"/>
    <w:rsid w:val="00611AD2"/>
    <w:rsid w:val="00612730"/>
    <w:rsid w:val="00612A03"/>
    <w:rsid w:val="006140AF"/>
    <w:rsid w:val="00614D92"/>
    <w:rsid w:val="00614E2E"/>
    <w:rsid w:val="00616043"/>
    <w:rsid w:val="00616208"/>
    <w:rsid w:val="0061766A"/>
    <w:rsid w:val="00617993"/>
    <w:rsid w:val="006212D6"/>
    <w:rsid w:val="00621556"/>
    <w:rsid w:val="0062257E"/>
    <w:rsid w:val="00622D59"/>
    <w:rsid w:val="006240A4"/>
    <w:rsid w:val="0062417E"/>
    <w:rsid w:val="006255E7"/>
    <w:rsid w:val="00625AE7"/>
    <w:rsid w:val="0062711A"/>
    <w:rsid w:val="006313AC"/>
    <w:rsid w:val="00632911"/>
    <w:rsid w:val="00632E13"/>
    <w:rsid w:val="006340A9"/>
    <w:rsid w:val="006346E3"/>
    <w:rsid w:val="006369C4"/>
    <w:rsid w:val="00637249"/>
    <w:rsid w:val="0064073A"/>
    <w:rsid w:val="00640D0B"/>
    <w:rsid w:val="00640D56"/>
    <w:rsid w:val="00641147"/>
    <w:rsid w:val="00642EE8"/>
    <w:rsid w:val="00642FBF"/>
    <w:rsid w:val="00643950"/>
    <w:rsid w:val="00643E26"/>
    <w:rsid w:val="006443E3"/>
    <w:rsid w:val="00644D62"/>
    <w:rsid w:val="0064517F"/>
    <w:rsid w:val="00645AA0"/>
    <w:rsid w:val="00646188"/>
    <w:rsid w:val="006510B3"/>
    <w:rsid w:val="00653640"/>
    <w:rsid w:val="0065429E"/>
    <w:rsid w:val="00656491"/>
    <w:rsid w:val="00656FAB"/>
    <w:rsid w:val="00657012"/>
    <w:rsid w:val="00657407"/>
    <w:rsid w:val="0066047C"/>
    <w:rsid w:val="00660BD5"/>
    <w:rsid w:val="00661EE8"/>
    <w:rsid w:val="00664F05"/>
    <w:rsid w:val="00665CFC"/>
    <w:rsid w:val="006674F6"/>
    <w:rsid w:val="00667705"/>
    <w:rsid w:val="00670E2F"/>
    <w:rsid w:val="00673A1A"/>
    <w:rsid w:val="00673F99"/>
    <w:rsid w:val="006747C4"/>
    <w:rsid w:val="00680785"/>
    <w:rsid w:val="006810EA"/>
    <w:rsid w:val="006814B3"/>
    <w:rsid w:val="00681B43"/>
    <w:rsid w:val="00681B92"/>
    <w:rsid w:val="00681EA5"/>
    <w:rsid w:val="006842E5"/>
    <w:rsid w:val="006849DC"/>
    <w:rsid w:val="00685906"/>
    <w:rsid w:val="00685CA0"/>
    <w:rsid w:val="00686050"/>
    <w:rsid w:val="006863F7"/>
    <w:rsid w:val="0068703F"/>
    <w:rsid w:val="00690426"/>
    <w:rsid w:val="00690DAF"/>
    <w:rsid w:val="006930DF"/>
    <w:rsid w:val="00693D8B"/>
    <w:rsid w:val="006950E6"/>
    <w:rsid w:val="006954E6"/>
    <w:rsid w:val="00696359"/>
    <w:rsid w:val="00697360"/>
    <w:rsid w:val="006A074A"/>
    <w:rsid w:val="006A1719"/>
    <w:rsid w:val="006A2881"/>
    <w:rsid w:val="006A2C9E"/>
    <w:rsid w:val="006A2F23"/>
    <w:rsid w:val="006A4FD4"/>
    <w:rsid w:val="006A50C1"/>
    <w:rsid w:val="006B155C"/>
    <w:rsid w:val="006B2D5D"/>
    <w:rsid w:val="006B5511"/>
    <w:rsid w:val="006B6BAB"/>
    <w:rsid w:val="006C13C5"/>
    <w:rsid w:val="006C5C5D"/>
    <w:rsid w:val="006C7002"/>
    <w:rsid w:val="006D052E"/>
    <w:rsid w:val="006D1FFD"/>
    <w:rsid w:val="006D1FFF"/>
    <w:rsid w:val="006D4E4D"/>
    <w:rsid w:val="006D5464"/>
    <w:rsid w:val="006D5C65"/>
    <w:rsid w:val="006D60B6"/>
    <w:rsid w:val="006D62F4"/>
    <w:rsid w:val="006D6F4E"/>
    <w:rsid w:val="006D757D"/>
    <w:rsid w:val="006E1088"/>
    <w:rsid w:val="006E3025"/>
    <w:rsid w:val="006E3561"/>
    <w:rsid w:val="006E5F08"/>
    <w:rsid w:val="006E668E"/>
    <w:rsid w:val="006F02DB"/>
    <w:rsid w:val="006F1748"/>
    <w:rsid w:val="006F1EC1"/>
    <w:rsid w:val="006F219D"/>
    <w:rsid w:val="006F28E6"/>
    <w:rsid w:val="006F32B7"/>
    <w:rsid w:val="006F342E"/>
    <w:rsid w:val="006F3726"/>
    <w:rsid w:val="006F4904"/>
    <w:rsid w:val="006F4B91"/>
    <w:rsid w:val="00701DF1"/>
    <w:rsid w:val="00703264"/>
    <w:rsid w:val="0070704B"/>
    <w:rsid w:val="007116D7"/>
    <w:rsid w:val="00712B3D"/>
    <w:rsid w:val="00714547"/>
    <w:rsid w:val="00714D71"/>
    <w:rsid w:val="0071526D"/>
    <w:rsid w:val="007153BA"/>
    <w:rsid w:val="00716133"/>
    <w:rsid w:val="0071627D"/>
    <w:rsid w:val="007200F7"/>
    <w:rsid w:val="00720396"/>
    <w:rsid w:val="00720DD3"/>
    <w:rsid w:val="0072228E"/>
    <w:rsid w:val="00723FAF"/>
    <w:rsid w:val="007252FF"/>
    <w:rsid w:val="00725483"/>
    <w:rsid w:val="00725AC3"/>
    <w:rsid w:val="00726796"/>
    <w:rsid w:val="00726D00"/>
    <w:rsid w:val="007277F4"/>
    <w:rsid w:val="00730A6C"/>
    <w:rsid w:val="00731C81"/>
    <w:rsid w:val="0073258C"/>
    <w:rsid w:val="007343FF"/>
    <w:rsid w:val="007347E7"/>
    <w:rsid w:val="007373BE"/>
    <w:rsid w:val="0074026B"/>
    <w:rsid w:val="007403E3"/>
    <w:rsid w:val="00741192"/>
    <w:rsid w:val="00741A6A"/>
    <w:rsid w:val="00742965"/>
    <w:rsid w:val="00744270"/>
    <w:rsid w:val="00744E85"/>
    <w:rsid w:val="0074548D"/>
    <w:rsid w:val="00745C23"/>
    <w:rsid w:val="007510AF"/>
    <w:rsid w:val="0075236A"/>
    <w:rsid w:val="007524CD"/>
    <w:rsid w:val="00753DA4"/>
    <w:rsid w:val="007546AB"/>
    <w:rsid w:val="00754922"/>
    <w:rsid w:val="00757FD0"/>
    <w:rsid w:val="00760A37"/>
    <w:rsid w:val="00760BE5"/>
    <w:rsid w:val="00761489"/>
    <w:rsid w:val="007616FC"/>
    <w:rsid w:val="0076172F"/>
    <w:rsid w:val="00761A41"/>
    <w:rsid w:val="0076475C"/>
    <w:rsid w:val="00766415"/>
    <w:rsid w:val="00766B2A"/>
    <w:rsid w:val="007676CF"/>
    <w:rsid w:val="00770FD4"/>
    <w:rsid w:val="007734BD"/>
    <w:rsid w:val="007739DF"/>
    <w:rsid w:val="007743CF"/>
    <w:rsid w:val="00775196"/>
    <w:rsid w:val="00776C6A"/>
    <w:rsid w:val="00776E56"/>
    <w:rsid w:val="00781046"/>
    <w:rsid w:val="0078104F"/>
    <w:rsid w:val="007811ED"/>
    <w:rsid w:val="0078565C"/>
    <w:rsid w:val="00786C64"/>
    <w:rsid w:val="00786E73"/>
    <w:rsid w:val="007879AF"/>
    <w:rsid w:val="00787AB1"/>
    <w:rsid w:val="00790416"/>
    <w:rsid w:val="00790A96"/>
    <w:rsid w:val="007911FE"/>
    <w:rsid w:val="007926D5"/>
    <w:rsid w:val="007927FE"/>
    <w:rsid w:val="00792E33"/>
    <w:rsid w:val="007935DE"/>
    <w:rsid w:val="007945A4"/>
    <w:rsid w:val="00794611"/>
    <w:rsid w:val="00794AAE"/>
    <w:rsid w:val="007A07A0"/>
    <w:rsid w:val="007A358B"/>
    <w:rsid w:val="007A3A06"/>
    <w:rsid w:val="007A3EEB"/>
    <w:rsid w:val="007A4A78"/>
    <w:rsid w:val="007A5100"/>
    <w:rsid w:val="007A676B"/>
    <w:rsid w:val="007A6B09"/>
    <w:rsid w:val="007A7171"/>
    <w:rsid w:val="007B00E5"/>
    <w:rsid w:val="007B0C36"/>
    <w:rsid w:val="007B28F8"/>
    <w:rsid w:val="007B3B20"/>
    <w:rsid w:val="007B4DF6"/>
    <w:rsid w:val="007B5C44"/>
    <w:rsid w:val="007B7B57"/>
    <w:rsid w:val="007C0CAF"/>
    <w:rsid w:val="007C1A82"/>
    <w:rsid w:val="007C30F7"/>
    <w:rsid w:val="007C386A"/>
    <w:rsid w:val="007C454A"/>
    <w:rsid w:val="007C5627"/>
    <w:rsid w:val="007C66B4"/>
    <w:rsid w:val="007C692C"/>
    <w:rsid w:val="007C712E"/>
    <w:rsid w:val="007C75A4"/>
    <w:rsid w:val="007C7B94"/>
    <w:rsid w:val="007D1D74"/>
    <w:rsid w:val="007D2644"/>
    <w:rsid w:val="007D349B"/>
    <w:rsid w:val="007D38BA"/>
    <w:rsid w:val="007D3EBD"/>
    <w:rsid w:val="007D4246"/>
    <w:rsid w:val="007D468F"/>
    <w:rsid w:val="007D5AD2"/>
    <w:rsid w:val="007D741A"/>
    <w:rsid w:val="007D7500"/>
    <w:rsid w:val="007D7615"/>
    <w:rsid w:val="007D774C"/>
    <w:rsid w:val="007E015F"/>
    <w:rsid w:val="007E02E1"/>
    <w:rsid w:val="007E0A4B"/>
    <w:rsid w:val="007E0DCA"/>
    <w:rsid w:val="007E0F9D"/>
    <w:rsid w:val="007E128C"/>
    <w:rsid w:val="007E18DD"/>
    <w:rsid w:val="007E195C"/>
    <w:rsid w:val="007E2F1F"/>
    <w:rsid w:val="007E30DE"/>
    <w:rsid w:val="007E3C7A"/>
    <w:rsid w:val="007E3E63"/>
    <w:rsid w:val="007E44CB"/>
    <w:rsid w:val="007E498F"/>
    <w:rsid w:val="007E6380"/>
    <w:rsid w:val="007E65F6"/>
    <w:rsid w:val="007E67A1"/>
    <w:rsid w:val="007E7A1E"/>
    <w:rsid w:val="007F0492"/>
    <w:rsid w:val="007F0D2D"/>
    <w:rsid w:val="007F0DFE"/>
    <w:rsid w:val="007F10B5"/>
    <w:rsid w:val="007F1BEA"/>
    <w:rsid w:val="007F4A4A"/>
    <w:rsid w:val="007F4B77"/>
    <w:rsid w:val="007F5A7B"/>
    <w:rsid w:val="007F7E94"/>
    <w:rsid w:val="0080031A"/>
    <w:rsid w:val="0080075D"/>
    <w:rsid w:val="00801461"/>
    <w:rsid w:val="00802089"/>
    <w:rsid w:val="00802E37"/>
    <w:rsid w:val="00805097"/>
    <w:rsid w:val="00805598"/>
    <w:rsid w:val="00805C1B"/>
    <w:rsid w:val="0080702A"/>
    <w:rsid w:val="00807EFE"/>
    <w:rsid w:val="008108F7"/>
    <w:rsid w:val="0081249F"/>
    <w:rsid w:val="008131FE"/>
    <w:rsid w:val="00813435"/>
    <w:rsid w:val="008136D3"/>
    <w:rsid w:val="00815B02"/>
    <w:rsid w:val="00816BB8"/>
    <w:rsid w:val="00817825"/>
    <w:rsid w:val="00820928"/>
    <w:rsid w:val="00820B9D"/>
    <w:rsid w:val="008217D3"/>
    <w:rsid w:val="008226E0"/>
    <w:rsid w:val="00822C47"/>
    <w:rsid w:val="00822F11"/>
    <w:rsid w:val="008235E6"/>
    <w:rsid w:val="00823A82"/>
    <w:rsid w:val="00823CCE"/>
    <w:rsid w:val="008241AC"/>
    <w:rsid w:val="0082449E"/>
    <w:rsid w:val="0082456A"/>
    <w:rsid w:val="00824820"/>
    <w:rsid w:val="00826B78"/>
    <w:rsid w:val="00827A24"/>
    <w:rsid w:val="00831A1B"/>
    <w:rsid w:val="00831C58"/>
    <w:rsid w:val="00832A55"/>
    <w:rsid w:val="0083370A"/>
    <w:rsid w:val="00833D10"/>
    <w:rsid w:val="00834D1D"/>
    <w:rsid w:val="00834E11"/>
    <w:rsid w:val="00835CAC"/>
    <w:rsid w:val="00835ECB"/>
    <w:rsid w:val="008372CD"/>
    <w:rsid w:val="00842839"/>
    <w:rsid w:val="00844C55"/>
    <w:rsid w:val="008455CE"/>
    <w:rsid w:val="00845F06"/>
    <w:rsid w:val="00847E5F"/>
    <w:rsid w:val="00850074"/>
    <w:rsid w:val="00850A84"/>
    <w:rsid w:val="00850CD2"/>
    <w:rsid w:val="00851F71"/>
    <w:rsid w:val="00852DD2"/>
    <w:rsid w:val="008535B8"/>
    <w:rsid w:val="00853F9A"/>
    <w:rsid w:val="00855987"/>
    <w:rsid w:val="00855A01"/>
    <w:rsid w:val="008563A0"/>
    <w:rsid w:val="00856DF8"/>
    <w:rsid w:val="008605DF"/>
    <w:rsid w:val="00860BDE"/>
    <w:rsid w:val="00861009"/>
    <w:rsid w:val="00862914"/>
    <w:rsid w:val="00862DA3"/>
    <w:rsid w:val="008641E3"/>
    <w:rsid w:val="00864817"/>
    <w:rsid w:val="00864C7F"/>
    <w:rsid w:val="00865042"/>
    <w:rsid w:val="0086554E"/>
    <w:rsid w:val="00866FF7"/>
    <w:rsid w:val="00871311"/>
    <w:rsid w:val="00874BF5"/>
    <w:rsid w:val="0087518A"/>
    <w:rsid w:val="00875617"/>
    <w:rsid w:val="00875CEC"/>
    <w:rsid w:val="0087660C"/>
    <w:rsid w:val="00876FCD"/>
    <w:rsid w:val="008770E4"/>
    <w:rsid w:val="00877D42"/>
    <w:rsid w:val="008847FE"/>
    <w:rsid w:val="008864AF"/>
    <w:rsid w:val="00886974"/>
    <w:rsid w:val="00887635"/>
    <w:rsid w:val="00891793"/>
    <w:rsid w:val="0089375A"/>
    <w:rsid w:val="00893B7E"/>
    <w:rsid w:val="00894BA5"/>
    <w:rsid w:val="00895379"/>
    <w:rsid w:val="0089556B"/>
    <w:rsid w:val="00896602"/>
    <w:rsid w:val="00896F1A"/>
    <w:rsid w:val="008A03F8"/>
    <w:rsid w:val="008A198A"/>
    <w:rsid w:val="008A519B"/>
    <w:rsid w:val="008A6EC7"/>
    <w:rsid w:val="008B04B0"/>
    <w:rsid w:val="008B069F"/>
    <w:rsid w:val="008B089C"/>
    <w:rsid w:val="008B0948"/>
    <w:rsid w:val="008B29C6"/>
    <w:rsid w:val="008B32E4"/>
    <w:rsid w:val="008B428A"/>
    <w:rsid w:val="008B4717"/>
    <w:rsid w:val="008B4A73"/>
    <w:rsid w:val="008B4ACE"/>
    <w:rsid w:val="008B4D5C"/>
    <w:rsid w:val="008B50E3"/>
    <w:rsid w:val="008B513D"/>
    <w:rsid w:val="008B7097"/>
    <w:rsid w:val="008B77CD"/>
    <w:rsid w:val="008C0811"/>
    <w:rsid w:val="008C0B7F"/>
    <w:rsid w:val="008C15ED"/>
    <w:rsid w:val="008C2F9D"/>
    <w:rsid w:val="008C4399"/>
    <w:rsid w:val="008C450F"/>
    <w:rsid w:val="008C4BFB"/>
    <w:rsid w:val="008C513A"/>
    <w:rsid w:val="008C709E"/>
    <w:rsid w:val="008D0EFF"/>
    <w:rsid w:val="008D0F01"/>
    <w:rsid w:val="008D2B28"/>
    <w:rsid w:val="008D37A9"/>
    <w:rsid w:val="008D49C1"/>
    <w:rsid w:val="008D5197"/>
    <w:rsid w:val="008D5D65"/>
    <w:rsid w:val="008D707A"/>
    <w:rsid w:val="008E09A4"/>
    <w:rsid w:val="008E0EDB"/>
    <w:rsid w:val="008E34DF"/>
    <w:rsid w:val="008E4345"/>
    <w:rsid w:val="008E43DE"/>
    <w:rsid w:val="008E5F38"/>
    <w:rsid w:val="008E67E6"/>
    <w:rsid w:val="008E6A5B"/>
    <w:rsid w:val="008E7287"/>
    <w:rsid w:val="008F03E1"/>
    <w:rsid w:val="008F0418"/>
    <w:rsid w:val="008F0946"/>
    <w:rsid w:val="008F1F88"/>
    <w:rsid w:val="008F5120"/>
    <w:rsid w:val="008F6120"/>
    <w:rsid w:val="008F612D"/>
    <w:rsid w:val="008F78A4"/>
    <w:rsid w:val="008F7B37"/>
    <w:rsid w:val="009004BB"/>
    <w:rsid w:val="009015B8"/>
    <w:rsid w:val="00901811"/>
    <w:rsid w:val="009018C3"/>
    <w:rsid w:val="009020DF"/>
    <w:rsid w:val="00906F33"/>
    <w:rsid w:val="009077E4"/>
    <w:rsid w:val="0091009F"/>
    <w:rsid w:val="00911521"/>
    <w:rsid w:val="00911F99"/>
    <w:rsid w:val="009128A7"/>
    <w:rsid w:val="00913408"/>
    <w:rsid w:val="00914917"/>
    <w:rsid w:val="0091558D"/>
    <w:rsid w:val="00915989"/>
    <w:rsid w:val="00915A79"/>
    <w:rsid w:val="0091765C"/>
    <w:rsid w:val="00920BA6"/>
    <w:rsid w:val="00920D3F"/>
    <w:rsid w:val="00921CDE"/>
    <w:rsid w:val="0092272F"/>
    <w:rsid w:val="00922DB4"/>
    <w:rsid w:val="009253D1"/>
    <w:rsid w:val="0092579C"/>
    <w:rsid w:val="00925885"/>
    <w:rsid w:val="00925CE1"/>
    <w:rsid w:val="0092712D"/>
    <w:rsid w:val="0093233E"/>
    <w:rsid w:val="00932830"/>
    <w:rsid w:val="00933067"/>
    <w:rsid w:val="00933F55"/>
    <w:rsid w:val="00934517"/>
    <w:rsid w:val="00935F2E"/>
    <w:rsid w:val="009366FE"/>
    <w:rsid w:val="00937389"/>
    <w:rsid w:val="00937F38"/>
    <w:rsid w:val="009417CE"/>
    <w:rsid w:val="009418E2"/>
    <w:rsid w:val="00941C85"/>
    <w:rsid w:val="00942465"/>
    <w:rsid w:val="0094392E"/>
    <w:rsid w:val="00944AA2"/>
    <w:rsid w:val="00944DBC"/>
    <w:rsid w:val="00945F24"/>
    <w:rsid w:val="0094702A"/>
    <w:rsid w:val="00950DCC"/>
    <w:rsid w:val="00951024"/>
    <w:rsid w:val="00951C3D"/>
    <w:rsid w:val="00953ADF"/>
    <w:rsid w:val="009555AB"/>
    <w:rsid w:val="00955B01"/>
    <w:rsid w:val="009568BF"/>
    <w:rsid w:val="00957C0D"/>
    <w:rsid w:val="00961640"/>
    <w:rsid w:val="00961650"/>
    <w:rsid w:val="009617C9"/>
    <w:rsid w:val="00963030"/>
    <w:rsid w:val="00963425"/>
    <w:rsid w:val="00965E52"/>
    <w:rsid w:val="009668D0"/>
    <w:rsid w:val="009677E4"/>
    <w:rsid w:val="009678FB"/>
    <w:rsid w:val="00967A44"/>
    <w:rsid w:val="009707D8"/>
    <w:rsid w:val="00970E5F"/>
    <w:rsid w:val="00971B54"/>
    <w:rsid w:val="009720F2"/>
    <w:rsid w:val="009723A7"/>
    <w:rsid w:val="009731C6"/>
    <w:rsid w:val="009752DA"/>
    <w:rsid w:val="009754C8"/>
    <w:rsid w:val="0097693C"/>
    <w:rsid w:val="0097774D"/>
    <w:rsid w:val="00977F04"/>
    <w:rsid w:val="00981C14"/>
    <w:rsid w:val="00982F30"/>
    <w:rsid w:val="00983D79"/>
    <w:rsid w:val="00984C65"/>
    <w:rsid w:val="00984E9C"/>
    <w:rsid w:val="00985045"/>
    <w:rsid w:val="00985E88"/>
    <w:rsid w:val="00986E7D"/>
    <w:rsid w:val="00991308"/>
    <w:rsid w:val="00991607"/>
    <w:rsid w:val="00991F73"/>
    <w:rsid w:val="009929DD"/>
    <w:rsid w:val="00992C92"/>
    <w:rsid w:val="00992DAE"/>
    <w:rsid w:val="00993E47"/>
    <w:rsid w:val="00994924"/>
    <w:rsid w:val="00995279"/>
    <w:rsid w:val="009952C3"/>
    <w:rsid w:val="00995BE9"/>
    <w:rsid w:val="00995F6A"/>
    <w:rsid w:val="00996512"/>
    <w:rsid w:val="00997AF7"/>
    <w:rsid w:val="009A0BE3"/>
    <w:rsid w:val="009A182F"/>
    <w:rsid w:val="009A2F40"/>
    <w:rsid w:val="009A3998"/>
    <w:rsid w:val="009A5391"/>
    <w:rsid w:val="009A638B"/>
    <w:rsid w:val="009A70D1"/>
    <w:rsid w:val="009A712C"/>
    <w:rsid w:val="009A7DCD"/>
    <w:rsid w:val="009B0D28"/>
    <w:rsid w:val="009B11F9"/>
    <w:rsid w:val="009B15A8"/>
    <w:rsid w:val="009B2200"/>
    <w:rsid w:val="009B2962"/>
    <w:rsid w:val="009B2DD4"/>
    <w:rsid w:val="009B31A7"/>
    <w:rsid w:val="009B3205"/>
    <w:rsid w:val="009B3C89"/>
    <w:rsid w:val="009B6B98"/>
    <w:rsid w:val="009B6D01"/>
    <w:rsid w:val="009B6FA4"/>
    <w:rsid w:val="009C1E00"/>
    <w:rsid w:val="009C25E4"/>
    <w:rsid w:val="009C380C"/>
    <w:rsid w:val="009C3A5C"/>
    <w:rsid w:val="009C42D2"/>
    <w:rsid w:val="009C4ADA"/>
    <w:rsid w:val="009C4B7D"/>
    <w:rsid w:val="009C4DEE"/>
    <w:rsid w:val="009C6EE4"/>
    <w:rsid w:val="009C74E8"/>
    <w:rsid w:val="009D0F19"/>
    <w:rsid w:val="009D1210"/>
    <w:rsid w:val="009D1B8B"/>
    <w:rsid w:val="009D2194"/>
    <w:rsid w:val="009D3C7A"/>
    <w:rsid w:val="009D4186"/>
    <w:rsid w:val="009D5867"/>
    <w:rsid w:val="009D68A7"/>
    <w:rsid w:val="009E4645"/>
    <w:rsid w:val="009E4BD4"/>
    <w:rsid w:val="009E5250"/>
    <w:rsid w:val="009E5766"/>
    <w:rsid w:val="009E583C"/>
    <w:rsid w:val="009E58E3"/>
    <w:rsid w:val="009E5EF0"/>
    <w:rsid w:val="009E754C"/>
    <w:rsid w:val="009F03C1"/>
    <w:rsid w:val="009F108B"/>
    <w:rsid w:val="009F169E"/>
    <w:rsid w:val="009F2786"/>
    <w:rsid w:val="009F28D8"/>
    <w:rsid w:val="009F301B"/>
    <w:rsid w:val="009F3853"/>
    <w:rsid w:val="009F4394"/>
    <w:rsid w:val="009F6216"/>
    <w:rsid w:val="009F6906"/>
    <w:rsid w:val="009F6BA7"/>
    <w:rsid w:val="009F711E"/>
    <w:rsid w:val="00A0044D"/>
    <w:rsid w:val="00A00DCC"/>
    <w:rsid w:val="00A02DAE"/>
    <w:rsid w:val="00A03ED8"/>
    <w:rsid w:val="00A03F8A"/>
    <w:rsid w:val="00A06071"/>
    <w:rsid w:val="00A07188"/>
    <w:rsid w:val="00A10493"/>
    <w:rsid w:val="00A13102"/>
    <w:rsid w:val="00A14CA8"/>
    <w:rsid w:val="00A15B97"/>
    <w:rsid w:val="00A21D29"/>
    <w:rsid w:val="00A22496"/>
    <w:rsid w:val="00A23142"/>
    <w:rsid w:val="00A23268"/>
    <w:rsid w:val="00A23422"/>
    <w:rsid w:val="00A2456C"/>
    <w:rsid w:val="00A2472E"/>
    <w:rsid w:val="00A254F9"/>
    <w:rsid w:val="00A26023"/>
    <w:rsid w:val="00A2719C"/>
    <w:rsid w:val="00A27948"/>
    <w:rsid w:val="00A30566"/>
    <w:rsid w:val="00A31199"/>
    <w:rsid w:val="00A32E31"/>
    <w:rsid w:val="00A334E1"/>
    <w:rsid w:val="00A360C9"/>
    <w:rsid w:val="00A37753"/>
    <w:rsid w:val="00A40CEE"/>
    <w:rsid w:val="00A41ABD"/>
    <w:rsid w:val="00A44B7C"/>
    <w:rsid w:val="00A45812"/>
    <w:rsid w:val="00A46497"/>
    <w:rsid w:val="00A469E1"/>
    <w:rsid w:val="00A470E8"/>
    <w:rsid w:val="00A502ED"/>
    <w:rsid w:val="00A5031D"/>
    <w:rsid w:val="00A516C2"/>
    <w:rsid w:val="00A51A22"/>
    <w:rsid w:val="00A53AC2"/>
    <w:rsid w:val="00A5420F"/>
    <w:rsid w:val="00A554DC"/>
    <w:rsid w:val="00A561EE"/>
    <w:rsid w:val="00A563A9"/>
    <w:rsid w:val="00A56A9A"/>
    <w:rsid w:val="00A577B7"/>
    <w:rsid w:val="00A617EE"/>
    <w:rsid w:val="00A61A7D"/>
    <w:rsid w:val="00A627FA"/>
    <w:rsid w:val="00A62EB6"/>
    <w:rsid w:val="00A631A4"/>
    <w:rsid w:val="00A631FE"/>
    <w:rsid w:val="00A6483F"/>
    <w:rsid w:val="00A65404"/>
    <w:rsid w:val="00A7691A"/>
    <w:rsid w:val="00A815A1"/>
    <w:rsid w:val="00A81BC4"/>
    <w:rsid w:val="00A81CFD"/>
    <w:rsid w:val="00A81DFA"/>
    <w:rsid w:val="00A82962"/>
    <w:rsid w:val="00A82C73"/>
    <w:rsid w:val="00A83160"/>
    <w:rsid w:val="00A83A89"/>
    <w:rsid w:val="00A83EBC"/>
    <w:rsid w:val="00A8550F"/>
    <w:rsid w:val="00A85D3C"/>
    <w:rsid w:val="00A86492"/>
    <w:rsid w:val="00A86692"/>
    <w:rsid w:val="00A90126"/>
    <w:rsid w:val="00A907FC"/>
    <w:rsid w:val="00A915E2"/>
    <w:rsid w:val="00A92AA1"/>
    <w:rsid w:val="00A92B7C"/>
    <w:rsid w:val="00A949C8"/>
    <w:rsid w:val="00A95251"/>
    <w:rsid w:val="00A95621"/>
    <w:rsid w:val="00A95AB4"/>
    <w:rsid w:val="00A969FC"/>
    <w:rsid w:val="00AA0527"/>
    <w:rsid w:val="00AA0A4B"/>
    <w:rsid w:val="00AA5048"/>
    <w:rsid w:val="00AA50EA"/>
    <w:rsid w:val="00AA5804"/>
    <w:rsid w:val="00AA6304"/>
    <w:rsid w:val="00AA7011"/>
    <w:rsid w:val="00AA70C3"/>
    <w:rsid w:val="00AA734E"/>
    <w:rsid w:val="00AB0900"/>
    <w:rsid w:val="00AB2FDC"/>
    <w:rsid w:val="00AB329E"/>
    <w:rsid w:val="00AB4F9A"/>
    <w:rsid w:val="00AB61C5"/>
    <w:rsid w:val="00AC0937"/>
    <w:rsid w:val="00AC1A40"/>
    <w:rsid w:val="00AC2B35"/>
    <w:rsid w:val="00AC37E6"/>
    <w:rsid w:val="00AC5A65"/>
    <w:rsid w:val="00AC5CCA"/>
    <w:rsid w:val="00AC6796"/>
    <w:rsid w:val="00AC6B6A"/>
    <w:rsid w:val="00AC7A81"/>
    <w:rsid w:val="00AD13C4"/>
    <w:rsid w:val="00AD2F5A"/>
    <w:rsid w:val="00AD33F7"/>
    <w:rsid w:val="00AD4F9F"/>
    <w:rsid w:val="00AD58C1"/>
    <w:rsid w:val="00AD726E"/>
    <w:rsid w:val="00AD7BEC"/>
    <w:rsid w:val="00AE1B8F"/>
    <w:rsid w:val="00AE1ED0"/>
    <w:rsid w:val="00AE2542"/>
    <w:rsid w:val="00AE2B68"/>
    <w:rsid w:val="00AE3035"/>
    <w:rsid w:val="00AE30EA"/>
    <w:rsid w:val="00AE62DA"/>
    <w:rsid w:val="00AE6BDC"/>
    <w:rsid w:val="00AE7303"/>
    <w:rsid w:val="00AF0E90"/>
    <w:rsid w:val="00AF1499"/>
    <w:rsid w:val="00AF2B45"/>
    <w:rsid w:val="00AF4183"/>
    <w:rsid w:val="00AF46DB"/>
    <w:rsid w:val="00AF4765"/>
    <w:rsid w:val="00AF5441"/>
    <w:rsid w:val="00AF5538"/>
    <w:rsid w:val="00B00149"/>
    <w:rsid w:val="00B00A25"/>
    <w:rsid w:val="00B019C3"/>
    <w:rsid w:val="00B01FF2"/>
    <w:rsid w:val="00B02816"/>
    <w:rsid w:val="00B036E5"/>
    <w:rsid w:val="00B0450C"/>
    <w:rsid w:val="00B04619"/>
    <w:rsid w:val="00B04794"/>
    <w:rsid w:val="00B04837"/>
    <w:rsid w:val="00B054C2"/>
    <w:rsid w:val="00B059B7"/>
    <w:rsid w:val="00B05A4E"/>
    <w:rsid w:val="00B108C4"/>
    <w:rsid w:val="00B11496"/>
    <w:rsid w:val="00B11AA4"/>
    <w:rsid w:val="00B130B3"/>
    <w:rsid w:val="00B1664D"/>
    <w:rsid w:val="00B17B0A"/>
    <w:rsid w:val="00B17EA8"/>
    <w:rsid w:val="00B21D17"/>
    <w:rsid w:val="00B21F32"/>
    <w:rsid w:val="00B24F63"/>
    <w:rsid w:val="00B2614F"/>
    <w:rsid w:val="00B26CA7"/>
    <w:rsid w:val="00B26E7A"/>
    <w:rsid w:val="00B27B2F"/>
    <w:rsid w:val="00B27BF8"/>
    <w:rsid w:val="00B3049D"/>
    <w:rsid w:val="00B31ED7"/>
    <w:rsid w:val="00B37FBA"/>
    <w:rsid w:val="00B37FBC"/>
    <w:rsid w:val="00B37FCD"/>
    <w:rsid w:val="00B40A09"/>
    <w:rsid w:val="00B41785"/>
    <w:rsid w:val="00B4197C"/>
    <w:rsid w:val="00B43C86"/>
    <w:rsid w:val="00B44868"/>
    <w:rsid w:val="00B457AA"/>
    <w:rsid w:val="00B459F4"/>
    <w:rsid w:val="00B46856"/>
    <w:rsid w:val="00B46E3F"/>
    <w:rsid w:val="00B47EDA"/>
    <w:rsid w:val="00B5009A"/>
    <w:rsid w:val="00B5262A"/>
    <w:rsid w:val="00B53686"/>
    <w:rsid w:val="00B53E96"/>
    <w:rsid w:val="00B5457B"/>
    <w:rsid w:val="00B54989"/>
    <w:rsid w:val="00B55672"/>
    <w:rsid w:val="00B5630A"/>
    <w:rsid w:val="00B56D76"/>
    <w:rsid w:val="00B56DA2"/>
    <w:rsid w:val="00B5710D"/>
    <w:rsid w:val="00B5742C"/>
    <w:rsid w:val="00B57B0C"/>
    <w:rsid w:val="00B57BB1"/>
    <w:rsid w:val="00B57D74"/>
    <w:rsid w:val="00B60122"/>
    <w:rsid w:val="00B6127C"/>
    <w:rsid w:val="00B6221D"/>
    <w:rsid w:val="00B63BB5"/>
    <w:rsid w:val="00B671FB"/>
    <w:rsid w:val="00B6735B"/>
    <w:rsid w:val="00B67679"/>
    <w:rsid w:val="00B67934"/>
    <w:rsid w:val="00B67D6B"/>
    <w:rsid w:val="00B74389"/>
    <w:rsid w:val="00B75DB6"/>
    <w:rsid w:val="00B763A6"/>
    <w:rsid w:val="00B76E62"/>
    <w:rsid w:val="00B76E82"/>
    <w:rsid w:val="00B801EA"/>
    <w:rsid w:val="00B81134"/>
    <w:rsid w:val="00B83389"/>
    <w:rsid w:val="00B83628"/>
    <w:rsid w:val="00B836D2"/>
    <w:rsid w:val="00B837DE"/>
    <w:rsid w:val="00B83E6B"/>
    <w:rsid w:val="00B846CC"/>
    <w:rsid w:val="00B84F28"/>
    <w:rsid w:val="00B85122"/>
    <w:rsid w:val="00B856DC"/>
    <w:rsid w:val="00B85CB3"/>
    <w:rsid w:val="00B86106"/>
    <w:rsid w:val="00B900CF"/>
    <w:rsid w:val="00B906EE"/>
    <w:rsid w:val="00B90F40"/>
    <w:rsid w:val="00B913D0"/>
    <w:rsid w:val="00B930F3"/>
    <w:rsid w:val="00B93F69"/>
    <w:rsid w:val="00B94248"/>
    <w:rsid w:val="00B94B25"/>
    <w:rsid w:val="00B9773F"/>
    <w:rsid w:val="00BA0284"/>
    <w:rsid w:val="00BA0807"/>
    <w:rsid w:val="00BA0841"/>
    <w:rsid w:val="00BA0C91"/>
    <w:rsid w:val="00BA1A05"/>
    <w:rsid w:val="00BA2658"/>
    <w:rsid w:val="00BA2C1E"/>
    <w:rsid w:val="00BA64B4"/>
    <w:rsid w:val="00BA7019"/>
    <w:rsid w:val="00BA77B5"/>
    <w:rsid w:val="00BB0C63"/>
    <w:rsid w:val="00BB26C4"/>
    <w:rsid w:val="00BB2A09"/>
    <w:rsid w:val="00BB3D2C"/>
    <w:rsid w:val="00BB5E31"/>
    <w:rsid w:val="00BB6431"/>
    <w:rsid w:val="00BC00F8"/>
    <w:rsid w:val="00BC12E2"/>
    <w:rsid w:val="00BC29FB"/>
    <w:rsid w:val="00BC3854"/>
    <w:rsid w:val="00BC4B57"/>
    <w:rsid w:val="00BC77B9"/>
    <w:rsid w:val="00BC7A39"/>
    <w:rsid w:val="00BD029A"/>
    <w:rsid w:val="00BD0464"/>
    <w:rsid w:val="00BD0AF4"/>
    <w:rsid w:val="00BD1F19"/>
    <w:rsid w:val="00BD3A0B"/>
    <w:rsid w:val="00BD3E62"/>
    <w:rsid w:val="00BD4477"/>
    <w:rsid w:val="00BD54CF"/>
    <w:rsid w:val="00BD5A33"/>
    <w:rsid w:val="00BD6F87"/>
    <w:rsid w:val="00BE1E51"/>
    <w:rsid w:val="00BE2725"/>
    <w:rsid w:val="00BE2AE9"/>
    <w:rsid w:val="00BE45B8"/>
    <w:rsid w:val="00BE5921"/>
    <w:rsid w:val="00BE61C9"/>
    <w:rsid w:val="00BF0D1E"/>
    <w:rsid w:val="00BF127D"/>
    <w:rsid w:val="00BF2171"/>
    <w:rsid w:val="00BF2D9D"/>
    <w:rsid w:val="00BF3023"/>
    <w:rsid w:val="00BF48C9"/>
    <w:rsid w:val="00BF5931"/>
    <w:rsid w:val="00BF5AFF"/>
    <w:rsid w:val="00BF6541"/>
    <w:rsid w:val="00BF6DA6"/>
    <w:rsid w:val="00BF7AEB"/>
    <w:rsid w:val="00BF7DB7"/>
    <w:rsid w:val="00C001BC"/>
    <w:rsid w:val="00C00FE8"/>
    <w:rsid w:val="00C010EE"/>
    <w:rsid w:val="00C02F8D"/>
    <w:rsid w:val="00C04D6E"/>
    <w:rsid w:val="00C04F1A"/>
    <w:rsid w:val="00C05334"/>
    <w:rsid w:val="00C06C21"/>
    <w:rsid w:val="00C07535"/>
    <w:rsid w:val="00C07DC6"/>
    <w:rsid w:val="00C10A3C"/>
    <w:rsid w:val="00C12EB6"/>
    <w:rsid w:val="00C1324A"/>
    <w:rsid w:val="00C20943"/>
    <w:rsid w:val="00C2095F"/>
    <w:rsid w:val="00C2208D"/>
    <w:rsid w:val="00C2392E"/>
    <w:rsid w:val="00C23EBF"/>
    <w:rsid w:val="00C24486"/>
    <w:rsid w:val="00C27F46"/>
    <w:rsid w:val="00C328E1"/>
    <w:rsid w:val="00C33021"/>
    <w:rsid w:val="00C33441"/>
    <w:rsid w:val="00C33ADD"/>
    <w:rsid w:val="00C33B60"/>
    <w:rsid w:val="00C352DD"/>
    <w:rsid w:val="00C35626"/>
    <w:rsid w:val="00C35A0F"/>
    <w:rsid w:val="00C35BB1"/>
    <w:rsid w:val="00C3752D"/>
    <w:rsid w:val="00C37B7B"/>
    <w:rsid w:val="00C45228"/>
    <w:rsid w:val="00C453F4"/>
    <w:rsid w:val="00C46C64"/>
    <w:rsid w:val="00C472C4"/>
    <w:rsid w:val="00C5091B"/>
    <w:rsid w:val="00C51F97"/>
    <w:rsid w:val="00C523CB"/>
    <w:rsid w:val="00C533FD"/>
    <w:rsid w:val="00C53E5F"/>
    <w:rsid w:val="00C544FE"/>
    <w:rsid w:val="00C55A20"/>
    <w:rsid w:val="00C57EAD"/>
    <w:rsid w:val="00C62669"/>
    <w:rsid w:val="00C63717"/>
    <w:rsid w:val="00C63753"/>
    <w:rsid w:val="00C64AD7"/>
    <w:rsid w:val="00C65554"/>
    <w:rsid w:val="00C658D1"/>
    <w:rsid w:val="00C66C5D"/>
    <w:rsid w:val="00C671F1"/>
    <w:rsid w:val="00C67599"/>
    <w:rsid w:val="00C67D39"/>
    <w:rsid w:val="00C7041D"/>
    <w:rsid w:val="00C70D56"/>
    <w:rsid w:val="00C71838"/>
    <w:rsid w:val="00C727E6"/>
    <w:rsid w:val="00C74955"/>
    <w:rsid w:val="00C74B7B"/>
    <w:rsid w:val="00C74C67"/>
    <w:rsid w:val="00C75B02"/>
    <w:rsid w:val="00C7710D"/>
    <w:rsid w:val="00C77DD2"/>
    <w:rsid w:val="00C80B9B"/>
    <w:rsid w:val="00C810C0"/>
    <w:rsid w:val="00C8158A"/>
    <w:rsid w:val="00C81A31"/>
    <w:rsid w:val="00C8425B"/>
    <w:rsid w:val="00C86EB1"/>
    <w:rsid w:val="00C873FF"/>
    <w:rsid w:val="00C900A6"/>
    <w:rsid w:val="00C90C0B"/>
    <w:rsid w:val="00C93536"/>
    <w:rsid w:val="00C9466F"/>
    <w:rsid w:val="00C956EA"/>
    <w:rsid w:val="00C969A9"/>
    <w:rsid w:val="00CA036F"/>
    <w:rsid w:val="00CA0F09"/>
    <w:rsid w:val="00CA14A1"/>
    <w:rsid w:val="00CA17A6"/>
    <w:rsid w:val="00CA2C67"/>
    <w:rsid w:val="00CA2D78"/>
    <w:rsid w:val="00CA2F4F"/>
    <w:rsid w:val="00CA3293"/>
    <w:rsid w:val="00CA3BA1"/>
    <w:rsid w:val="00CA4668"/>
    <w:rsid w:val="00CA4928"/>
    <w:rsid w:val="00CA4BC3"/>
    <w:rsid w:val="00CA5F36"/>
    <w:rsid w:val="00CA6E97"/>
    <w:rsid w:val="00CA7C67"/>
    <w:rsid w:val="00CA7E42"/>
    <w:rsid w:val="00CB051B"/>
    <w:rsid w:val="00CB4213"/>
    <w:rsid w:val="00CB4D48"/>
    <w:rsid w:val="00CB5DDA"/>
    <w:rsid w:val="00CB6AD4"/>
    <w:rsid w:val="00CB7C75"/>
    <w:rsid w:val="00CC0E19"/>
    <w:rsid w:val="00CC26EC"/>
    <w:rsid w:val="00CC3362"/>
    <w:rsid w:val="00CC34D1"/>
    <w:rsid w:val="00CC3D7C"/>
    <w:rsid w:val="00CC400D"/>
    <w:rsid w:val="00CC43D2"/>
    <w:rsid w:val="00CC54CF"/>
    <w:rsid w:val="00CC60DB"/>
    <w:rsid w:val="00CC732A"/>
    <w:rsid w:val="00CD0B42"/>
    <w:rsid w:val="00CD0D88"/>
    <w:rsid w:val="00CD1898"/>
    <w:rsid w:val="00CD230E"/>
    <w:rsid w:val="00CD2427"/>
    <w:rsid w:val="00CD3266"/>
    <w:rsid w:val="00CD4024"/>
    <w:rsid w:val="00CD5B3F"/>
    <w:rsid w:val="00CD6EAB"/>
    <w:rsid w:val="00CE085E"/>
    <w:rsid w:val="00CE0C97"/>
    <w:rsid w:val="00CE1A60"/>
    <w:rsid w:val="00CE27C7"/>
    <w:rsid w:val="00CE2C31"/>
    <w:rsid w:val="00CE4171"/>
    <w:rsid w:val="00CE4907"/>
    <w:rsid w:val="00CE651C"/>
    <w:rsid w:val="00CE66C7"/>
    <w:rsid w:val="00CE717D"/>
    <w:rsid w:val="00CF1C95"/>
    <w:rsid w:val="00CF2742"/>
    <w:rsid w:val="00CF2DD0"/>
    <w:rsid w:val="00CF32DB"/>
    <w:rsid w:val="00CF5D1C"/>
    <w:rsid w:val="00CF5DE8"/>
    <w:rsid w:val="00CF5E5B"/>
    <w:rsid w:val="00D00DC7"/>
    <w:rsid w:val="00D01C38"/>
    <w:rsid w:val="00D01FEF"/>
    <w:rsid w:val="00D026EB"/>
    <w:rsid w:val="00D026EE"/>
    <w:rsid w:val="00D02AD7"/>
    <w:rsid w:val="00D0326F"/>
    <w:rsid w:val="00D04BA2"/>
    <w:rsid w:val="00D05176"/>
    <w:rsid w:val="00D059D7"/>
    <w:rsid w:val="00D11437"/>
    <w:rsid w:val="00D1210B"/>
    <w:rsid w:val="00D12E3E"/>
    <w:rsid w:val="00D13272"/>
    <w:rsid w:val="00D133E8"/>
    <w:rsid w:val="00D137C0"/>
    <w:rsid w:val="00D153EF"/>
    <w:rsid w:val="00D15D55"/>
    <w:rsid w:val="00D160FE"/>
    <w:rsid w:val="00D17D88"/>
    <w:rsid w:val="00D21A87"/>
    <w:rsid w:val="00D22E94"/>
    <w:rsid w:val="00D248D4"/>
    <w:rsid w:val="00D24AD8"/>
    <w:rsid w:val="00D254CE"/>
    <w:rsid w:val="00D25AEE"/>
    <w:rsid w:val="00D260D6"/>
    <w:rsid w:val="00D271D6"/>
    <w:rsid w:val="00D275CA"/>
    <w:rsid w:val="00D30007"/>
    <w:rsid w:val="00D30151"/>
    <w:rsid w:val="00D30A7B"/>
    <w:rsid w:val="00D317E6"/>
    <w:rsid w:val="00D32443"/>
    <w:rsid w:val="00D329AA"/>
    <w:rsid w:val="00D329C7"/>
    <w:rsid w:val="00D3369D"/>
    <w:rsid w:val="00D3380B"/>
    <w:rsid w:val="00D33E04"/>
    <w:rsid w:val="00D3413B"/>
    <w:rsid w:val="00D355DB"/>
    <w:rsid w:val="00D35A99"/>
    <w:rsid w:val="00D35C71"/>
    <w:rsid w:val="00D36234"/>
    <w:rsid w:val="00D367B9"/>
    <w:rsid w:val="00D37FC7"/>
    <w:rsid w:val="00D40894"/>
    <w:rsid w:val="00D42669"/>
    <w:rsid w:val="00D43A6F"/>
    <w:rsid w:val="00D44A72"/>
    <w:rsid w:val="00D452B0"/>
    <w:rsid w:val="00D475D7"/>
    <w:rsid w:val="00D5088A"/>
    <w:rsid w:val="00D50EB3"/>
    <w:rsid w:val="00D54E89"/>
    <w:rsid w:val="00D554EA"/>
    <w:rsid w:val="00D568E6"/>
    <w:rsid w:val="00D57503"/>
    <w:rsid w:val="00D5765A"/>
    <w:rsid w:val="00D576F6"/>
    <w:rsid w:val="00D608D3"/>
    <w:rsid w:val="00D61636"/>
    <w:rsid w:val="00D618C6"/>
    <w:rsid w:val="00D62678"/>
    <w:rsid w:val="00D62721"/>
    <w:rsid w:val="00D62E10"/>
    <w:rsid w:val="00D63226"/>
    <w:rsid w:val="00D63EDA"/>
    <w:rsid w:val="00D64625"/>
    <w:rsid w:val="00D64D1B"/>
    <w:rsid w:val="00D675B4"/>
    <w:rsid w:val="00D679F0"/>
    <w:rsid w:val="00D72998"/>
    <w:rsid w:val="00D74A5B"/>
    <w:rsid w:val="00D75324"/>
    <w:rsid w:val="00D77BA2"/>
    <w:rsid w:val="00D8127D"/>
    <w:rsid w:val="00D8148D"/>
    <w:rsid w:val="00D820C4"/>
    <w:rsid w:val="00D83044"/>
    <w:rsid w:val="00D840F4"/>
    <w:rsid w:val="00D842E0"/>
    <w:rsid w:val="00D84931"/>
    <w:rsid w:val="00D84950"/>
    <w:rsid w:val="00D855F7"/>
    <w:rsid w:val="00D85608"/>
    <w:rsid w:val="00D9376B"/>
    <w:rsid w:val="00D948CA"/>
    <w:rsid w:val="00D9551F"/>
    <w:rsid w:val="00DA0BB8"/>
    <w:rsid w:val="00DA3790"/>
    <w:rsid w:val="00DA617C"/>
    <w:rsid w:val="00DA6B8E"/>
    <w:rsid w:val="00DB1077"/>
    <w:rsid w:val="00DB37AD"/>
    <w:rsid w:val="00DB37E8"/>
    <w:rsid w:val="00DB3D5F"/>
    <w:rsid w:val="00DB4172"/>
    <w:rsid w:val="00DB4239"/>
    <w:rsid w:val="00DB46F2"/>
    <w:rsid w:val="00DB4E1F"/>
    <w:rsid w:val="00DB7784"/>
    <w:rsid w:val="00DC02BC"/>
    <w:rsid w:val="00DC1791"/>
    <w:rsid w:val="00DC1B53"/>
    <w:rsid w:val="00DC1CDF"/>
    <w:rsid w:val="00DC1D2E"/>
    <w:rsid w:val="00DC282C"/>
    <w:rsid w:val="00DC2B89"/>
    <w:rsid w:val="00DC59A4"/>
    <w:rsid w:val="00DC68F0"/>
    <w:rsid w:val="00DC7216"/>
    <w:rsid w:val="00DC75AB"/>
    <w:rsid w:val="00DC792D"/>
    <w:rsid w:val="00DC793A"/>
    <w:rsid w:val="00DD0EC9"/>
    <w:rsid w:val="00DD1BA5"/>
    <w:rsid w:val="00DD2406"/>
    <w:rsid w:val="00DD2438"/>
    <w:rsid w:val="00DD2890"/>
    <w:rsid w:val="00DD2B7C"/>
    <w:rsid w:val="00DD477D"/>
    <w:rsid w:val="00DD4D0D"/>
    <w:rsid w:val="00DD54BE"/>
    <w:rsid w:val="00DD6077"/>
    <w:rsid w:val="00DD6BA9"/>
    <w:rsid w:val="00DD6FA9"/>
    <w:rsid w:val="00DD7C0B"/>
    <w:rsid w:val="00DE3639"/>
    <w:rsid w:val="00DE580A"/>
    <w:rsid w:val="00DE63E6"/>
    <w:rsid w:val="00DE643D"/>
    <w:rsid w:val="00DE6445"/>
    <w:rsid w:val="00DE6D8B"/>
    <w:rsid w:val="00DF2CC9"/>
    <w:rsid w:val="00DF2EAD"/>
    <w:rsid w:val="00DF3A4A"/>
    <w:rsid w:val="00DF3EDE"/>
    <w:rsid w:val="00DF72FE"/>
    <w:rsid w:val="00DF766D"/>
    <w:rsid w:val="00E00B50"/>
    <w:rsid w:val="00E0772B"/>
    <w:rsid w:val="00E07A1F"/>
    <w:rsid w:val="00E104B8"/>
    <w:rsid w:val="00E114F5"/>
    <w:rsid w:val="00E12FA7"/>
    <w:rsid w:val="00E133A1"/>
    <w:rsid w:val="00E14589"/>
    <w:rsid w:val="00E153C6"/>
    <w:rsid w:val="00E155BC"/>
    <w:rsid w:val="00E15E2F"/>
    <w:rsid w:val="00E16515"/>
    <w:rsid w:val="00E21354"/>
    <w:rsid w:val="00E23116"/>
    <w:rsid w:val="00E24504"/>
    <w:rsid w:val="00E266EB"/>
    <w:rsid w:val="00E277B5"/>
    <w:rsid w:val="00E305A3"/>
    <w:rsid w:val="00E3061E"/>
    <w:rsid w:val="00E30DA7"/>
    <w:rsid w:val="00E31287"/>
    <w:rsid w:val="00E32637"/>
    <w:rsid w:val="00E33B5E"/>
    <w:rsid w:val="00E34917"/>
    <w:rsid w:val="00E3516B"/>
    <w:rsid w:val="00E35A67"/>
    <w:rsid w:val="00E36A7A"/>
    <w:rsid w:val="00E4006D"/>
    <w:rsid w:val="00E4128B"/>
    <w:rsid w:val="00E41571"/>
    <w:rsid w:val="00E422CD"/>
    <w:rsid w:val="00E423EC"/>
    <w:rsid w:val="00E461D0"/>
    <w:rsid w:val="00E470BE"/>
    <w:rsid w:val="00E50A71"/>
    <w:rsid w:val="00E52243"/>
    <w:rsid w:val="00E534A4"/>
    <w:rsid w:val="00E54499"/>
    <w:rsid w:val="00E54DA2"/>
    <w:rsid w:val="00E5634C"/>
    <w:rsid w:val="00E56C36"/>
    <w:rsid w:val="00E56EC8"/>
    <w:rsid w:val="00E6025D"/>
    <w:rsid w:val="00E6191A"/>
    <w:rsid w:val="00E625F1"/>
    <w:rsid w:val="00E626AE"/>
    <w:rsid w:val="00E63F9A"/>
    <w:rsid w:val="00E658C1"/>
    <w:rsid w:val="00E66800"/>
    <w:rsid w:val="00E66A06"/>
    <w:rsid w:val="00E6727F"/>
    <w:rsid w:val="00E70083"/>
    <w:rsid w:val="00E7089C"/>
    <w:rsid w:val="00E71109"/>
    <w:rsid w:val="00E71A4B"/>
    <w:rsid w:val="00E728AA"/>
    <w:rsid w:val="00E73680"/>
    <w:rsid w:val="00E73851"/>
    <w:rsid w:val="00E73C79"/>
    <w:rsid w:val="00E73FB6"/>
    <w:rsid w:val="00E74014"/>
    <w:rsid w:val="00E769D7"/>
    <w:rsid w:val="00E8116C"/>
    <w:rsid w:val="00E813DC"/>
    <w:rsid w:val="00E826F4"/>
    <w:rsid w:val="00E832C6"/>
    <w:rsid w:val="00E8448B"/>
    <w:rsid w:val="00E854DF"/>
    <w:rsid w:val="00E8565E"/>
    <w:rsid w:val="00E85814"/>
    <w:rsid w:val="00E860FE"/>
    <w:rsid w:val="00E861E3"/>
    <w:rsid w:val="00E902E3"/>
    <w:rsid w:val="00E90BAF"/>
    <w:rsid w:val="00E90E64"/>
    <w:rsid w:val="00E919A5"/>
    <w:rsid w:val="00E92552"/>
    <w:rsid w:val="00E93036"/>
    <w:rsid w:val="00E93FE3"/>
    <w:rsid w:val="00E95108"/>
    <w:rsid w:val="00E9661C"/>
    <w:rsid w:val="00E96C13"/>
    <w:rsid w:val="00E96DEA"/>
    <w:rsid w:val="00EA0BAE"/>
    <w:rsid w:val="00EA1695"/>
    <w:rsid w:val="00EA2FFA"/>
    <w:rsid w:val="00EA4F0F"/>
    <w:rsid w:val="00EA5172"/>
    <w:rsid w:val="00EA6768"/>
    <w:rsid w:val="00EA6A25"/>
    <w:rsid w:val="00EA718A"/>
    <w:rsid w:val="00EA7BEB"/>
    <w:rsid w:val="00EB1B4E"/>
    <w:rsid w:val="00EB2050"/>
    <w:rsid w:val="00EB316B"/>
    <w:rsid w:val="00EB477B"/>
    <w:rsid w:val="00EB4CBE"/>
    <w:rsid w:val="00EB4E31"/>
    <w:rsid w:val="00EC1B0B"/>
    <w:rsid w:val="00EC1BA2"/>
    <w:rsid w:val="00EC2442"/>
    <w:rsid w:val="00EC27A1"/>
    <w:rsid w:val="00EC2A2F"/>
    <w:rsid w:val="00EC34C7"/>
    <w:rsid w:val="00EC3710"/>
    <w:rsid w:val="00EC5893"/>
    <w:rsid w:val="00EC6A45"/>
    <w:rsid w:val="00ED0411"/>
    <w:rsid w:val="00ED13D3"/>
    <w:rsid w:val="00ED23A0"/>
    <w:rsid w:val="00ED3401"/>
    <w:rsid w:val="00ED4460"/>
    <w:rsid w:val="00ED6AAD"/>
    <w:rsid w:val="00ED6DD4"/>
    <w:rsid w:val="00ED747D"/>
    <w:rsid w:val="00EE00FB"/>
    <w:rsid w:val="00EE161D"/>
    <w:rsid w:val="00EE3926"/>
    <w:rsid w:val="00EE60DB"/>
    <w:rsid w:val="00EE651C"/>
    <w:rsid w:val="00EE67AF"/>
    <w:rsid w:val="00EF1C80"/>
    <w:rsid w:val="00EF248F"/>
    <w:rsid w:val="00EF3250"/>
    <w:rsid w:val="00EF44A3"/>
    <w:rsid w:val="00EF66C2"/>
    <w:rsid w:val="00EF6A35"/>
    <w:rsid w:val="00EF701C"/>
    <w:rsid w:val="00EF7858"/>
    <w:rsid w:val="00F0056D"/>
    <w:rsid w:val="00F00F94"/>
    <w:rsid w:val="00F0164D"/>
    <w:rsid w:val="00F026A7"/>
    <w:rsid w:val="00F052C5"/>
    <w:rsid w:val="00F05BF9"/>
    <w:rsid w:val="00F06240"/>
    <w:rsid w:val="00F06939"/>
    <w:rsid w:val="00F06B31"/>
    <w:rsid w:val="00F07B6F"/>
    <w:rsid w:val="00F1067C"/>
    <w:rsid w:val="00F11132"/>
    <w:rsid w:val="00F11142"/>
    <w:rsid w:val="00F122D0"/>
    <w:rsid w:val="00F12C5A"/>
    <w:rsid w:val="00F132A9"/>
    <w:rsid w:val="00F139DA"/>
    <w:rsid w:val="00F13CF0"/>
    <w:rsid w:val="00F140B7"/>
    <w:rsid w:val="00F163BF"/>
    <w:rsid w:val="00F163D5"/>
    <w:rsid w:val="00F164D2"/>
    <w:rsid w:val="00F16EC6"/>
    <w:rsid w:val="00F172F8"/>
    <w:rsid w:val="00F17BE7"/>
    <w:rsid w:val="00F20B57"/>
    <w:rsid w:val="00F22873"/>
    <w:rsid w:val="00F22EBB"/>
    <w:rsid w:val="00F22F57"/>
    <w:rsid w:val="00F25399"/>
    <w:rsid w:val="00F30334"/>
    <w:rsid w:val="00F307BA"/>
    <w:rsid w:val="00F30CA3"/>
    <w:rsid w:val="00F30CF5"/>
    <w:rsid w:val="00F31D65"/>
    <w:rsid w:val="00F321E5"/>
    <w:rsid w:val="00F33399"/>
    <w:rsid w:val="00F34108"/>
    <w:rsid w:val="00F34757"/>
    <w:rsid w:val="00F368A0"/>
    <w:rsid w:val="00F37249"/>
    <w:rsid w:val="00F44B3E"/>
    <w:rsid w:val="00F46E3C"/>
    <w:rsid w:val="00F47446"/>
    <w:rsid w:val="00F47A84"/>
    <w:rsid w:val="00F50998"/>
    <w:rsid w:val="00F50B8F"/>
    <w:rsid w:val="00F51B84"/>
    <w:rsid w:val="00F52137"/>
    <w:rsid w:val="00F52548"/>
    <w:rsid w:val="00F52C09"/>
    <w:rsid w:val="00F5384B"/>
    <w:rsid w:val="00F53E85"/>
    <w:rsid w:val="00F540D7"/>
    <w:rsid w:val="00F54DE9"/>
    <w:rsid w:val="00F5507A"/>
    <w:rsid w:val="00F56BDE"/>
    <w:rsid w:val="00F577D2"/>
    <w:rsid w:val="00F60FD1"/>
    <w:rsid w:val="00F614A8"/>
    <w:rsid w:val="00F61559"/>
    <w:rsid w:val="00F620D5"/>
    <w:rsid w:val="00F62BCF"/>
    <w:rsid w:val="00F6367A"/>
    <w:rsid w:val="00F63926"/>
    <w:rsid w:val="00F64F2C"/>
    <w:rsid w:val="00F6587D"/>
    <w:rsid w:val="00F670D7"/>
    <w:rsid w:val="00F6786C"/>
    <w:rsid w:val="00F67C0A"/>
    <w:rsid w:val="00F67D2C"/>
    <w:rsid w:val="00F67EE0"/>
    <w:rsid w:val="00F67FF3"/>
    <w:rsid w:val="00F700D2"/>
    <w:rsid w:val="00F705AB"/>
    <w:rsid w:val="00F706E0"/>
    <w:rsid w:val="00F71A53"/>
    <w:rsid w:val="00F72A91"/>
    <w:rsid w:val="00F73129"/>
    <w:rsid w:val="00F7456F"/>
    <w:rsid w:val="00F75763"/>
    <w:rsid w:val="00F77C4A"/>
    <w:rsid w:val="00F77EF5"/>
    <w:rsid w:val="00F80ABC"/>
    <w:rsid w:val="00F817A3"/>
    <w:rsid w:val="00F81926"/>
    <w:rsid w:val="00F81A3E"/>
    <w:rsid w:val="00F82075"/>
    <w:rsid w:val="00F82835"/>
    <w:rsid w:val="00F83486"/>
    <w:rsid w:val="00F83E09"/>
    <w:rsid w:val="00F842B7"/>
    <w:rsid w:val="00F85D71"/>
    <w:rsid w:val="00F86A74"/>
    <w:rsid w:val="00F86FE9"/>
    <w:rsid w:val="00F903DE"/>
    <w:rsid w:val="00F927BF"/>
    <w:rsid w:val="00F92A99"/>
    <w:rsid w:val="00F95C4C"/>
    <w:rsid w:val="00F977B2"/>
    <w:rsid w:val="00FA1405"/>
    <w:rsid w:val="00FA1F4D"/>
    <w:rsid w:val="00FA24E6"/>
    <w:rsid w:val="00FA2785"/>
    <w:rsid w:val="00FA3FD7"/>
    <w:rsid w:val="00FA4111"/>
    <w:rsid w:val="00FA41EC"/>
    <w:rsid w:val="00FA6578"/>
    <w:rsid w:val="00FA702E"/>
    <w:rsid w:val="00FA70DB"/>
    <w:rsid w:val="00FA743B"/>
    <w:rsid w:val="00FA7AF0"/>
    <w:rsid w:val="00FA7FF5"/>
    <w:rsid w:val="00FB371C"/>
    <w:rsid w:val="00FB4229"/>
    <w:rsid w:val="00FB4D4A"/>
    <w:rsid w:val="00FB54C5"/>
    <w:rsid w:val="00FB6CD0"/>
    <w:rsid w:val="00FB7534"/>
    <w:rsid w:val="00FB7FE5"/>
    <w:rsid w:val="00FC0578"/>
    <w:rsid w:val="00FC0985"/>
    <w:rsid w:val="00FC0DBD"/>
    <w:rsid w:val="00FC13A3"/>
    <w:rsid w:val="00FC37BD"/>
    <w:rsid w:val="00FC39E3"/>
    <w:rsid w:val="00FC570B"/>
    <w:rsid w:val="00FC5D1E"/>
    <w:rsid w:val="00FC5FDE"/>
    <w:rsid w:val="00FC6D94"/>
    <w:rsid w:val="00FD0B97"/>
    <w:rsid w:val="00FD1190"/>
    <w:rsid w:val="00FD1406"/>
    <w:rsid w:val="00FD228B"/>
    <w:rsid w:val="00FD446D"/>
    <w:rsid w:val="00FD4A0E"/>
    <w:rsid w:val="00FD5A57"/>
    <w:rsid w:val="00FD70F6"/>
    <w:rsid w:val="00FD7CF8"/>
    <w:rsid w:val="00FE050A"/>
    <w:rsid w:val="00FE1CE7"/>
    <w:rsid w:val="00FE37A1"/>
    <w:rsid w:val="00FE4375"/>
    <w:rsid w:val="00FE5F6B"/>
    <w:rsid w:val="00FE7465"/>
    <w:rsid w:val="00FF1853"/>
    <w:rsid w:val="00FF3380"/>
    <w:rsid w:val="00FF421C"/>
    <w:rsid w:val="00FF4440"/>
    <w:rsid w:val="00FF46DB"/>
    <w:rsid w:val="00FF5A63"/>
    <w:rsid w:val="00FF71DE"/>
    <w:rsid w:val="039331CB"/>
    <w:rsid w:val="057702E4"/>
    <w:rsid w:val="06375AFD"/>
    <w:rsid w:val="16270A1F"/>
    <w:rsid w:val="1EA85AD9"/>
    <w:rsid w:val="20966295"/>
    <w:rsid w:val="22B02ED7"/>
    <w:rsid w:val="2F4A6FAB"/>
    <w:rsid w:val="330D0F64"/>
    <w:rsid w:val="43782998"/>
    <w:rsid w:val="47716328"/>
    <w:rsid w:val="55206A14"/>
    <w:rsid w:val="5D0D7BF2"/>
    <w:rsid w:val="5E7B338C"/>
    <w:rsid w:val="6F875857"/>
    <w:rsid w:val="6FE60535"/>
    <w:rsid w:val="735A7117"/>
    <w:rsid w:val="73FB05D5"/>
    <w:rsid w:val="73FC5A07"/>
    <w:rsid w:val="7D4040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7A0D806C"/>
  <w15:docId w15:val="{B6343FCD-66A0-49F1-AE90-B8E7729EAC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semiHidden="1" w:uiPriority="39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qFormat="1"/>
    <w:lsdException w:name="footnote text" w:semiHidden="1" w:unhideWhenUsed="1"/>
    <w:lsdException w:name="annotation text" w:qFormat="1"/>
    <w:lsdException w:name="header" w:semiHidden="1" w:qFormat="1"/>
    <w:lsdException w:name="footer" w:semiHidden="1" w:qFormat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qFormat="1"/>
    <w:lsdException w:name="footnote reference" w:semiHidden="1" w:qFormat="1"/>
    <w:lsdException w:name="annotation reference" w:semiHidden="1" w:qFormat="1"/>
    <w:lsdException w:name="line number" w:semiHidden="1" w:qFormat="1"/>
    <w:lsdException w:name="page number" w:qFormat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" w:semiHidden="1" w:qFormat="1"/>
    <w:lsdException w:name="List Bullet" w:semiHidden="1" w:qFormat="1"/>
    <w:lsdException w:name="List Number" w:semiHidden="1" w:qFormat="1"/>
    <w:lsdException w:name="List 2" w:semiHidden="1" w:qFormat="1"/>
    <w:lsdException w:name="List 3" w:semiHidden="1" w:qFormat="1"/>
    <w:lsdException w:name="List 4" w:semiHidden="1" w:qFormat="1"/>
    <w:lsdException w:name="List 5" w:semiHidden="1" w:qFormat="1"/>
    <w:lsdException w:name="List Bullet 2" w:semiHidden="1" w:qFormat="1"/>
    <w:lsdException w:name="List Bullet 3" w:semiHidden="1" w:qFormat="1"/>
    <w:lsdException w:name="List Bullet 4" w:semiHidden="1" w:qFormat="1"/>
    <w:lsdException w:name="List Bullet 5" w:semiHidden="1" w:qFormat="1"/>
    <w:lsdException w:name="List Number 2" w:semiHidden="1" w:qFormat="1"/>
    <w:lsdException w:name="List Number 3" w:semiHidden="1" w:qFormat="1"/>
    <w:lsdException w:name="List Number 4" w:semiHidden="1" w:qFormat="1"/>
    <w:lsdException w:name="List Number 5" w:semiHidden="1" w:qFormat="1"/>
    <w:lsdException w:name="Title" w:qFormat="1"/>
    <w:lsdException w:name="Closing" w:semiHidden="1" w:qFormat="1"/>
    <w:lsdException w:name="Signature" w:semiHidden="1" w:qFormat="1"/>
    <w:lsdException w:name="Default Paragraph Font" w:semiHidden="1" w:uiPriority="1" w:unhideWhenUsed="1" w:qFormat="1"/>
    <w:lsdException w:name="Body Text" w:semiHidden="1" w:qFormat="1"/>
    <w:lsdException w:name="Body Text Indent" w:semiHidden="1" w:qFormat="1"/>
    <w:lsdException w:name="List Continue" w:semiHidden="1" w:qFormat="1"/>
    <w:lsdException w:name="List Continue 2" w:semiHidden="1" w:qFormat="1"/>
    <w:lsdException w:name="List Continue 3" w:semiHidden="1" w:qFormat="1"/>
    <w:lsdException w:name="List Continue 4" w:semiHidden="1" w:qFormat="1"/>
    <w:lsdException w:name="List Continue 5" w:semiHidden="1" w:qFormat="1"/>
    <w:lsdException w:name="Message Header" w:semiHidden="1" w:qFormat="1"/>
    <w:lsdException w:name="Subtitle" w:qFormat="1"/>
    <w:lsdException w:name="Salutation" w:semiHidden="1" w:unhideWhenUsed="1"/>
    <w:lsdException w:name="Date" w:semiHidden="1" w:qFormat="1"/>
    <w:lsdException w:name="Body Text First Indent" w:semiHidden="1" w:qFormat="1"/>
    <w:lsdException w:name="Body Text First Indent 2" w:semiHidden="1" w:qFormat="1"/>
    <w:lsdException w:name="Note Heading" w:semiHidden="1" w:qFormat="1"/>
    <w:lsdException w:name="Body Text 2" w:semiHidden="1" w:qFormat="1"/>
    <w:lsdException w:name="Body Text 3" w:semiHidden="1" w:qFormat="1"/>
    <w:lsdException w:name="Body Text Indent 2" w:semiHidden="1" w:qFormat="1"/>
    <w:lsdException w:name="Body Text Indent 3" w:semiHidden="1" w:qFormat="1"/>
    <w:lsdException w:name="Block Text" w:semiHidden="1" w:qFormat="1"/>
    <w:lsdException w:name="Hyperlink" w:uiPriority="99" w:qFormat="1"/>
    <w:lsdException w:name="FollowedHyperlink" w:semiHidden="1" w:qFormat="1"/>
    <w:lsdException w:name="Strong" w:qFormat="1"/>
    <w:lsdException w:name="Document Map" w:semiHidden="1" w:unhideWhenUsed="1"/>
    <w:lsdException w:name="Plain Text" w:semiHidden="1" w:qFormat="1"/>
    <w:lsdException w:name="E-mail Signature" w:semiHidden="1" w:qFormat="1"/>
    <w:lsdException w:name="HTML Top of Form" w:semiHidden="1" w:uiPriority="99" w:unhideWhenUsed="1"/>
    <w:lsdException w:name="HTML Bottom of Form" w:semiHidden="1" w:uiPriority="99" w:unhideWhenUsed="1"/>
    <w:lsdException w:name="Normal (Web)" w:semiHidden="1" w:qFormat="1"/>
    <w:lsdException w:name="HTML Acronym" w:semiHidden="1" w:unhideWhenUsed="1"/>
    <w:lsdException w:name="HTML Address" w:semiHidden="1" w:unhideWhenUsed="1"/>
    <w:lsdException w:name="HTML Cite" w:semiHidden="1" w:qFormat="1"/>
    <w:lsdException w:name="HTML Code" w:semiHidden="1" w:qFormat="1"/>
    <w:lsdException w:name="HTML Definition" w:semiHidden="1" w:qFormat="1"/>
    <w:lsdException w:name="HTML Keyboard" w:semiHidden="1" w:qFormat="1"/>
    <w:lsdException w:name="HTML Preformatted" w:semiHidden="1" w:qFormat="1"/>
    <w:lsdException w:name="HTML Sample" w:semiHidden="1" w:qFormat="1"/>
    <w:lsdException w:name="HTML Typewriter" w:semiHidden="1" w:qFormat="1"/>
    <w:lsdException w:name="HTML Variable" w:semiHidden="1" w:qFormat="1"/>
    <w:lsdException w:name="Normal Table" w:semiHidden="1" w:uiPriority="99" w:unhideWhenUsed="1" w:qFormat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1">
    <w:name w:val="Normal"/>
    <w:rsid w:val="00B47EDA"/>
    <w:rPr>
      <w:rFonts w:eastAsia="Times New Roman"/>
      <w:sz w:val="24"/>
      <w:szCs w:val="24"/>
    </w:rPr>
  </w:style>
  <w:style w:type="paragraph" w:styleId="1">
    <w:name w:val="heading 1"/>
    <w:basedOn w:val="a1"/>
    <w:next w:val="a1"/>
    <w:link w:val="10"/>
    <w:qFormat/>
    <w:pPr>
      <w:keepNext/>
      <w:numPr>
        <w:numId w:val="1"/>
      </w:numPr>
      <w:spacing w:before="120" w:after="120" w:line="360" w:lineRule="auto"/>
      <w:jc w:val="center"/>
      <w:outlineLvl w:val="0"/>
    </w:pPr>
    <w:rPr>
      <w:rFonts w:cs="Arial"/>
      <w:b/>
      <w:bCs/>
      <w:kern w:val="32"/>
      <w:sz w:val="28"/>
      <w:szCs w:val="32"/>
    </w:rPr>
  </w:style>
  <w:style w:type="paragraph" w:styleId="21">
    <w:name w:val="heading 2"/>
    <w:aliases w:val="Нумерованный Заголовок 2"/>
    <w:basedOn w:val="a1"/>
    <w:next w:val="a1"/>
    <w:link w:val="22"/>
    <w:qFormat/>
    <w:pPr>
      <w:keepNext/>
      <w:numPr>
        <w:ilvl w:val="1"/>
        <w:numId w:val="1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1">
    <w:name w:val="heading 3"/>
    <w:basedOn w:val="a1"/>
    <w:next w:val="a1"/>
    <w:link w:val="32"/>
    <w:qFormat/>
    <w:pPr>
      <w:keepNext/>
      <w:numPr>
        <w:ilvl w:val="2"/>
        <w:numId w:val="1"/>
      </w:numPr>
      <w:spacing w:before="240" w:after="60"/>
      <w:ind w:left="0" w:firstLine="567"/>
      <w:outlineLvl w:val="2"/>
    </w:pPr>
    <w:rPr>
      <w:rFonts w:ascii="Arial" w:hAnsi="Arial" w:cs="Arial"/>
      <w:b/>
      <w:bCs/>
      <w:sz w:val="26"/>
      <w:szCs w:val="26"/>
    </w:rPr>
  </w:style>
  <w:style w:type="paragraph" w:styleId="41">
    <w:name w:val="heading 4"/>
    <w:basedOn w:val="a1"/>
    <w:next w:val="a1"/>
    <w:link w:val="42"/>
    <w:qFormat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1">
    <w:name w:val="heading 5"/>
    <w:basedOn w:val="a1"/>
    <w:next w:val="a1"/>
    <w:link w:val="52"/>
    <w:qFormat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1"/>
    <w:next w:val="a1"/>
    <w:link w:val="60"/>
    <w:qFormat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1"/>
    <w:next w:val="a1"/>
    <w:qFormat/>
    <w:pPr>
      <w:numPr>
        <w:ilvl w:val="6"/>
        <w:numId w:val="1"/>
      </w:numPr>
      <w:spacing w:before="240" w:after="60"/>
      <w:outlineLvl w:val="6"/>
    </w:pPr>
  </w:style>
  <w:style w:type="paragraph" w:styleId="8">
    <w:name w:val="heading 8"/>
    <w:basedOn w:val="a1"/>
    <w:next w:val="a1"/>
    <w:link w:val="80"/>
    <w:qFormat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9">
    <w:name w:val="heading 9"/>
    <w:basedOn w:val="a1"/>
    <w:next w:val="a1"/>
    <w:qFormat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2">
    <w:name w:val="Default Paragraph Font"/>
    <w:uiPriority w:val="1"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styleId="HTML">
    <w:name w:val="HTML Sample"/>
    <w:semiHidden/>
    <w:qFormat/>
    <w:rPr>
      <w:rFonts w:ascii="Courier New" w:hAnsi="Courier New" w:cs="Courier New"/>
    </w:rPr>
  </w:style>
  <w:style w:type="character" w:styleId="a5">
    <w:name w:val="FollowedHyperlink"/>
    <w:qFormat/>
    <w:rPr>
      <w:color w:val="800080"/>
      <w:u w:val="single"/>
    </w:rPr>
  </w:style>
  <w:style w:type="character" w:styleId="a6">
    <w:name w:val="footnote reference"/>
    <w:semiHidden/>
    <w:qFormat/>
    <w:rPr>
      <w:vertAlign w:val="superscript"/>
    </w:rPr>
  </w:style>
  <w:style w:type="character" w:styleId="a7">
    <w:name w:val="annotation reference"/>
    <w:semiHidden/>
    <w:qFormat/>
    <w:rPr>
      <w:sz w:val="16"/>
      <w:szCs w:val="16"/>
    </w:rPr>
  </w:style>
  <w:style w:type="character" w:styleId="a8">
    <w:name w:val="Hyperlink"/>
    <w:uiPriority w:val="99"/>
    <w:qFormat/>
    <w:rPr>
      <w:color w:val="0000FF"/>
      <w:u w:val="single"/>
    </w:rPr>
  </w:style>
  <w:style w:type="character" w:styleId="HTML0">
    <w:name w:val="HTML Keyboard"/>
    <w:semiHidden/>
    <w:qFormat/>
    <w:rPr>
      <w:rFonts w:ascii="Courier New" w:hAnsi="Courier New" w:cs="Courier New"/>
      <w:sz w:val="20"/>
      <w:szCs w:val="20"/>
    </w:rPr>
  </w:style>
  <w:style w:type="character" w:styleId="HTML1">
    <w:name w:val="HTML Code"/>
    <w:semiHidden/>
    <w:qFormat/>
    <w:rPr>
      <w:rFonts w:ascii="Courier New" w:hAnsi="Courier New" w:cs="Courier New"/>
      <w:sz w:val="20"/>
      <w:szCs w:val="20"/>
    </w:rPr>
  </w:style>
  <w:style w:type="character" w:styleId="a9">
    <w:name w:val="page number"/>
    <w:basedOn w:val="a2"/>
    <w:qFormat/>
  </w:style>
  <w:style w:type="character" w:styleId="aa">
    <w:name w:val="line number"/>
    <w:basedOn w:val="a2"/>
    <w:semiHidden/>
    <w:qFormat/>
  </w:style>
  <w:style w:type="character" w:styleId="HTML2">
    <w:name w:val="HTML Definition"/>
    <w:semiHidden/>
    <w:qFormat/>
    <w:rPr>
      <w:i/>
      <w:iCs/>
    </w:rPr>
  </w:style>
  <w:style w:type="character" w:styleId="HTML3">
    <w:name w:val="HTML Variable"/>
    <w:qFormat/>
    <w:rPr>
      <w:i/>
      <w:iCs/>
    </w:rPr>
  </w:style>
  <w:style w:type="character" w:styleId="HTML4">
    <w:name w:val="HTML Typewriter"/>
    <w:semiHidden/>
    <w:qFormat/>
    <w:rPr>
      <w:rFonts w:ascii="Courier New" w:hAnsi="Courier New" w:cs="Courier New"/>
      <w:sz w:val="20"/>
      <w:szCs w:val="20"/>
    </w:rPr>
  </w:style>
  <w:style w:type="character" w:styleId="ab">
    <w:name w:val="Strong"/>
    <w:qFormat/>
    <w:rPr>
      <w:b/>
      <w:bCs/>
    </w:rPr>
  </w:style>
  <w:style w:type="character" w:styleId="HTML5">
    <w:name w:val="HTML Cite"/>
    <w:semiHidden/>
    <w:qFormat/>
    <w:rPr>
      <w:i/>
      <w:iCs/>
    </w:rPr>
  </w:style>
  <w:style w:type="paragraph" w:styleId="ac">
    <w:name w:val="Balloon Text"/>
    <w:basedOn w:val="a1"/>
    <w:link w:val="ad"/>
    <w:semiHidden/>
    <w:qFormat/>
    <w:rPr>
      <w:rFonts w:ascii="Tahoma" w:hAnsi="Tahoma" w:cs="Tahoma"/>
      <w:sz w:val="16"/>
      <w:szCs w:val="16"/>
    </w:rPr>
  </w:style>
  <w:style w:type="paragraph" w:styleId="53">
    <w:name w:val="List 5"/>
    <w:basedOn w:val="a1"/>
    <w:semiHidden/>
    <w:qFormat/>
    <w:pPr>
      <w:ind w:left="1415" w:hanging="283"/>
    </w:pPr>
  </w:style>
  <w:style w:type="paragraph" w:styleId="ae">
    <w:name w:val="List Continue"/>
    <w:basedOn w:val="a1"/>
    <w:semiHidden/>
    <w:qFormat/>
    <w:pPr>
      <w:spacing w:after="120"/>
      <w:ind w:left="283"/>
    </w:pPr>
  </w:style>
  <w:style w:type="paragraph" w:styleId="23">
    <w:name w:val="Body Text 2"/>
    <w:basedOn w:val="a1"/>
    <w:link w:val="24"/>
    <w:qFormat/>
    <w:pPr>
      <w:spacing w:after="120" w:line="480" w:lineRule="auto"/>
    </w:pPr>
  </w:style>
  <w:style w:type="paragraph" w:styleId="5">
    <w:name w:val="List Number 5"/>
    <w:basedOn w:val="a1"/>
    <w:semiHidden/>
    <w:qFormat/>
    <w:pPr>
      <w:numPr>
        <w:numId w:val="2"/>
      </w:numPr>
    </w:pPr>
  </w:style>
  <w:style w:type="paragraph" w:styleId="af">
    <w:name w:val="Closing"/>
    <w:basedOn w:val="a1"/>
    <w:semiHidden/>
    <w:qFormat/>
    <w:pPr>
      <w:ind w:left="4252"/>
    </w:pPr>
  </w:style>
  <w:style w:type="paragraph" w:styleId="af0">
    <w:name w:val="Normal Indent"/>
    <w:basedOn w:val="a1"/>
    <w:semiHidden/>
    <w:qFormat/>
    <w:pPr>
      <w:ind w:left="708"/>
    </w:pPr>
  </w:style>
  <w:style w:type="paragraph" w:styleId="25">
    <w:name w:val="envelope return"/>
    <w:basedOn w:val="a1"/>
    <w:semiHidden/>
    <w:qFormat/>
    <w:rPr>
      <w:rFonts w:ascii="Arial" w:hAnsi="Arial" w:cs="Arial"/>
      <w:sz w:val="20"/>
      <w:szCs w:val="20"/>
    </w:rPr>
  </w:style>
  <w:style w:type="paragraph" w:styleId="af1">
    <w:name w:val="Plain Text"/>
    <w:basedOn w:val="a1"/>
    <w:semiHidden/>
    <w:qFormat/>
    <w:rPr>
      <w:rFonts w:ascii="Courier New" w:hAnsi="Courier New" w:cs="Courier New"/>
      <w:sz w:val="20"/>
      <w:szCs w:val="20"/>
    </w:rPr>
  </w:style>
  <w:style w:type="paragraph" w:styleId="33">
    <w:name w:val="Body Text Indent 3"/>
    <w:basedOn w:val="a1"/>
    <w:semiHidden/>
    <w:qFormat/>
    <w:pPr>
      <w:spacing w:after="120"/>
      <w:ind w:left="283"/>
    </w:pPr>
    <w:rPr>
      <w:sz w:val="16"/>
      <w:szCs w:val="16"/>
    </w:rPr>
  </w:style>
  <w:style w:type="paragraph" w:styleId="af2">
    <w:name w:val="caption"/>
    <w:basedOn w:val="a1"/>
    <w:next w:val="tdtext"/>
    <w:link w:val="af3"/>
    <w:qFormat/>
    <w:pPr>
      <w:spacing w:before="120" w:after="120"/>
      <w:jc w:val="center"/>
    </w:pPr>
    <w:rPr>
      <w:bCs/>
      <w:sz w:val="20"/>
      <w:szCs w:val="20"/>
    </w:rPr>
  </w:style>
  <w:style w:type="paragraph" w:customStyle="1" w:styleId="tdtext">
    <w:name w:val="td_text"/>
    <w:link w:val="tdtext0"/>
    <w:qFormat/>
    <w:pPr>
      <w:spacing w:before="120" w:after="120"/>
      <w:jc w:val="both"/>
    </w:pPr>
    <w:rPr>
      <w:rFonts w:eastAsia="Times New Roman"/>
      <w:szCs w:val="24"/>
    </w:rPr>
  </w:style>
  <w:style w:type="paragraph" w:styleId="af4">
    <w:name w:val="annotation text"/>
    <w:basedOn w:val="a1"/>
    <w:link w:val="af5"/>
    <w:qFormat/>
    <w:rPr>
      <w:sz w:val="20"/>
      <w:szCs w:val="20"/>
    </w:rPr>
  </w:style>
  <w:style w:type="paragraph" w:styleId="af6">
    <w:name w:val="annotation subject"/>
    <w:basedOn w:val="a1"/>
    <w:link w:val="af7"/>
    <w:semiHidden/>
    <w:qFormat/>
    <w:rPr>
      <w:b/>
      <w:bCs/>
      <w:sz w:val="20"/>
      <w:szCs w:val="20"/>
    </w:rPr>
  </w:style>
  <w:style w:type="paragraph" w:styleId="3">
    <w:name w:val="List Number 3"/>
    <w:basedOn w:val="a1"/>
    <w:semiHidden/>
    <w:qFormat/>
    <w:pPr>
      <w:numPr>
        <w:numId w:val="3"/>
      </w:numPr>
    </w:pPr>
  </w:style>
  <w:style w:type="paragraph" w:styleId="af8">
    <w:name w:val="header"/>
    <w:basedOn w:val="a1"/>
    <w:link w:val="af9"/>
    <w:qFormat/>
    <w:pPr>
      <w:tabs>
        <w:tab w:val="center" w:pos="4677"/>
        <w:tab w:val="right" w:pos="9355"/>
      </w:tabs>
    </w:pPr>
  </w:style>
  <w:style w:type="paragraph" w:styleId="afa">
    <w:name w:val="Body Text"/>
    <w:basedOn w:val="a1"/>
    <w:link w:val="afb"/>
    <w:qFormat/>
    <w:pPr>
      <w:spacing w:after="120"/>
    </w:pPr>
  </w:style>
  <w:style w:type="paragraph" w:styleId="4">
    <w:name w:val="List Number 4"/>
    <w:basedOn w:val="a1"/>
    <w:semiHidden/>
    <w:qFormat/>
    <w:pPr>
      <w:numPr>
        <w:numId w:val="4"/>
      </w:numPr>
    </w:pPr>
  </w:style>
  <w:style w:type="paragraph" w:styleId="11">
    <w:name w:val="toc 1"/>
    <w:basedOn w:val="a1"/>
    <w:next w:val="a1"/>
    <w:uiPriority w:val="39"/>
    <w:qFormat/>
    <w:pPr>
      <w:tabs>
        <w:tab w:val="left" w:pos="284"/>
        <w:tab w:val="right" w:leader="dot" w:pos="9356"/>
      </w:tabs>
      <w:spacing w:line="360" w:lineRule="auto"/>
      <w:jc w:val="both"/>
    </w:pPr>
    <w:rPr>
      <w:rFonts w:ascii="Arial" w:hAnsi="Arial"/>
      <w:b/>
      <w:sz w:val="22"/>
    </w:rPr>
  </w:style>
  <w:style w:type="paragraph" w:styleId="34">
    <w:name w:val="toc 3"/>
    <w:basedOn w:val="26"/>
    <w:next w:val="a1"/>
    <w:uiPriority w:val="39"/>
    <w:qFormat/>
  </w:style>
  <w:style w:type="paragraph" w:styleId="26">
    <w:name w:val="toc 2"/>
    <w:basedOn w:val="a1"/>
    <w:next w:val="a1"/>
    <w:uiPriority w:val="39"/>
    <w:qFormat/>
    <w:pPr>
      <w:tabs>
        <w:tab w:val="right" w:leader="dot" w:pos="9356"/>
      </w:tabs>
      <w:spacing w:line="360" w:lineRule="auto"/>
      <w:jc w:val="both"/>
    </w:pPr>
    <w:rPr>
      <w:sz w:val="20"/>
    </w:rPr>
  </w:style>
  <w:style w:type="paragraph" w:styleId="43">
    <w:name w:val="toc 4"/>
    <w:basedOn w:val="a1"/>
    <w:next w:val="a1"/>
    <w:autoRedefine/>
    <w:uiPriority w:val="39"/>
    <w:qFormat/>
    <w:pPr>
      <w:ind w:left="720"/>
    </w:pPr>
  </w:style>
  <w:style w:type="paragraph" w:styleId="afc">
    <w:name w:val="Note Heading"/>
    <w:basedOn w:val="a1"/>
    <w:next w:val="a1"/>
    <w:semiHidden/>
    <w:qFormat/>
  </w:style>
  <w:style w:type="paragraph" w:styleId="afd">
    <w:name w:val="Date"/>
    <w:basedOn w:val="a1"/>
    <w:next w:val="a1"/>
    <w:semiHidden/>
    <w:qFormat/>
  </w:style>
  <w:style w:type="paragraph" w:styleId="50">
    <w:name w:val="List Bullet 5"/>
    <w:basedOn w:val="a1"/>
    <w:semiHidden/>
    <w:qFormat/>
    <w:pPr>
      <w:numPr>
        <w:numId w:val="5"/>
      </w:numPr>
    </w:pPr>
  </w:style>
  <w:style w:type="paragraph" w:styleId="afe">
    <w:name w:val="Body Text First Indent"/>
    <w:basedOn w:val="afa"/>
    <w:semiHidden/>
    <w:qFormat/>
    <w:pPr>
      <w:ind w:firstLine="210"/>
    </w:pPr>
  </w:style>
  <w:style w:type="paragraph" w:styleId="27">
    <w:name w:val="Body Text First Indent 2"/>
    <w:basedOn w:val="aff"/>
    <w:semiHidden/>
    <w:qFormat/>
    <w:pPr>
      <w:ind w:firstLine="210"/>
    </w:pPr>
  </w:style>
  <w:style w:type="paragraph" w:styleId="aff">
    <w:name w:val="Body Text Indent"/>
    <w:basedOn w:val="a1"/>
    <w:link w:val="aff0"/>
    <w:qFormat/>
    <w:pPr>
      <w:spacing w:after="120"/>
      <w:ind w:left="283"/>
    </w:pPr>
  </w:style>
  <w:style w:type="paragraph" w:styleId="40">
    <w:name w:val="List Bullet 4"/>
    <w:basedOn w:val="a1"/>
    <w:semiHidden/>
    <w:qFormat/>
    <w:pPr>
      <w:numPr>
        <w:numId w:val="6"/>
      </w:numPr>
    </w:pPr>
  </w:style>
  <w:style w:type="paragraph" w:styleId="a0">
    <w:name w:val="List Bullet"/>
    <w:basedOn w:val="a1"/>
    <w:autoRedefine/>
    <w:qFormat/>
    <w:pPr>
      <w:numPr>
        <w:numId w:val="7"/>
      </w:numPr>
      <w:tabs>
        <w:tab w:val="clear" w:pos="360"/>
        <w:tab w:val="left" w:pos="-360"/>
      </w:tabs>
      <w:ind w:left="-360"/>
    </w:pPr>
  </w:style>
  <w:style w:type="paragraph" w:styleId="20">
    <w:name w:val="List Bullet 2"/>
    <w:basedOn w:val="a1"/>
    <w:qFormat/>
    <w:pPr>
      <w:numPr>
        <w:numId w:val="8"/>
      </w:numPr>
    </w:pPr>
  </w:style>
  <w:style w:type="paragraph" w:styleId="30">
    <w:name w:val="List Bullet 3"/>
    <w:basedOn w:val="a1"/>
    <w:semiHidden/>
    <w:qFormat/>
    <w:pPr>
      <w:numPr>
        <w:numId w:val="9"/>
      </w:numPr>
    </w:pPr>
  </w:style>
  <w:style w:type="paragraph" w:styleId="aff1">
    <w:name w:val="Title"/>
    <w:basedOn w:val="a1"/>
    <w:link w:val="aff2"/>
    <w:qFormat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styleId="aff3">
    <w:name w:val="footer"/>
    <w:basedOn w:val="a1"/>
    <w:link w:val="aff4"/>
    <w:qFormat/>
    <w:pPr>
      <w:tabs>
        <w:tab w:val="center" w:pos="4677"/>
        <w:tab w:val="right" w:pos="9355"/>
      </w:tabs>
    </w:pPr>
  </w:style>
  <w:style w:type="paragraph" w:styleId="a">
    <w:name w:val="List Number"/>
    <w:basedOn w:val="a1"/>
    <w:semiHidden/>
    <w:qFormat/>
    <w:pPr>
      <w:numPr>
        <w:numId w:val="10"/>
      </w:numPr>
    </w:pPr>
  </w:style>
  <w:style w:type="paragraph" w:styleId="2">
    <w:name w:val="List Number 2"/>
    <w:basedOn w:val="a1"/>
    <w:semiHidden/>
    <w:qFormat/>
    <w:pPr>
      <w:numPr>
        <w:numId w:val="11"/>
      </w:numPr>
    </w:pPr>
  </w:style>
  <w:style w:type="paragraph" w:styleId="aff5">
    <w:name w:val="List"/>
    <w:basedOn w:val="a1"/>
    <w:semiHidden/>
    <w:qFormat/>
    <w:pPr>
      <w:ind w:left="283" w:hanging="283"/>
    </w:pPr>
  </w:style>
  <w:style w:type="paragraph" w:styleId="aff6">
    <w:name w:val="Normal (Web)"/>
    <w:basedOn w:val="a1"/>
    <w:qFormat/>
  </w:style>
  <w:style w:type="paragraph" w:styleId="35">
    <w:name w:val="Body Text 3"/>
    <w:basedOn w:val="a1"/>
    <w:semiHidden/>
    <w:qFormat/>
    <w:pPr>
      <w:spacing w:after="120"/>
    </w:pPr>
    <w:rPr>
      <w:sz w:val="16"/>
      <w:szCs w:val="16"/>
    </w:rPr>
  </w:style>
  <w:style w:type="paragraph" w:styleId="28">
    <w:name w:val="Body Text Indent 2"/>
    <w:basedOn w:val="a1"/>
    <w:link w:val="29"/>
    <w:qFormat/>
    <w:pPr>
      <w:spacing w:after="120" w:line="480" w:lineRule="auto"/>
      <w:ind w:left="283"/>
    </w:pPr>
  </w:style>
  <w:style w:type="paragraph" w:styleId="aff7">
    <w:name w:val="Subtitle"/>
    <w:basedOn w:val="a1"/>
    <w:qFormat/>
    <w:pPr>
      <w:spacing w:after="60"/>
      <w:jc w:val="center"/>
      <w:outlineLvl w:val="1"/>
    </w:pPr>
    <w:rPr>
      <w:rFonts w:ascii="Arial" w:hAnsi="Arial" w:cs="Arial"/>
    </w:rPr>
  </w:style>
  <w:style w:type="paragraph" w:styleId="aff8">
    <w:name w:val="Signature"/>
    <w:basedOn w:val="a1"/>
    <w:semiHidden/>
    <w:qFormat/>
    <w:pPr>
      <w:ind w:left="4252"/>
    </w:pPr>
  </w:style>
  <w:style w:type="paragraph" w:styleId="2a">
    <w:name w:val="List Continue 2"/>
    <w:basedOn w:val="a1"/>
    <w:semiHidden/>
    <w:qFormat/>
    <w:pPr>
      <w:spacing w:after="120"/>
      <w:ind w:left="566"/>
    </w:pPr>
  </w:style>
  <w:style w:type="paragraph" w:styleId="36">
    <w:name w:val="List Continue 3"/>
    <w:basedOn w:val="a1"/>
    <w:semiHidden/>
    <w:qFormat/>
    <w:pPr>
      <w:spacing w:after="120"/>
      <w:ind w:left="849"/>
    </w:pPr>
  </w:style>
  <w:style w:type="paragraph" w:styleId="44">
    <w:name w:val="List Continue 4"/>
    <w:basedOn w:val="a1"/>
    <w:semiHidden/>
    <w:qFormat/>
    <w:pPr>
      <w:spacing w:after="120"/>
      <w:ind w:left="1132"/>
    </w:pPr>
  </w:style>
  <w:style w:type="paragraph" w:styleId="54">
    <w:name w:val="List Continue 5"/>
    <w:basedOn w:val="a1"/>
    <w:semiHidden/>
    <w:qFormat/>
    <w:pPr>
      <w:spacing w:after="120"/>
      <w:ind w:left="1415"/>
    </w:pPr>
  </w:style>
  <w:style w:type="paragraph" w:styleId="2b">
    <w:name w:val="List 2"/>
    <w:basedOn w:val="a1"/>
    <w:semiHidden/>
    <w:qFormat/>
    <w:pPr>
      <w:ind w:left="566" w:hanging="283"/>
    </w:pPr>
  </w:style>
  <w:style w:type="paragraph" w:styleId="37">
    <w:name w:val="List 3"/>
    <w:basedOn w:val="a1"/>
    <w:semiHidden/>
    <w:qFormat/>
    <w:pPr>
      <w:ind w:left="849" w:hanging="283"/>
    </w:pPr>
  </w:style>
  <w:style w:type="paragraph" w:styleId="45">
    <w:name w:val="List 4"/>
    <w:basedOn w:val="a1"/>
    <w:semiHidden/>
    <w:qFormat/>
    <w:pPr>
      <w:ind w:left="1132" w:hanging="283"/>
    </w:pPr>
  </w:style>
  <w:style w:type="paragraph" w:styleId="HTML6">
    <w:name w:val="HTML Preformatted"/>
    <w:link w:val="HTML7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SimSun" w:hAnsi="SimSun" w:hint="eastAsia"/>
      <w:sz w:val="24"/>
      <w:szCs w:val="24"/>
      <w:lang w:val="en-US" w:eastAsia="zh-CN"/>
    </w:rPr>
  </w:style>
  <w:style w:type="paragraph" w:styleId="aff9">
    <w:name w:val="Block Text"/>
    <w:basedOn w:val="a1"/>
    <w:semiHidden/>
    <w:qFormat/>
    <w:pPr>
      <w:spacing w:after="120"/>
      <w:ind w:left="1440" w:right="1440"/>
    </w:pPr>
  </w:style>
  <w:style w:type="paragraph" w:styleId="affa">
    <w:name w:val="Message Header"/>
    <w:basedOn w:val="a1"/>
    <w:semiHidden/>
    <w:qFormat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</w:rPr>
  </w:style>
  <w:style w:type="paragraph" w:styleId="affb">
    <w:name w:val="E-mail Signature"/>
    <w:basedOn w:val="a1"/>
    <w:semiHidden/>
    <w:qFormat/>
  </w:style>
  <w:style w:type="table" w:styleId="affc">
    <w:name w:val="Table Grid"/>
    <w:basedOn w:val="a3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10">
    <w:name w:val="Заголовок 1 Знак"/>
    <w:link w:val="1"/>
    <w:qFormat/>
    <w:rPr>
      <w:rFonts w:eastAsia="Times New Roman" w:cs="Arial"/>
      <w:b/>
      <w:bCs/>
      <w:kern w:val="32"/>
      <w:sz w:val="28"/>
      <w:szCs w:val="32"/>
    </w:rPr>
  </w:style>
  <w:style w:type="paragraph" w:customStyle="1" w:styleId="affd">
    <w:name w:val="Маркированный список мой"/>
    <w:basedOn w:val="a1"/>
    <w:qFormat/>
    <w:pPr>
      <w:widowControl w:val="0"/>
      <w:tabs>
        <w:tab w:val="left" w:pos="1134"/>
      </w:tabs>
      <w:spacing w:after="120" w:line="360" w:lineRule="auto"/>
      <w:ind w:firstLine="720"/>
      <w:jc w:val="both"/>
    </w:pPr>
    <w:rPr>
      <w:snapToGrid w:val="0"/>
      <w:kern w:val="24"/>
      <w:szCs w:val="20"/>
    </w:rPr>
  </w:style>
  <w:style w:type="paragraph" w:customStyle="1" w:styleId="12">
    <w:name w:val="Бланковый1"/>
    <w:semiHidden/>
    <w:qFormat/>
    <w:pPr>
      <w:spacing w:after="160" w:line="259" w:lineRule="auto"/>
    </w:pPr>
    <w:rPr>
      <w:rFonts w:eastAsia="Times New Roman"/>
      <w:sz w:val="10"/>
    </w:rPr>
  </w:style>
  <w:style w:type="paragraph" w:customStyle="1" w:styleId="affe">
    <w:name w:val="Обычный с отступом"/>
    <w:basedOn w:val="a1"/>
    <w:autoRedefine/>
    <w:qFormat/>
    <w:pPr>
      <w:suppressAutoHyphens/>
      <w:ind w:firstLine="709"/>
      <w:jc w:val="both"/>
    </w:pPr>
    <w:rPr>
      <w:sz w:val="26"/>
      <w:szCs w:val="20"/>
    </w:rPr>
  </w:style>
  <w:style w:type="paragraph" w:customStyle="1" w:styleId="afff">
    <w:name w:val="Стандарт"/>
    <w:basedOn w:val="a1"/>
    <w:autoRedefine/>
    <w:qFormat/>
    <w:pPr>
      <w:autoSpaceDE w:val="0"/>
      <w:autoSpaceDN w:val="0"/>
      <w:spacing w:line="360" w:lineRule="auto"/>
      <w:ind w:firstLine="720"/>
      <w:jc w:val="both"/>
    </w:pPr>
    <w:rPr>
      <w:sz w:val="28"/>
    </w:rPr>
  </w:style>
  <w:style w:type="paragraph" w:customStyle="1" w:styleId="-">
    <w:name w:val="Список - точки"/>
    <w:basedOn w:val="a1"/>
    <w:qFormat/>
    <w:pPr>
      <w:widowControl w:val="0"/>
      <w:tabs>
        <w:tab w:val="left" w:pos="643"/>
        <w:tab w:val="left" w:pos="1069"/>
      </w:tabs>
      <w:spacing w:line="300" w:lineRule="auto"/>
      <w:ind w:left="1069" w:hanging="360"/>
      <w:jc w:val="both"/>
    </w:pPr>
    <w:rPr>
      <w:lang w:eastAsia="en-US"/>
    </w:rPr>
  </w:style>
  <w:style w:type="character" w:customStyle="1" w:styleId="af5">
    <w:name w:val="Текст примечания Знак"/>
    <w:basedOn w:val="a2"/>
    <w:link w:val="af4"/>
    <w:qFormat/>
  </w:style>
  <w:style w:type="paragraph" w:customStyle="1" w:styleId="tdillustration">
    <w:name w:val="td_illustration"/>
    <w:next w:val="a1"/>
    <w:qFormat/>
    <w:pPr>
      <w:keepNext/>
      <w:spacing w:line="360" w:lineRule="auto"/>
      <w:jc w:val="center"/>
    </w:pPr>
    <w:rPr>
      <w:rFonts w:eastAsia="Times New Roman"/>
    </w:rPr>
  </w:style>
  <w:style w:type="paragraph" w:customStyle="1" w:styleId="tdillustrationname">
    <w:name w:val="td_illustration_name"/>
    <w:next w:val="a1"/>
    <w:qFormat/>
    <w:pPr>
      <w:numPr>
        <w:ilvl w:val="7"/>
        <w:numId w:val="12"/>
      </w:numPr>
      <w:spacing w:after="120" w:line="360" w:lineRule="auto"/>
      <w:jc w:val="center"/>
    </w:pPr>
    <w:rPr>
      <w:rFonts w:eastAsia="Times New Roman"/>
      <w:szCs w:val="24"/>
    </w:rPr>
  </w:style>
  <w:style w:type="paragraph" w:customStyle="1" w:styleId="tdnontocunorderedcaption">
    <w:name w:val="td_nontoc_unordered_caption"/>
    <w:qFormat/>
    <w:pPr>
      <w:keepNext/>
      <w:spacing w:before="120" w:after="120" w:line="360" w:lineRule="auto"/>
    </w:pPr>
    <w:rPr>
      <w:rFonts w:ascii="Arial" w:eastAsia="Times New Roman" w:hAnsi="Arial" w:cs="Arial"/>
      <w:b/>
      <w:bCs/>
      <w:kern w:val="32"/>
      <w:sz w:val="32"/>
      <w:szCs w:val="32"/>
    </w:rPr>
  </w:style>
  <w:style w:type="paragraph" w:customStyle="1" w:styleId="tdorderedlistlevel1">
    <w:name w:val="td_ordered_list_level_1"/>
    <w:qFormat/>
    <w:pPr>
      <w:numPr>
        <w:numId w:val="13"/>
      </w:numPr>
      <w:spacing w:before="120" w:after="60"/>
      <w:jc w:val="both"/>
    </w:pPr>
    <w:rPr>
      <w:rFonts w:eastAsia="Times New Roman"/>
    </w:rPr>
  </w:style>
  <w:style w:type="paragraph" w:customStyle="1" w:styleId="tdorderedlistlevel2">
    <w:name w:val="td_ordered_list_level_2"/>
    <w:qFormat/>
    <w:pPr>
      <w:numPr>
        <w:ilvl w:val="1"/>
        <w:numId w:val="13"/>
      </w:numPr>
      <w:spacing w:line="360" w:lineRule="auto"/>
      <w:jc w:val="both"/>
    </w:pPr>
    <w:rPr>
      <w:rFonts w:eastAsia="Times New Roman"/>
    </w:rPr>
  </w:style>
  <w:style w:type="paragraph" w:customStyle="1" w:styleId="tdorderedlistlevel3">
    <w:name w:val="td_ordered_list_level_3"/>
    <w:qFormat/>
    <w:pPr>
      <w:numPr>
        <w:ilvl w:val="2"/>
        <w:numId w:val="13"/>
      </w:numPr>
      <w:spacing w:line="360" w:lineRule="auto"/>
      <w:jc w:val="both"/>
    </w:pPr>
    <w:rPr>
      <w:rFonts w:eastAsia="Times New Roman"/>
      <w:szCs w:val="24"/>
    </w:rPr>
  </w:style>
  <w:style w:type="paragraph" w:customStyle="1" w:styleId="tdtablecaption">
    <w:name w:val="td_table_caption"/>
    <w:next w:val="a1"/>
    <w:link w:val="tdtablecaption0"/>
    <w:qFormat/>
    <w:rsid w:val="002E1294"/>
    <w:pPr>
      <w:keepNext/>
      <w:spacing w:before="360" w:after="120"/>
      <w:jc w:val="center"/>
    </w:pPr>
    <w:rPr>
      <w:rFonts w:eastAsia="Times New Roman"/>
      <w:b/>
      <w:szCs w:val="24"/>
    </w:rPr>
  </w:style>
  <w:style w:type="character" w:customStyle="1" w:styleId="tdtablecaption0">
    <w:name w:val="td_table_caption Знак"/>
    <w:link w:val="tdtablecaption"/>
    <w:qFormat/>
    <w:locked/>
    <w:rsid w:val="002E1294"/>
    <w:rPr>
      <w:rFonts w:eastAsia="Times New Roman"/>
      <w:b/>
      <w:szCs w:val="24"/>
    </w:rPr>
  </w:style>
  <w:style w:type="paragraph" w:customStyle="1" w:styleId="tdtablename">
    <w:name w:val="td_table_name"/>
    <w:next w:val="a1"/>
    <w:qFormat/>
    <w:pPr>
      <w:keepNext/>
      <w:numPr>
        <w:ilvl w:val="8"/>
        <w:numId w:val="12"/>
      </w:numPr>
      <w:spacing w:before="240" w:after="120" w:line="360" w:lineRule="auto"/>
    </w:pPr>
    <w:rPr>
      <w:rFonts w:eastAsia="Times New Roman"/>
    </w:rPr>
  </w:style>
  <w:style w:type="paragraph" w:customStyle="1" w:styleId="tdtableorderedlistlevel1">
    <w:name w:val="td_table_ordered_list_level_1"/>
    <w:qFormat/>
    <w:pPr>
      <w:numPr>
        <w:numId w:val="14"/>
      </w:numPr>
      <w:spacing w:line="360" w:lineRule="auto"/>
    </w:pPr>
    <w:rPr>
      <w:rFonts w:eastAsia="Times New Roman"/>
    </w:rPr>
  </w:style>
  <w:style w:type="paragraph" w:customStyle="1" w:styleId="tdtableorderedlistlevel2">
    <w:name w:val="td_table_ordered_list_level_2"/>
    <w:qFormat/>
    <w:pPr>
      <w:numPr>
        <w:ilvl w:val="1"/>
        <w:numId w:val="14"/>
      </w:numPr>
      <w:spacing w:line="360" w:lineRule="auto"/>
    </w:pPr>
    <w:rPr>
      <w:rFonts w:eastAsia="Times New Roman"/>
      <w:szCs w:val="24"/>
    </w:rPr>
  </w:style>
  <w:style w:type="paragraph" w:customStyle="1" w:styleId="tdtableorderedlistlevel3">
    <w:name w:val="td_table_ordered_list_level_3"/>
    <w:qFormat/>
    <w:pPr>
      <w:numPr>
        <w:ilvl w:val="2"/>
        <w:numId w:val="14"/>
      </w:numPr>
      <w:spacing w:line="360" w:lineRule="auto"/>
    </w:pPr>
    <w:rPr>
      <w:rFonts w:eastAsia="Times New Roman"/>
      <w:szCs w:val="24"/>
    </w:rPr>
  </w:style>
  <w:style w:type="paragraph" w:customStyle="1" w:styleId="tdtabletext">
    <w:name w:val="td_table_text"/>
    <w:link w:val="tdtabletext0"/>
    <w:qFormat/>
    <w:rsid w:val="00CA3293"/>
    <w:pPr>
      <w:tabs>
        <w:tab w:val="left" w:pos="0"/>
      </w:tabs>
    </w:pPr>
    <w:rPr>
      <w:rFonts w:eastAsia="Times New Roman"/>
      <w:szCs w:val="24"/>
    </w:rPr>
  </w:style>
  <w:style w:type="character" w:customStyle="1" w:styleId="tdtabletext0">
    <w:name w:val="td_table_text Знак"/>
    <w:link w:val="tdtabletext"/>
    <w:qFormat/>
    <w:rsid w:val="00CA3293"/>
    <w:rPr>
      <w:rFonts w:eastAsia="Times New Roman"/>
      <w:szCs w:val="24"/>
    </w:rPr>
  </w:style>
  <w:style w:type="paragraph" w:customStyle="1" w:styleId="tdtableunorderedlistlevel1">
    <w:name w:val="td_table_unordered_list_level_1"/>
    <w:qFormat/>
    <w:pPr>
      <w:numPr>
        <w:numId w:val="15"/>
      </w:numPr>
      <w:spacing w:line="360" w:lineRule="auto"/>
    </w:pPr>
    <w:rPr>
      <w:rFonts w:eastAsia="Times New Roman"/>
    </w:rPr>
  </w:style>
  <w:style w:type="paragraph" w:customStyle="1" w:styleId="tdtableunorderedlistlevel2">
    <w:name w:val="td_table_unordered_list_level_2"/>
    <w:qFormat/>
    <w:pPr>
      <w:numPr>
        <w:ilvl w:val="1"/>
        <w:numId w:val="15"/>
      </w:numPr>
      <w:spacing w:line="360" w:lineRule="auto"/>
    </w:pPr>
    <w:rPr>
      <w:rFonts w:eastAsia="Times New Roman"/>
      <w:szCs w:val="24"/>
    </w:rPr>
  </w:style>
  <w:style w:type="paragraph" w:customStyle="1" w:styleId="tdtableunorderedlistlevel3">
    <w:name w:val="td_table_unordered_list_level_3"/>
    <w:qFormat/>
    <w:pPr>
      <w:numPr>
        <w:ilvl w:val="2"/>
        <w:numId w:val="15"/>
      </w:numPr>
      <w:spacing w:line="360" w:lineRule="auto"/>
    </w:pPr>
    <w:rPr>
      <w:rFonts w:eastAsia="Times New Roman"/>
      <w:szCs w:val="24"/>
    </w:rPr>
  </w:style>
  <w:style w:type="character" w:customStyle="1" w:styleId="tdtext0">
    <w:name w:val="td_text Знак"/>
    <w:link w:val="tdtext"/>
    <w:qFormat/>
    <w:rPr>
      <w:szCs w:val="24"/>
    </w:rPr>
  </w:style>
  <w:style w:type="paragraph" w:customStyle="1" w:styleId="tdtoccaptionlevel1">
    <w:name w:val="td_toc_caption_level_1"/>
    <w:next w:val="tdtext"/>
    <w:link w:val="tdtoccaptionlevel10"/>
    <w:qFormat/>
    <w:rsid w:val="006A50C1"/>
    <w:pPr>
      <w:numPr>
        <w:numId w:val="12"/>
      </w:numPr>
      <w:tabs>
        <w:tab w:val="left" w:pos="425"/>
      </w:tabs>
      <w:spacing w:before="240" w:after="60"/>
      <w:ind w:left="0" w:firstLine="0"/>
      <w:outlineLvl w:val="0"/>
    </w:pPr>
    <w:rPr>
      <w:rFonts w:ascii="Arial" w:eastAsia="Times New Roman" w:hAnsi="Arial" w:cs="Arial"/>
      <w:b/>
      <w:bCs/>
      <w:caps/>
      <w:kern w:val="32"/>
      <w:sz w:val="32"/>
      <w:szCs w:val="32"/>
    </w:rPr>
  </w:style>
  <w:style w:type="character" w:customStyle="1" w:styleId="tdtoccaptionlevel10">
    <w:name w:val="td_toc_caption_level_1 Знак"/>
    <w:link w:val="tdtoccaptionlevel1"/>
    <w:qFormat/>
    <w:rsid w:val="006A50C1"/>
    <w:rPr>
      <w:rFonts w:ascii="Arial" w:eastAsia="Times New Roman" w:hAnsi="Arial" w:cs="Arial"/>
      <w:b/>
      <w:bCs/>
      <w:caps/>
      <w:kern w:val="32"/>
      <w:sz w:val="32"/>
      <w:szCs w:val="32"/>
    </w:rPr>
  </w:style>
  <w:style w:type="paragraph" w:customStyle="1" w:styleId="tdtoccaptionlevel2">
    <w:name w:val="td_toc_caption_level_2"/>
    <w:next w:val="tdtext"/>
    <w:link w:val="tdtoccaptionlevel20"/>
    <w:qFormat/>
    <w:pPr>
      <w:keepNext/>
      <w:numPr>
        <w:ilvl w:val="1"/>
        <w:numId w:val="12"/>
      </w:numPr>
      <w:spacing w:before="480" w:after="240" w:line="276" w:lineRule="auto"/>
      <w:ind w:left="0" w:firstLine="0"/>
      <w:jc w:val="both"/>
      <w:outlineLvl w:val="1"/>
    </w:pPr>
    <w:rPr>
      <w:rFonts w:ascii="Arial" w:eastAsia="Times New Roman" w:hAnsi="Arial" w:cs="Arial"/>
      <w:b/>
      <w:bCs/>
      <w:kern w:val="32"/>
      <w:sz w:val="22"/>
      <w:szCs w:val="32"/>
    </w:rPr>
  </w:style>
  <w:style w:type="character" w:customStyle="1" w:styleId="tdtoccaptionlevel20">
    <w:name w:val="td_toc_caption_level_2 Знак"/>
    <w:link w:val="tdtoccaptionlevel2"/>
    <w:qFormat/>
    <w:rPr>
      <w:rFonts w:ascii="Arial" w:eastAsia="Times New Roman" w:hAnsi="Arial" w:cs="Arial"/>
      <w:b/>
      <w:bCs/>
      <w:kern w:val="32"/>
      <w:sz w:val="22"/>
      <w:szCs w:val="32"/>
    </w:rPr>
  </w:style>
  <w:style w:type="paragraph" w:customStyle="1" w:styleId="tdtoccaptionlevel3">
    <w:name w:val="td_toc_caption_level_3"/>
    <w:next w:val="tdtext"/>
    <w:link w:val="tdtoccaptionlevel30"/>
    <w:qFormat/>
    <w:pPr>
      <w:keepNext/>
      <w:numPr>
        <w:ilvl w:val="2"/>
        <w:numId w:val="12"/>
      </w:numPr>
      <w:spacing w:before="120" w:after="240"/>
      <w:ind w:left="0" w:firstLine="454"/>
      <w:jc w:val="both"/>
      <w:outlineLvl w:val="2"/>
    </w:pPr>
    <w:rPr>
      <w:rFonts w:ascii="Arial" w:eastAsia="Times New Roman" w:hAnsi="Arial" w:cs="Arial"/>
      <w:b/>
      <w:bCs/>
      <w:kern w:val="32"/>
      <w:sz w:val="22"/>
      <w:szCs w:val="26"/>
    </w:rPr>
  </w:style>
  <w:style w:type="character" w:customStyle="1" w:styleId="tdtoccaptionlevel30">
    <w:name w:val="td_toc_caption_level_3 Знак"/>
    <w:link w:val="tdtoccaptionlevel3"/>
    <w:qFormat/>
    <w:rPr>
      <w:rFonts w:ascii="Arial" w:eastAsia="Times New Roman" w:hAnsi="Arial" w:cs="Arial"/>
      <w:b/>
      <w:bCs/>
      <w:kern w:val="32"/>
      <w:sz w:val="22"/>
      <w:szCs w:val="26"/>
    </w:rPr>
  </w:style>
  <w:style w:type="paragraph" w:customStyle="1" w:styleId="tdtoccaptionlevel4">
    <w:name w:val="td_toc_caption_level_4"/>
    <w:next w:val="tdtext"/>
    <w:link w:val="tdtoccaptionlevel40"/>
    <w:qFormat/>
    <w:pPr>
      <w:keepNext/>
      <w:numPr>
        <w:ilvl w:val="3"/>
        <w:numId w:val="12"/>
      </w:numPr>
      <w:spacing w:before="120" w:after="120" w:line="360" w:lineRule="auto"/>
      <w:ind w:firstLine="0"/>
      <w:outlineLvl w:val="3"/>
    </w:pPr>
    <w:rPr>
      <w:rFonts w:ascii="Arial" w:eastAsia="Times New Roman" w:hAnsi="Arial"/>
      <w:b/>
      <w:sz w:val="22"/>
    </w:rPr>
  </w:style>
  <w:style w:type="character" w:customStyle="1" w:styleId="tdtoccaptionlevel40">
    <w:name w:val="td_toc_caption_level_4 Знак"/>
    <w:link w:val="tdtoccaptionlevel4"/>
    <w:qFormat/>
    <w:rPr>
      <w:rFonts w:ascii="Arial" w:eastAsia="Times New Roman" w:hAnsi="Arial"/>
      <w:b/>
      <w:sz w:val="22"/>
    </w:rPr>
  </w:style>
  <w:style w:type="paragraph" w:customStyle="1" w:styleId="tdtoccaptionlevel5">
    <w:name w:val="td_toc_caption_level_5"/>
    <w:next w:val="tdtext"/>
    <w:link w:val="tdtoccaptionlevel50"/>
    <w:qFormat/>
    <w:pPr>
      <w:keepNext/>
      <w:numPr>
        <w:ilvl w:val="4"/>
        <w:numId w:val="12"/>
      </w:numPr>
      <w:spacing w:before="120" w:after="120" w:line="360" w:lineRule="auto"/>
      <w:jc w:val="both"/>
      <w:outlineLvl w:val="4"/>
    </w:pPr>
    <w:rPr>
      <w:rFonts w:eastAsia="Times New Roman"/>
      <w:b/>
    </w:rPr>
  </w:style>
  <w:style w:type="character" w:customStyle="1" w:styleId="tdtoccaptionlevel50">
    <w:name w:val="td_toc_caption_level_5 Знак"/>
    <w:link w:val="tdtoccaptionlevel5"/>
    <w:qFormat/>
    <w:rPr>
      <w:rFonts w:eastAsia="Times New Roman"/>
      <w:b/>
    </w:rPr>
  </w:style>
  <w:style w:type="paragraph" w:customStyle="1" w:styleId="tdtoccaptionlevel6">
    <w:name w:val="td_toc_caption_level_6"/>
    <w:next w:val="tdtext"/>
    <w:link w:val="tdtoccaptionlevel60"/>
    <w:qFormat/>
    <w:pPr>
      <w:keepNext/>
      <w:numPr>
        <w:ilvl w:val="5"/>
        <w:numId w:val="12"/>
      </w:numPr>
      <w:spacing w:before="120" w:after="120" w:line="360" w:lineRule="auto"/>
      <w:jc w:val="both"/>
      <w:outlineLvl w:val="5"/>
    </w:pPr>
    <w:rPr>
      <w:rFonts w:ascii="Arial" w:eastAsia="Times New Roman" w:hAnsi="Arial"/>
      <w:b/>
      <w:sz w:val="24"/>
    </w:rPr>
  </w:style>
  <w:style w:type="character" w:customStyle="1" w:styleId="tdtoccaptionlevel60">
    <w:name w:val="td_toc_caption_level_6 Знак"/>
    <w:link w:val="tdtoccaptionlevel6"/>
    <w:qFormat/>
    <w:rPr>
      <w:rFonts w:ascii="Arial" w:eastAsia="Times New Roman" w:hAnsi="Arial"/>
      <w:b/>
      <w:sz w:val="24"/>
    </w:rPr>
  </w:style>
  <w:style w:type="paragraph" w:customStyle="1" w:styleId="tdtocunorderedcaption">
    <w:name w:val="td_toc_unordered_caption"/>
    <w:qFormat/>
    <w:pPr>
      <w:pageBreakBefore/>
      <w:spacing w:before="120" w:line="360" w:lineRule="auto"/>
      <w:jc w:val="center"/>
      <w:outlineLvl w:val="0"/>
    </w:pPr>
    <w:rPr>
      <w:rFonts w:eastAsia="Times New Roman"/>
      <w:b/>
      <w:szCs w:val="28"/>
    </w:rPr>
  </w:style>
  <w:style w:type="paragraph" w:customStyle="1" w:styleId="tdunorderedlistlevel1">
    <w:name w:val="td_unordered_list_level_1"/>
    <w:link w:val="tdunorderedlistlevel10"/>
    <w:qFormat/>
    <w:pPr>
      <w:numPr>
        <w:numId w:val="16"/>
      </w:numPr>
      <w:spacing w:after="60" w:line="276" w:lineRule="auto"/>
      <w:jc w:val="both"/>
    </w:pPr>
    <w:rPr>
      <w:rFonts w:eastAsia="Times New Roman"/>
    </w:rPr>
  </w:style>
  <w:style w:type="character" w:customStyle="1" w:styleId="tdunorderedlistlevel10">
    <w:name w:val="td_unordered_list_level_1 Знак"/>
    <w:link w:val="tdunorderedlistlevel1"/>
    <w:qFormat/>
    <w:rPr>
      <w:rFonts w:eastAsia="Times New Roman"/>
    </w:rPr>
  </w:style>
  <w:style w:type="paragraph" w:customStyle="1" w:styleId="tdunorderedlistlevel2">
    <w:name w:val="td_unordered_list_level_2"/>
    <w:qFormat/>
    <w:pPr>
      <w:numPr>
        <w:ilvl w:val="1"/>
        <w:numId w:val="16"/>
      </w:numPr>
      <w:spacing w:line="360" w:lineRule="auto"/>
      <w:jc w:val="both"/>
    </w:pPr>
    <w:rPr>
      <w:rFonts w:eastAsia="Times New Roman"/>
      <w:szCs w:val="24"/>
    </w:rPr>
  </w:style>
  <w:style w:type="paragraph" w:customStyle="1" w:styleId="tdunorderedlistlevel3">
    <w:name w:val="td_unordered_list_level_3"/>
    <w:qFormat/>
    <w:pPr>
      <w:numPr>
        <w:ilvl w:val="2"/>
        <w:numId w:val="16"/>
      </w:numPr>
      <w:spacing w:line="360" w:lineRule="auto"/>
      <w:jc w:val="both"/>
    </w:pPr>
    <w:rPr>
      <w:rFonts w:eastAsia="Times New Roman"/>
      <w:szCs w:val="24"/>
    </w:rPr>
  </w:style>
  <w:style w:type="paragraph" w:customStyle="1" w:styleId="afff0">
    <w:name w:val="Название таблицы"/>
    <w:basedOn w:val="af2"/>
    <w:link w:val="afff1"/>
    <w:qFormat/>
    <w:pPr>
      <w:jc w:val="left"/>
    </w:pPr>
  </w:style>
  <w:style w:type="character" w:customStyle="1" w:styleId="13">
    <w:name w:val="Неразрешенное упоминание1"/>
    <w:basedOn w:val="a2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af3">
    <w:name w:val="Название объекта Знак"/>
    <w:basedOn w:val="a2"/>
    <w:link w:val="af2"/>
    <w:qFormat/>
    <w:rPr>
      <w:bCs/>
    </w:rPr>
  </w:style>
  <w:style w:type="character" w:customStyle="1" w:styleId="afff1">
    <w:name w:val="Название таблицы Знак"/>
    <w:basedOn w:val="af3"/>
    <w:link w:val="afff0"/>
    <w:qFormat/>
    <w:rPr>
      <w:bCs/>
    </w:rPr>
  </w:style>
  <w:style w:type="paragraph" w:customStyle="1" w:styleId="14">
    <w:name w:val="Рецензия1"/>
    <w:hidden/>
    <w:uiPriority w:val="99"/>
    <w:semiHidden/>
    <w:qFormat/>
    <w:rPr>
      <w:rFonts w:eastAsia="Times New Roman"/>
      <w:sz w:val="24"/>
      <w:szCs w:val="24"/>
    </w:rPr>
  </w:style>
  <w:style w:type="character" w:customStyle="1" w:styleId="15">
    <w:name w:val="Название книги1"/>
    <w:basedOn w:val="a2"/>
    <w:uiPriority w:val="33"/>
    <w:qFormat/>
    <w:rPr>
      <w:b/>
      <w:bCs/>
      <w:i/>
      <w:iCs/>
      <w:spacing w:val="5"/>
    </w:rPr>
  </w:style>
  <w:style w:type="paragraph" w:customStyle="1" w:styleId="16">
    <w:name w:val="Заголовок оглавления1"/>
    <w:basedOn w:val="1"/>
    <w:next w:val="a1"/>
    <w:uiPriority w:val="39"/>
    <w:unhideWhenUsed/>
    <w:qFormat/>
    <w:pPr>
      <w:keepLines/>
      <w:numPr>
        <w:numId w:val="0"/>
      </w:numPr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</w:rPr>
  </w:style>
  <w:style w:type="paragraph" w:customStyle="1" w:styleId="afff2">
    <w:name w:val="Код"/>
    <w:basedOn w:val="a1"/>
    <w:next w:val="a1"/>
    <w:qFormat/>
    <w:pPr>
      <w:ind w:firstLine="567"/>
      <w:jc w:val="both"/>
    </w:pPr>
    <w:rPr>
      <w:rFonts w:ascii="Courier New" w:hAnsi="Courier New"/>
      <w:b/>
      <w:bCs/>
      <w:sz w:val="20"/>
      <w:lang w:val="en-US"/>
    </w:rPr>
  </w:style>
  <w:style w:type="paragraph" w:styleId="afff3">
    <w:name w:val="List Paragraph"/>
    <w:basedOn w:val="a1"/>
    <w:uiPriority w:val="34"/>
    <w:qFormat/>
    <w:pPr>
      <w:ind w:left="720"/>
      <w:contextualSpacing/>
    </w:pPr>
  </w:style>
  <w:style w:type="paragraph" w:styleId="afff4">
    <w:name w:val="Revision"/>
    <w:hidden/>
    <w:uiPriority w:val="99"/>
    <w:unhideWhenUsed/>
    <w:rsid w:val="00516B47"/>
    <w:rPr>
      <w:rFonts w:eastAsia="Times New Roman"/>
      <w:sz w:val="24"/>
      <w:szCs w:val="24"/>
    </w:rPr>
  </w:style>
  <w:style w:type="character" w:customStyle="1" w:styleId="22">
    <w:name w:val="Заголовок 2 Знак"/>
    <w:aliases w:val="Нумерованный Заголовок 2 Знак"/>
    <w:basedOn w:val="a2"/>
    <w:link w:val="21"/>
    <w:rsid w:val="00EA4F0F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32">
    <w:name w:val="Заголовок 3 Знак"/>
    <w:basedOn w:val="a2"/>
    <w:link w:val="31"/>
    <w:rsid w:val="00EA4F0F"/>
    <w:rPr>
      <w:rFonts w:ascii="Arial" w:eastAsia="Times New Roman" w:hAnsi="Arial" w:cs="Arial"/>
      <w:b/>
      <w:bCs/>
      <w:sz w:val="26"/>
      <w:szCs w:val="26"/>
    </w:rPr>
  </w:style>
  <w:style w:type="character" w:customStyle="1" w:styleId="42">
    <w:name w:val="Заголовок 4 Знак"/>
    <w:basedOn w:val="a2"/>
    <w:link w:val="41"/>
    <w:rsid w:val="00EA4F0F"/>
    <w:rPr>
      <w:rFonts w:eastAsia="Times New Roman"/>
      <w:b/>
      <w:bCs/>
      <w:sz w:val="28"/>
      <w:szCs w:val="28"/>
    </w:rPr>
  </w:style>
  <w:style w:type="character" w:customStyle="1" w:styleId="52">
    <w:name w:val="Заголовок 5 Знак"/>
    <w:basedOn w:val="a2"/>
    <w:link w:val="51"/>
    <w:rsid w:val="00EA4F0F"/>
    <w:rPr>
      <w:rFonts w:eastAsia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2"/>
    <w:link w:val="6"/>
    <w:rsid w:val="00EA4F0F"/>
    <w:rPr>
      <w:rFonts w:eastAsia="Times New Roman"/>
      <w:b/>
      <w:bCs/>
      <w:sz w:val="22"/>
      <w:szCs w:val="22"/>
    </w:rPr>
  </w:style>
  <w:style w:type="character" w:customStyle="1" w:styleId="80">
    <w:name w:val="Заголовок 8 Знак"/>
    <w:basedOn w:val="a2"/>
    <w:link w:val="8"/>
    <w:rsid w:val="00EA4F0F"/>
    <w:rPr>
      <w:rFonts w:eastAsia="Times New Roman"/>
      <w:i/>
      <w:iCs/>
      <w:sz w:val="24"/>
      <w:szCs w:val="24"/>
    </w:rPr>
  </w:style>
  <w:style w:type="character" w:styleId="afff5">
    <w:name w:val="endnote reference"/>
    <w:semiHidden/>
    <w:rsid w:val="00EA4F0F"/>
    <w:rPr>
      <w:rFonts w:ascii="Times New Roman" w:hAnsi="Times New Roman"/>
      <w:sz w:val="20"/>
      <w:bdr w:val="none" w:sz="0" w:space="0" w:color="auto"/>
      <w:vertAlign w:val="baseline"/>
    </w:rPr>
  </w:style>
  <w:style w:type="character" w:customStyle="1" w:styleId="af9">
    <w:name w:val="Верхний колонтитул Знак"/>
    <w:basedOn w:val="a2"/>
    <w:link w:val="af8"/>
    <w:rsid w:val="00EA4F0F"/>
    <w:rPr>
      <w:rFonts w:eastAsia="Times New Roman"/>
      <w:sz w:val="24"/>
      <w:szCs w:val="24"/>
    </w:rPr>
  </w:style>
  <w:style w:type="character" w:customStyle="1" w:styleId="aff4">
    <w:name w:val="Нижний колонтитул Знак"/>
    <w:basedOn w:val="a2"/>
    <w:link w:val="aff3"/>
    <w:rsid w:val="00EA4F0F"/>
    <w:rPr>
      <w:rFonts w:eastAsia="Times New Roman"/>
      <w:sz w:val="24"/>
      <w:szCs w:val="24"/>
    </w:rPr>
  </w:style>
  <w:style w:type="paragraph" w:styleId="afff6">
    <w:name w:val="Document Map"/>
    <w:basedOn w:val="a1"/>
    <w:link w:val="afff7"/>
    <w:semiHidden/>
    <w:rsid w:val="00EA4F0F"/>
    <w:pPr>
      <w:suppressLineNumbers/>
      <w:shd w:val="clear" w:color="auto" w:fill="000080"/>
      <w:spacing w:after="120"/>
      <w:jc w:val="both"/>
    </w:pPr>
    <w:rPr>
      <w:rFonts w:ascii="Tahoma" w:hAnsi="Tahoma" w:cs="Tahoma"/>
      <w:sz w:val="20"/>
    </w:rPr>
  </w:style>
  <w:style w:type="character" w:customStyle="1" w:styleId="afff7">
    <w:name w:val="Схема документа Знак"/>
    <w:basedOn w:val="a2"/>
    <w:link w:val="afff6"/>
    <w:semiHidden/>
    <w:rsid w:val="00EA4F0F"/>
    <w:rPr>
      <w:rFonts w:ascii="Tahoma" w:eastAsia="Times New Roman" w:hAnsi="Tahoma" w:cs="Tahoma"/>
      <w:szCs w:val="24"/>
      <w:shd w:val="clear" w:color="auto" w:fill="000080"/>
    </w:rPr>
  </w:style>
  <w:style w:type="character" w:customStyle="1" w:styleId="aff0">
    <w:name w:val="Основной текст с отступом Знак"/>
    <w:basedOn w:val="a2"/>
    <w:link w:val="aff"/>
    <w:rsid w:val="00EA4F0F"/>
    <w:rPr>
      <w:rFonts w:eastAsia="Times New Roman"/>
      <w:sz w:val="24"/>
      <w:szCs w:val="24"/>
    </w:rPr>
  </w:style>
  <w:style w:type="character" w:customStyle="1" w:styleId="29">
    <w:name w:val="Основной текст с отступом 2 Знак"/>
    <w:basedOn w:val="a2"/>
    <w:link w:val="28"/>
    <w:rsid w:val="00EA4F0F"/>
    <w:rPr>
      <w:rFonts w:eastAsia="Times New Roman"/>
      <w:sz w:val="24"/>
      <w:szCs w:val="24"/>
    </w:rPr>
  </w:style>
  <w:style w:type="paragraph" w:styleId="afff8">
    <w:name w:val="footnote text"/>
    <w:basedOn w:val="a1"/>
    <w:link w:val="afff9"/>
    <w:semiHidden/>
    <w:rsid w:val="00EA4F0F"/>
    <w:pPr>
      <w:suppressLineNumbers/>
      <w:spacing w:after="120"/>
      <w:jc w:val="both"/>
    </w:pPr>
    <w:rPr>
      <w:sz w:val="20"/>
      <w:szCs w:val="20"/>
    </w:rPr>
  </w:style>
  <w:style w:type="character" w:customStyle="1" w:styleId="afff9">
    <w:name w:val="Текст сноски Знак"/>
    <w:basedOn w:val="a2"/>
    <w:link w:val="afff8"/>
    <w:semiHidden/>
    <w:rsid w:val="00EA4F0F"/>
    <w:rPr>
      <w:rFonts w:eastAsia="Times New Roman"/>
    </w:rPr>
  </w:style>
  <w:style w:type="character" w:customStyle="1" w:styleId="afb">
    <w:name w:val="Основной текст Знак"/>
    <w:basedOn w:val="a2"/>
    <w:link w:val="afa"/>
    <w:rsid w:val="00EA4F0F"/>
    <w:rPr>
      <w:rFonts w:eastAsia="Times New Roman"/>
      <w:sz w:val="24"/>
      <w:szCs w:val="24"/>
    </w:rPr>
  </w:style>
  <w:style w:type="character" w:customStyle="1" w:styleId="HTML7">
    <w:name w:val="Стандартный HTML Знак"/>
    <w:basedOn w:val="a2"/>
    <w:link w:val="HTML6"/>
    <w:rsid w:val="00EA4F0F"/>
    <w:rPr>
      <w:rFonts w:ascii="SimSun" w:hAnsi="SimSun"/>
      <w:sz w:val="24"/>
      <w:szCs w:val="24"/>
      <w:lang w:val="en-US" w:eastAsia="zh-CN"/>
    </w:rPr>
  </w:style>
  <w:style w:type="character" w:customStyle="1" w:styleId="24">
    <w:name w:val="Основной текст 2 Знак"/>
    <w:basedOn w:val="a2"/>
    <w:link w:val="23"/>
    <w:rsid w:val="00EA4F0F"/>
    <w:rPr>
      <w:rFonts w:eastAsia="Times New Roman"/>
      <w:sz w:val="24"/>
      <w:szCs w:val="24"/>
    </w:rPr>
  </w:style>
  <w:style w:type="character" w:customStyle="1" w:styleId="ad">
    <w:name w:val="Текст выноски Знак"/>
    <w:basedOn w:val="a2"/>
    <w:link w:val="ac"/>
    <w:semiHidden/>
    <w:rsid w:val="00EA4F0F"/>
    <w:rPr>
      <w:rFonts w:ascii="Tahoma" w:eastAsia="Times New Roman" w:hAnsi="Tahoma" w:cs="Tahoma"/>
      <w:sz w:val="16"/>
      <w:szCs w:val="16"/>
    </w:rPr>
  </w:style>
  <w:style w:type="character" w:customStyle="1" w:styleId="af7">
    <w:name w:val="Тема примечания Знак"/>
    <w:basedOn w:val="af5"/>
    <w:link w:val="af6"/>
    <w:semiHidden/>
    <w:rsid w:val="00EA4F0F"/>
    <w:rPr>
      <w:rFonts w:eastAsia="Times New Roman"/>
      <w:b/>
      <w:bCs/>
    </w:rPr>
  </w:style>
  <w:style w:type="paragraph" w:customStyle="1" w:styleId="afffa">
    <w:name w:val="Поля в таблице"/>
    <w:basedOn w:val="a1"/>
    <w:rsid w:val="00EA4F0F"/>
    <w:pPr>
      <w:suppressLineNumbers/>
      <w:spacing w:line="240" w:lineRule="atLeast"/>
      <w:jc w:val="center"/>
    </w:pPr>
    <w:rPr>
      <w:b/>
      <w:bCs/>
      <w:sz w:val="16"/>
      <w:szCs w:val="20"/>
    </w:rPr>
  </w:style>
  <w:style w:type="paragraph" w:customStyle="1" w:styleId="afffb">
    <w:name w:val="Жирный по центру"/>
    <w:basedOn w:val="a1"/>
    <w:rsid w:val="00EA4F0F"/>
    <w:pPr>
      <w:suppressLineNumbers/>
      <w:spacing w:line="260" w:lineRule="exact"/>
      <w:jc w:val="center"/>
    </w:pPr>
    <w:rPr>
      <w:b/>
      <w:bCs/>
      <w:kern w:val="24"/>
      <w:sz w:val="22"/>
      <w:szCs w:val="20"/>
    </w:rPr>
  </w:style>
  <w:style w:type="character" w:customStyle="1" w:styleId="110">
    <w:name w:val="Заголовок 1 Знак1"/>
    <w:aliases w:val="Заголовок 1 Знак Знак"/>
    <w:rsid w:val="00EA4F0F"/>
    <w:rPr>
      <w:rFonts w:ascii="Arial" w:hAnsi="Arial" w:cs="Arial"/>
      <w:b/>
      <w:bCs/>
      <w:kern w:val="32"/>
      <w:sz w:val="32"/>
      <w:szCs w:val="28"/>
    </w:rPr>
  </w:style>
  <w:style w:type="character" w:customStyle="1" w:styleId="111">
    <w:name w:val="Заголовок 1 Знак Знак1"/>
    <w:rsid w:val="00EA4F0F"/>
    <w:rPr>
      <w:rFonts w:ascii="Arial" w:hAnsi="Arial" w:cs="Arial"/>
      <w:b/>
      <w:bCs/>
      <w:kern w:val="32"/>
      <w:sz w:val="32"/>
      <w:szCs w:val="28"/>
      <w:lang w:val="ru-RU" w:eastAsia="ru-RU" w:bidi="ar-SA"/>
    </w:rPr>
  </w:style>
  <w:style w:type="paragraph" w:customStyle="1" w:styleId="2c">
    <w:name w:val="Стиль уровеня 2"/>
    <w:basedOn w:val="a1"/>
    <w:rsid w:val="00EA4F0F"/>
    <w:pPr>
      <w:spacing w:before="240" w:after="160"/>
      <w:ind w:firstLine="284"/>
      <w:jc w:val="both"/>
      <w:outlineLvl w:val="1"/>
    </w:pPr>
    <w:rPr>
      <w:b/>
      <w:sz w:val="20"/>
      <w:szCs w:val="20"/>
    </w:rPr>
  </w:style>
  <w:style w:type="paragraph" w:customStyle="1" w:styleId="17">
    <w:name w:val="Стиль уровня 1"/>
    <w:basedOn w:val="a1"/>
    <w:rsid w:val="00EA4F0F"/>
    <w:pPr>
      <w:tabs>
        <w:tab w:val="left" w:pos="720"/>
      </w:tabs>
      <w:spacing w:before="600" w:after="400"/>
      <w:ind w:firstLine="284"/>
      <w:jc w:val="both"/>
      <w:outlineLvl w:val="0"/>
    </w:pPr>
    <w:rPr>
      <w:b/>
      <w:sz w:val="20"/>
      <w:szCs w:val="20"/>
    </w:rPr>
  </w:style>
  <w:style w:type="paragraph" w:customStyle="1" w:styleId="Standard">
    <w:name w:val="Standard"/>
    <w:rsid w:val="00EA4F0F"/>
    <w:pPr>
      <w:autoSpaceDN w:val="0"/>
      <w:textAlignment w:val="baseline"/>
    </w:pPr>
    <w:rPr>
      <w:rFonts w:eastAsia="Times New Roman"/>
    </w:rPr>
  </w:style>
  <w:style w:type="paragraph" w:customStyle="1" w:styleId="18">
    <w:name w:val="Обычный (веб)1"/>
    <w:basedOn w:val="a1"/>
    <w:rsid w:val="00EA4F0F"/>
    <w:pPr>
      <w:autoSpaceDN w:val="0"/>
      <w:spacing w:before="100" w:after="100"/>
      <w:textAlignment w:val="baseline"/>
    </w:pPr>
    <w:rPr>
      <w:rFonts w:ascii="Arial Unicode MS" w:eastAsia="Arial Unicode MS" w:hAnsi="Arial Unicode MS" w:cs="Arial Unicode MS"/>
    </w:rPr>
  </w:style>
  <w:style w:type="paragraph" w:customStyle="1" w:styleId="afffc">
    <w:name w:val="Содержимое таблицы"/>
    <w:basedOn w:val="a1"/>
    <w:rsid w:val="00EA4F0F"/>
    <w:pPr>
      <w:suppressLineNumbers/>
      <w:spacing w:after="120"/>
      <w:jc w:val="both"/>
    </w:pPr>
    <w:rPr>
      <w:sz w:val="20"/>
      <w:lang w:eastAsia="zh-CN"/>
    </w:rPr>
  </w:style>
  <w:style w:type="numbering" w:customStyle="1" w:styleId="WW8Num1">
    <w:name w:val="WW8Num1"/>
    <w:basedOn w:val="a4"/>
    <w:rsid w:val="00EA4F0F"/>
    <w:pPr>
      <w:numPr>
        <w:numId w:val="17"/>
      </w:numPr>
    </w:pPr>
  </w:style>
  <w:style w:type="numbering" w:customStyle="1" w:styleId="WW8Num4">
    <w:name w:val="WW8Num4"/>
    <w:basedOn w:val="a4"/>
    <w:rsid w:val="00EA4F0F"/>
    <w:pPr>
      <w:numPr>
        <w:numId w:val="18"/>
      </w:numPr>
    </w:pPr>
  </w:style>
  <w:style w:type="numbering" w:customStyle="1" w:styleId="WW8Num8">
    <w:name w:val="WW8Num8"/>
    <w:basedOn w:val="a4"/>
    <w:rsid w:val="00EA4F0F"/>
    <w:pPr>
      <w:numPr>
        <w:numId w:val="19"/>
      </w:numPr>
    </w:pPr>
  </w:style>
  <w:style w:type="numbering" w:customStyle="1" w:styleId="WW8Num15">
    <w:name w:val="WW8Num15"/>
    <w:basedOn w:val="a4"/>
    <w:rsid w:val="00EA4F0F"/>
    <w:pPr>
      <w:numPr>
        <w:numId w:val="20"/>
      </w:numPr>
    </w:pPr>
  </w:style>
  <w:style w:type="paragraph" w:customStyle="1" w:styleId="Textbody">
    <w:name w:val="Text body"/>
    <w:basedOn w:val="Standard"/>
    <w:rsid w:val="00EA4F0F"/>
    <w:pPr>
      <w:suppressLineNumbers/>
      <w:spacing w:after="120"/>
      <w:jc w:val="both"/>
    </w:pPr>
    <w:rPr>
      <w:color w:val="0000FF"/>
      <w:kern w:val="3"/>
      <w:szCs w:val="24"/>
    </w:rPr>
  </w:style>
  <w:style w:type="numbering" w:customStyle="1" w:styleId="WW8Num2">
    <w:name w:val="WW8Num2"/>
    <w:basedOn w:val="a4"/>
    <w:rsid w:val="00EA4F0F"/>
    <w:pPr>
      <w:numPr>
        <w:numId w:val="21"/>
      </w:numPr>
    </w:pPr>
  </w:style>
  <w:style w:type="numbering" w:customStyle="1" w:styleId="WW8Num10">
    <w:name w:val="WW8Num10"/>
    <w:basedOn w:val="a4"/>
    <w:rsid w:val="00EA4F0F"/>
    <w:pPr>
      <w:numPr>
        <w:numId w:val="22"/>
      </w:numPr>
    </w:pPr>
  </w:style>
  <w:style w:type="numbering" w:customStyle="1" w:styleId="WW8Num11">
    <w:name w:val="WW8Num11"/>
    <w:basedOn w:val="a4"/>
    <w:rsid w:val="00EA4F0F"/>
    <w:pPr>
      <w:numPr>
        <w:numId w:val="23"/>
      </w:numPr>
    </w:pPr>
  </w:style>
  <w:style w:type="numbering" w:customStyle="1" w:styleId="WW8Num13">
    <w:name w:val="WW8Num13"/>
    <w:basedOn w:val="a4"/>
    <w:rsid w:val="00EA4F0F"/>
    <w:pPr>
      <w:numPr>
        <w:numId w:val="24"/>
      </w:numPr>
    </w:pPr>
  </w:style>
  <w:style w:type="paragraph" w:customStyle="1" w:styleId="Contents4">
    <w:name w:val="Contents 4"/>
    <w:basedOn w:val="a1"/>
    <w:rsid w:val="00EA4F0F"/>
    <w:pPr>
      <w:suppressLineNumbers/>
      <w:tabs>
        <w:tab w:val="right" w:leader="dot" w:pos="9637"/>
      </w:tabs>
      <w:autoSpaceDN w:val="0"/>
      <w:ind w:left="849"/>
      <w:jc w:val="both"/>
      <w:textAlignment w:val="baseline"/>
    </w:pPr>
    <w:rPr>
      <w:rFonts w:cs="Tahoma"/>
      <w:kern w:val="3"/>
      <w:sz w:val="20"/>
    </w:rPr>
  </w:style>
  <w:style w:type="numbering" w:customStyle="1" w:styleId="WW8Num6">
    <w:name w:val="WW8Num6"/>
    <w:basedOn w:val="a4"/>
    <w:rsid w:val="00EA4F0F"/>
    <w:pPr>
      <w:numPr>
        <w:numId w:val="25"/>
      </w:numPr>
    </w:pPr>
  </w:style>
  <w:style w:type="numbering" w:customStyle="1" w:styleId="WW8Num18">
    <w:name w:val="WW8Num18"/>
    <w:basedOn w:val="a4"/>
    <w:rsid w:val="00EA4F0F"/>
    <w:pPr>
      <w:numPr>
        <w:numId w:val="26"/>
      </w:numPr>
    </w:pPr>
  </w:style>
  <w:style w:type="numbering" w:customStyle="1" w:styleId="WW8Num9">
    <w:name w:val="WW8Num9"/>
    <w:basedOn w:val="a4"/>
    <w:rsid w:val="00EA4F0F"/>
    <w:pPr>
      <w:numPr>
        <w:numId w:val="27"/>
      </w:numPr>
    </w:pPr>
  </w:style>
  <w:style w:type="numbering" w:customStyle="1" w:styleId="WW8Num7">
    <w:name w:val="WW8Num7"/>
    <w:basedOn w:val="a4"/>
    <w:rsid w:val="00EA4F0F"/>
    <w:pPr>
      <w:numPr>
        <w:numId w:val="28"/>
      </w:numPr>
    </w:pPr>
  </w:style>
  <w:style w:type="numbering" w:customStyle="1" w:styleId="WW8Num3">
    <w:name w:val="WW8Num3"/>
    <w:basedOn w:val="a4"/>
    <w:rsid w:val="00EA4F0F"/>
    <w:pPr>
      <w:numPr>
        <w:numId w:val="29"/>
      </w:numPr>
    </w:pPr>
  </w:style>
  <w:style w:type="paragraph" w:customStyle="1" w:styleId="TableContents">
    <w:name w:val="Table Contents"/>
    <w:basedOn w:val="Standard"/>
    <w:rsid w:val="00EA4F0F"/>
    <w:pPr>
      <w:suppressLineNumbers/>
      <w:spacing w:after="120"/>
      <w:jc w:val="both"/>
    </w:pPr>
    <w:rPr>
      <w:kern w:val="3"/>
      <w:szCs w:val="24"/>
    </w:rPr>
  </w:style>
  <w:style w:type="numbering" w:customStyle="1" w:styleId="Outline">
    <w:name w:val="Outline"/>
    <w:basedOn w:val="a4"/>
    <w:rsid w:val="00EA4F0F"/>
    <w:pPr>
      <w:numPr>
        <w:numId w:val="30"/>
      </w:numPr>
    </w:pPr>
  </w:style>
  <w:style w:type="paragraph" w:styleId="55">
    <w:name w:val="toc 5"/>
    <w:basedOn w:val="a1"/>
    <w:next w:val="a1"/>
    <w:autoRedefine/>
    <w:uiPriority w:val="39"/>
    <w:unhideWhenUsed/>
    <w:rsid w:val="00EA4F0F"/>
    <w:pPr>
      <w:spacing w:after="100" w:line="259" w:lineRule="auto"/>
      <w:ind w:left="880"/>
    </w:pPr>
    <w:rPr>
      <w:rFonts w:ascii="Calibri" w:hAnsi="Calibri"/>
      <w:sz w:val="22"/>
      <w:szCs w:val="22"/>
    </w:rPr>
  </w:style>
  <w:style w:type="paragraph" w:styleId="61">
    <w:name w:val="toc 6"/>
    <w:basedOn w:val="a1"/>
    <w:next w:val="a1"/>
    <w:autoRedefine/>
    <w:uiPriority w:val="39"/>
    <w:unhideWhenUsed/>
    <w:rsid w:val="00EA4F0F"/>
    <w:pPr>
      <w:spacing w:after="100" w:line="259" w:lineRule="auto"/>
      <w:ind w:left="1100"/>
    </w:pPr>
    <w:rPr>
      <w:rFonts w:ascii="Calibri" w:hAnsi="Calibri"/>
      <w:sz w:val="22"/>
      <w:szCs w:val="22"/>
    </w:rPr>
  </w:style>
  <w:style w:type="paragraph" w:styleId="70">
    <w:name w:val="toc 7"/>
    <w:basedOn w:val="a1"/>
    <w:next w:val="a1"/>
    <w:autoRedefine/>
    <w:uiPriority w:val="39"/>
    <w:unhideWhenUsed/>
    <w:rsid w:val="00EA4F0F"/>
    <w:pPr>
      <w:spacing w:after="100" w:line="259" w:lineRule="auto"/>
      <w:ind w:left="1320"/>
    </w:pPr>
    <w:rPr>
      <w:rFonts w:ascii="Calibri" w:hAnsi="Calibri"/>
      <w:sz w:val="22"/>
      <w:szCs w:val="22"/>
    </w:rPr>
  </w:style>
  <w:style w:type="paragraph" w:styleId="81">
    <w:name w:val="toc 8"/>
    <w:basedOn w:val="a1"/>
    <w:next w:val="a1"/>
    <w:autoRedefine/>
    <w:uiPriority w:val="39"/>
    <w:unhideWhenUsed/>
    <w:rsid w:val="00EA4F0F"/>
    <w:pPr>
      <w:spacing w:after="100" w:line="259" w:lineRule="auto"/>
      <w:ind w:left="1540"/>
    </w:pPr>
    <w:rPr>
      <w:rFonts w:ascii="Calibri" w:hAnsi="Calibri"/>
      <w:sz w:val="22"/>
      <w:szCs w:val="22"/>
    </w:rPr>
  </w:style>
  <w:style w:type="paragraph" w:styleId="90">
    <w:name w:val="toc 9"/>
    <w:basedOn w:val="a1"/>
    <w:next w:val="a1"/>
    <w:autoRedefine/>
    <w:uiPriority w:val="39"/>
    <w:unhideWhenUsed/>
    <w:rsid w:val="00EA4F0F"/>
    <w:pPr>
      <w:spacing w:after="100" w:line="259" w:lineRule="auto"/>
      <w:ind w:left="1760"/>
    </w:pPr>
    <w:rPr>
      <w:rFonts w:ascii="Calibri" w:hAnsi="Calibri"/>
      <w:sz w:val="22"/>
      <w:szCs w:val="22"/>
    </w:rPr>
  </w:style>
  <w:style w:type="paragraph" w:customStyle="1" w:styleId="TableParagraph">
    <w:name w:val="Table Paragraph"/>
    <w:basedOn w:val="a1"/>
    <w:uiPriority w:val="1"/>
    <w:qFormat/>
    <w:rsid w:val="00EA4F0F"/>
    <w:pPr>
      <w:widowControl w:val="0"/>
    </w:pPr>
    <w:rPr>
      <w:rFonts w:ascii="Calibri" w:eastAsia="Calibri" w:hAnsi="Calibri"/>
      <w:sz w:val="22"/>
      <w:szCs w:val="22"/>
      <w:lang w:val="en-US" w:eastAsia="en-US"/>
    </w:rPr>
  </w:style>
  <w:style w:type="table" w:customStyle="1" w:styleId="TableNormal">
    <w:name w:val="Table Normal"/>
    <w:uiPriority w:val="2"/>
    <w:semiHidden/>
    <w:unhideWhenUsed/>
    <w:qFormat/>
    <w:rsid w:val="00EA4F0F"/>
    <w:pPr>
      <w:widowControl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ff2">
    <w:name w:val="Заголовок Знак"/>
    <w:basedOn w:val="a2"/>
    <w:link w:val="aff1"/>
    <w:rsid w:val="00EA4F0F"/>
    <w:rPr>
      <w:rFonts w:ascii="Arial" w:eastAsia="Times New Roman" w:hAnsi="Arial" w:cs="Arial"/>
      <w:b/>
      <w:bCs/>
      <w:kern w:val="28"/>
      <w:sz w:val="32"/>
      <w:szCs w:val="32"/>
    </w:rPr>
  </w:style>
  <w:style w:type="character" w:customStyle="1" w:styleId="2d">
    <w:name w:val="Неразрешенное упоминание2"/>
    <w:basedOn w:val="a2"/>
    <w:uiPriority w:val="99"/>
    <w:semiHidden/>
    <w:unhideWhenUsed/>
    <w:rsid w:val="00EA4F0F"/>
    <w:rPr>
      <w:color w:val="605E5C"/>
      <w:shd w:val="clear" w:color="auto" w:fill="E1DFDD"/>
    </w:rPr>
  </w:style>
  <w:style w:type="paragraph" w:customStyle="1" w:styleId="afffd">
    <w:name w:val="Название рисунка"/>
    <w:basedOn w:val="af2"/>
    <w:next w:val="tdtext"/>
    <w:rsid w:val="00AD13C4"/>
  </w:style>
  <w:style w:type="character" w:styleId="afffe">
    <w:name w:val="Unresolved Mention"/>
    <w:basedOn w:val="a2"/>
    <w:uiPriority w:val="99"/>
    <w:semiHidden/>
    <w:unhideWhenUsed/>
    <w:rsid w:val="003B575C"/>
    <w:rPr>
      <w:color w:val="605E5C"/>
      <w:shd w:val="clear" w:color="auto" w:fill="E1DFDD"/>
    </w:rPr>
  </w:style>
  <w:style w:type="paragraph" w:customStyle="1" w:styleId="tdpicture">
    <w:name w:val="td_picture"/>
    <w:basedOn w:val="tdtext"/>
    <w:rsid w:val="00CA3293"/>
    <w:pPr>
      <w:jc w:val="center"/>
    </w:pPr>
    <w:rPr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62E739A-86F0-4228-816F-4E115F2848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5336</TotalTime>
  <Pages>18</Pages>
  <Words>1815</Words>
  <Characters>10351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Руководство пользователя</vt:lpstr>
    </vt:vector>
  </TitlesOfParts>
  <Company/>
  <LinksUpToDate>false</LinksUpToDate>
  <CharactersWithSpaces>12142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Руководство пользователя</dc:title>
  <dc:subject>ХХХХХХХХ.ХХХХХХ.ХХХ</dc:subject>
  <dc:creator>Загорулько Дмитрий Николаевич</dc:creator>
  <cp:lastModifiedBy>Загорулько Дмитрий Николаевич</cp:lastModifiedBy>
  <cp:revision>237</cp:revision>
  <dcterms:created xsi:type="dcterms:W3CDTF">2025-03-12T10:45:00Z</dcterms:created>
  <dcterms:modified xsi:type="dcterms:W3CDTF">2026-08-27T08:54:00Z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Источник">
    <vt:lpwstr>technicaldocs.ru</vt:lpwstr>
  </property>
  <property fmtid="{D5CDD505-2E9C-101B-9397-08002B2CF9AE}" pid="3" name="KSOProductBuildVer">
    <vt:lpwstr>1049-12.2.0.18911</vt:lpwstr>
  </property>
  <property fmtid="{D5CDD505-2E9C-101B-9397-08002B2CF9AE}" pid="4" name="ICV">
    <vt:lpwstr>EEBFA1B252C3464B8BD45E4D16BBA490_13</vt:lpwstr>
  </property>
</Properties>
</file>